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403C" w:rsidRPr="00C95FC0" w:rsidRDefault="00DB403C" w:rsidP="00DB403C">
      <w:pPr>
        <w:pageBreakBefore/>
        <w:spacing w:after="120" w:line="240" w:lineRule="auto"/>
        <w:ind w:left="360"/>
        <w:jc w:val="right"/>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Приложение № 1</w:t>
      </w:r>
    </w:p>
    <w:p w:rsidR="00953717" w:rsidRDefault="00953717" w:rsidP="00DB403C">
      <w:pPr>
        <w:keepNext/>
        <w:widowControl w:val="0"/>
        <w:shd w:val="clear" w:color="auto" w:fill="FFFFFF"/>
        <w:autoSpaceDE w:val="0"/>
        <w:autoSpaceDN w:val="0"/>
        <w:adjustRightInd w:val="0"/>
        <w:spacing w:after="120" w:line="240" w:lineRule="auto"/>
        <w:ind w:right="2"/>
        <w:jc w:val="center"/>
        <w:outlineLvl w:val="1"/>
        <w:rPr>
          <w:rFonts w:ascii="Times New Roman" w:eastAsia="MS ??" w:hAnsi="Times New Roman" w:cs="Times New Roman"/>
          <w:b/>
          <w:color w:val="000000"/>
          <w:spacing w:val="-18"/>
          <w:sz w:val="24"/>
          <w:szCs w:val="24"/>
          <w:lang w:eastAsia="bg-BG"/>
        </w:rPr>
      </w:pPr>
    </w:p>
    <w:p w:rsidR="00DB403C" w:rsidRPr="00C95FC0" w:rsidRDefault="00D51B34" w:rsidP="00DB403C">
      <w:pPr>
        <w:keepNext/>
        <w:widowControl w:val="0"/>
        <w:shd w:val="clear" w:color="auto" w:fill="FFFFFF"/>
        <w:autoSpaceDE w:val="0"/>
        <w:autoSpaceDN w:val="0"/>
        <w:adjustRightInd w:val="0"/>
        <w:spacing w:after="120" w:line="240" w:lineRule="auto"/>
        <w:ind w:right="2"/>
        <w:jc w:val="center"/>
        <w:outlineLvl w:val="1"/>
        <w:rPr>
          <w:rFonts w:ascii="Times New Roman" w:eastAsia="MS ??" w:hAnsi="Times New Roman" w:cs="Times New Roman"/>
          <w:b/>
          <w:color w:val="000000"/>
          <w:spacing w:val="-18"/>
          <w:sz w:val="24"/>
          <w:szCs w:val="24"/>
          <w:lang w:eastAsia="bg-BG"/>
        </w:rPr>
      </w:pPr>
      <w:r w:rsidRPr="00C95FC0">
        <w:rPr>
          <w:rFonts w:ascii="Times New Roman" w:eastAsia="MS ??" w:hAnsi="Times New Roman" w:cs="Times New Roman"/>
          <w:b/>
          <w:color w:val="000000"/>
          <w:spacing w:val="-18"/>
          <w:sz w:val="24"/>
          <w:szCs w:val="24"/>
          <w:lang w:eastAsia="bg-BG"/>
        </w:rPr>
        <w:t>ОПИС</w:t>
      </w:r>
      <w:r w:rsidR="00DB403C" w:rsidRPr="00C95FC0">
        <w:rPr>
          <w:rFonts w:ascii="Times New Roman" w:eastAsia="MS ??" w:hAnsi="Times New Roman" w:cs="Times New Roman"/>
          <w:b/>
          <w:color w:val="000000"/>
          <w:spacing w:val="-18"/>
          <w:sz w:val="24"/>
          <w:szCs w:val="24"/>
          <w:lang w:eastAsia="bg-BG"/>
        </w:rPr>
        <w:t xml:space="preserve">  Н</w:t>
      </w:r>
      <w:r w:rsidRPr="00C95FC0">
        <w:rPr>
          <w:rFonts w:ascii="Times New Roman" w:eastAsia="MS ??" w:hAnsi="Times New Roman" w:cs="Times New Roman"/>
          <w:b/>
          <w:color w:val="000000"/>
          <w:spacing w:val="-18"/>
          <w:sz w:val="24"/>
          <w:szCs w:val="24"/>
          <w:lang w:eastAsia="bg-BG"/>
        </w:rPr>
        <w:t>А П</w:t>
      </w:r>
      <w:r w:rsidR="00F41670" w:rsidRPr="00C95FC0">
        <w:rPr>
          <w:rFonts w:ascii="Times New Roman" w:eastAsia="MS ??" w:hAnsi="Times New Roman" w:cs="Times New Roman"/>
          <w:b/>
          <w:color w:val="000000"/>
          <w:spacing w:val="-18"/>
          <w:sz w:val="24"/>
          <w:szCs w:val="24"/>
          <w:lang w:eastAsia="bg-BG"/>
        </w:rPr>
        <w:t>РЕДСТАВЕНИТЕ</w:t>
      </w:r>
      <w:r w:rsidR="00DB403C" w:rsidRPr="00C95FC0">
        <w:rPr>
          <w:rFonts w:ascii="Times New Roman" w:eastAsia="MS ??" w:hAnsi="Times New Roman" w:cs="Times New Roman"/>
          <w:b/>
          <w:color w:val="000000"/>
          <w:spacing w:val="-18"/>
          <w:sz w:val="24"/>
          <w:szCs w:val="24"/>
          <w:lang w:eastAsia="bg-BG"/>
        </w:rPr>
        <w:t xml:space="preserve"> ДОКУМЕНТИ</w:t>
      </w:r>
    </w:p>
    <w:p w:rsidR="00B601A0" w:rsidRPr="00C95FC0" w:rsidRDefault="00DB403C" w:rsidP="00AF2A12">
      <w:pPr>
        <w:spacing w:after="120" w:line="276" w:lineRule="auto"/>
        <w:jc w:val="both"/>
        <w:rPr>
          <w:rFonts w:eastAsia="Batang"/>
          <w:b/>
          <w:bCs/>
          <w:iCs/>
          <w:sz w:val="24"/>
          <w:szCs w:val="24"/>
          <w:lang w:eastAsia="bg-BG"/>
        </w:rPr>
      </w:pPr>
      <w:r w:rsidRPr="00C95FC0">
        <w:rPr>
          <w:rFonts w:ascii="Times New Roman" w:eastAsia="MS ??" w:hAnsi="Times New Roman" w:cs="Times New Roman"/>
          <w:b/>
          <w:sz w:val="24"/>
          <w:szCs w:val="24"/>
          <w:lang w:eastAsia="bg-BG"/>
        </w:rPr>
        <w:t>Относно</w:t>
      </w:r>
      <w:r w:rsidRPr="00C95FC0">
        <w:rPr>
          <w:rFonts w:ascii="Times New Roman" w:eastAsia="MS ??" w:hAnsi="Times New Roman" w:cs="Times New Roman"/>
          <w:sz w:val="24"/>
          <w:szCs w:val="24"/>
          <w:lang w:eastAsia="bg-BG"/>
        </w:rPr>
        <w:t>:</w:t>
      </w:r>
      <w:r w:rsidRPr="00C95FC0">
        <w:rPr>
          <w:rFonts w:ascii="Times New Roman" w:eastAsia="Batang" w:hAnsi="Times New Roman" w:cs="Times New Roman"/>
          <w:sz w:val="24"/>
          <w:szCs w:val="24"/>
        </w:rPr>
        <w:t xml:space="preserve"> открита </w:t>
      </w:r>
      <w:r w:rsidRPr="00C95FC0">
        <w:rPr>
          <w:rFonts w:ascii="Times New Roman" w:eastAsia="MS ??" w:hAnsi="Times New Roman" w:cs="Times New Roman"/>
          <w:sz w:val="24"/>
          <w:szCs w:val="24"/>
          <w:lang w:eastAsia="bg-BG"/>
        </w:rPr>
        <w:t xml:space="preserve">процедура по чл. 18, ал. 1, т. 1 ЗОП за възлагане на обществена поръчка с предмет: </w:t>
      </w:r>
      <w:r w:rsidR="00AF2A12"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00AF2A12" w:rsidRPr="00AF2A12">
        <w:rPr>
          <w:rFonts w:ascii="Times New Roman" w:eastAsia="Calibri" w:hAnsi="Times New Roman" w:cs="Times New Roman"/>
          <w:b/>
          <w:color w:val="000000"/>
          <w:sz w:val="24"/>
          <w:szCs w:val="24"/>
          <w:lang w:eastAsia="bg-BG"/>
        </w:rPr>
        <w:t>Патиланци</w:t>
      </w:r>
      <w:proofErr w:type="spellEnd"/>
      <w:r w:rsidR="00AF2A12" w:rsidRPr="00AF2A12">
        <w:rPr>
          <w:rFonts w:ascii="Times New Roman" w:eastAsia="Calibri" w:hAnsi="Times New Roman" w:cs="Times New Roman"/>
          <w:b/>
          <w:color w:val="000000"/>
          <w:sz w:val="24"/>
          <w:szCs w:val="24"/>
          <w:lang w:eastAsia="bg-BG"/>
        </w:rPr>
        <w:t>“, с. Микрево, община Струмяни“</w:t>
      </w:r>
      <w:r w:rsidR="00AF2A12">
        <w:rPr>
          <w:rFonts w:ascii="Times New Roman" w:eastAsia="Calibri" w:hAnsi="Times New Roman" w:cs="Times New Roman"/>
          <w:b/>
          <w:color w:val="000000"/>
          <w:sz w:val="24"/>
          <w:szCs w:val="24"/>
          <w:lang w:val="en-US" w:eastAsia="bg-BG"/>
        </w:rPr>
        <w:t xml:space="preserve"> </w:t>
      </w:r>
      <w:r w:rsidR="003F1C1A" w:rsidRPr="00C95FC0">
        <w:rPr>
          <w:rFonts w:ascii="Times New Roman" w:eastAsia="Calibri" w:hAnsi="Times New Roman" w:cs="Times New Roman"/>
          <w:b/>
          <w:color w:val="000000"/>
          <w:sz w:val="24"/>
          <w:szCs w:val="24"/>
        </w:rPr>
        <w:t>за обособена позиция № ..............</w:t>
      </w:r>
    </w:p>
    <w:tbl>
      <w:tblPr>
        <w:tblW w:w="47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8"/>
        <w:gridCol w:w="7218"/>
        <w:gridCol w:w="1381"/>
      </w:tblGrid>
      <w:tr w:rsidR="00DB403C" w:rsidRPr="00C95FC0" w:rsidTr="00D51B34">
        <w:trPr>
          <w:trHeight w:val="510"/>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rPr>
                <w:rFonts w:ascii="Times New Roman" w:eastAsia="Times New Roman" w:hAnsi="Times New Roman" w:cs="Times New Roman"/>
                <w:b/>
                <w:bCs/>
                <w:sz w:val="24"/>
                <w:szCs w:val="24"/>
              </w:rPr>
            </w:pPr>
            <w:r w:rsidRPr="00C95FC0">
              <w:rPr>
                <w:rFonts w:ascii="Times New Roman" w:eastAsia="Times New Roman" w:hAnsi="Times New Roman" w:cs="Times New Roman"/>
                <w:b/>
                <w:bCs/>
                <w:sz w:val="24"/>
                <w:szCs w:val="24"/>
              </w:rPr>
              <w:t>№</w:t>
            </w: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num" w:pos="1127"/>
              </w:tabs>
              <w:spacing w:after="120" w:line="240" w:lineRule="auto"/>
              <w:ind w:left="1127"/>
              <w:jc w:val="both"/>
              <w:rPr>
                <w:rFonts w:ascii="Times New Roman" w:eastAsia="Times New Roman" w:hAnsi="Times New Roman" w:cs="Times New Roman"/>
                <w:sz w:val="24"/>
                <w:szCs w:val="24"/>
              </w:rPr>
            </w:pPr>
            <w:r w:rsidRPr="00C95FC0">
              <w:rPr>
                <w:rFonts w:ascii="Times New Roman" w:eastAsia="Times New Roman" w:hAnsi="Times New Roman" w:cs="Times New Roman"/>
                <w:b/>
                <w:sz w:val="24"/>
                <w:szCs w:val="24"/>
              </w:rPr>
              <w:t xml:space="preserve">Описание на документа </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position w:val="8"/>
                <w:sz w:val="24"/>
                <w:szCs w:val="24"/>
              </w:rPr>
            </w:pPr>
            <w:r w:rsidRPr="00C95FC0">
              <w:rPr>
                <w:rFonts w:ascii="Times New Roman" w:eastAsia="Times New Roman" w:hAnsi="Times New Roman" w:cs="Times New Roman"/>
                <w:b/>
                <w:sz w:val="24"/>
                <w:szCs w:val="24"/>
              </w:rPr>
              <w:t xml:space="preserve">Вид на документа </w:t>
            </w:r>
            <w:r w:rsidRPr="00C95FC0">
              <w:rPr>
                <w:rFonts w:ascii="Times New Roman" w:eastAsia="Batang" w:hAnsi="Times New Roman" w:cs="Times New Roman"/>
                <w:b/>
                <w:sz w:val="24"/>
                <w:szCs w:val="24"/>
              </w:rPr>
              <w:t>(копие или оригинал) и</w:t>
            </w:r>
            <w:r w:rsidRPr="00C95FC0">
              <w:rPr>
                <w:rFonts w:ascii="Times New Roman" w:eastAsia="Times New Roman" w:hAnsi="Times New Roman" w:cs="Times New Roman"/>
                <w:b/>
                <w:sz w:val="24"/>
                <w:szCs w:val="24"/>
              </w:rPr>
              <w:t xml:space="preserve"> брой </w:t>
            </w:r>
          </w:p>
        </w:tc>
      </w:tr>
      <w:tr w:rsidR="00DB403C" w:rsidRPr="00C95FC0" w:rsidTr="00D51B34">
        <w:tblPrEx>
          <w:tblLook w:val="00A0"/>
        </w:tblPrEx>
        <w:tc>
          <w:tcPr>
            <w:tcW w:w="5000" w:type="pct"/>
            <w:gridSpan w:val="3"/>
            <w:vAlign w:val="center"/>
          </w:tcPr>
          <w:p w:rsidR="00DB403C" w:rsidRPr="00C95FC0" w:rsidRDefault="00DB403C" w:rsidP="00DB403C">
            <w:pPr>
              <w:spacing w:after="120" w:line="240" w:lineRule="auto"/>
              <w:ind w:left="360"/>
              <w:rPr>
                <w:rFonts w:ascii="Times New Roman" w:eastAsia="Batang" w:hAnsi="Times New Roman" w:cs="Times New Roman"/>
                <w:b/>
                <w:sz w:val="24"/>
                <w:szCs w:val="24"/>
                <w:lang w:eastAsia="bg-BG"/>
              </w:rPr>
            </w:pPr>
            <w:r w:rsidRPr="00C95FC0">
              <w:rPr>
                <w:rFonts w:ascii="Times New Roman" w:eastAsia="Batang" w:hAnsi="Times New Roman" w:cs="Times New Roman"/>
                <w:b/>
                <w:sz w:val="24"/>
                <w:szCs w:val="24"/>
                <w:lang w:eastAsia="bg-BG"/>
              </w:rPr>
              <w:t>Информация относно личното състояние и критериите за подбор</w:t>
            </w:r>
          </w:p>
        </w:tc>
      </w:tr>
      <w:tr w:rsidR="00DB403C" w:rsidRPr="00C95FC0" w:rsidTr="00D51B34">
        <w:trPr>
          <w:trHeight w:val="369"/>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ind w:left="360"/>
              <w:jc w:val="center"/>
              <w:rPr>
                <w:rFonts w:ascii="Times New Roman" w:eastAsia="Times New Roman" w:hAnsi="Times New Roman" w:cs="Times New Roman"/>
                <w:b/>
                <w:bCs/>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Договор за създаване на обединение (ако е приложимо).</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position w:val="8"/>
                <w:sz w:val="24"/>
                <w:szCs w:val="24"/>
              </w:rPr>
            </w:pPr>
          </w:p>
        </w:tc>
      </w:tr>
      <w:tr w:rsidR="00DB403C" w:rsidRPr="00C95FC0" w:rsidTr="00D51B34">
        <w:trPr>
          <w:trHeight w:val="699"/>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ind w:left="360"/>
              <w:jc w:val="center"/>
              <w:rPr>
                <w:rFonts w:ascii="Times New Roman" w:eastAsia="Times New Roman" w:hAnsi="Times New Roman" w:cs="Times New Roman"/>
                <w:b/>
                <w:bCs/>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Единен европейски документ за обществени поръчки (ЕЕДОП) – Приложение № 2</w:t>
            </w:r>
          </w:p>
          <w:p w:rsidR="00DB403C" w:rsidRPr="00C95FC0" w:rsidRDefault="00AF2A12" w:rsidP="00DB403C">
            <w:pPr>
              <w:spacing w:after="120" w:line="240" w:lineRule="auto"/>
              <w:jc w:val="both"/>
              <w:rPr>
                <w:rFonts w:ascii="Times New Roman" w:eastAsia="Times New Roman" w:hAnsi="Times New Roman" w:cs="Times New Roman"/>
                <w:sz w:val="24"/>
                <w:szCs w:val="24"/>
              </w:rPr>
            </w:pPr>
            <w:r>
              <w:rPr>
                <w:rFonts w:ascii="Times New Roman" w:eastAsia="Batang" w:hAnsi="Times New Roman" w:cs="Times New Roman"/>
                <w:sz w:val="24"/>
                <w:szCs w:val="24"/>
              </w:rPr>
              <w:t>Забележка:</w:t>
            </w:r>
            <w:r w:rsidR="00DB403C" w:rsidRPr="00C95FC0">
              <w:rPr>
                <w:rFonts w:ascii="Times New Roman" w:eastAsia="Batang" w:hAnsi="Times New Roman" w:cs="Times New Roman"/>
                <w:sz w:val="24"/>
                <w:szCs w:val="24"/>
              </w:rPr>
              <w:t xml:space="preserve"> </w:t>
            </w:r>
            <w:r w:rsidR="00DB403C" w:rsidRPr="00C95FC0">
              <w:rPr>
                <w:rFonts w:ascii="Times New Roman" w:eastAsia="Batang" w:hAnsi="Times New Roman" w:cs="Times New Roman"/>
                <w:i/>
                <w:sz w:val="24"/>
                <w:szCs w:val="24"/>
              </w:rPr>
              <w:t>ЕЕДОП се представя за участника, а когато е приложимо – за всеки от участниците в обединението, което не е юридическо лице, за всеки подизпълнител и за всяко лице, чиито ресурси ще бъдат ангажирани в изпълнението на поръчката</w:t>
            </w:r>
            <w:r>
              <w:rPr>
                <w:rFonts w:ascii="Times New Roman" w:eastAsia="Batang" w:hAnsi="Times New Roman" w:cs="Times New Roman"/>
                <w:i/>
                <w:sz w:val="24"/>
                <w:szCs w:val="24"/>
                <w:lang w:val="en-US"/>
              </w:rPr>
              <w:t xml:space="preserve"> </w:t>
            </w:r>
            <w:r>
              <w:rPr>
                <w:rFonts w:ascii="Times New Roman" w:eastAsia="Batang" w:hAnsi="Times New Roman" w:cs="Times New Roman"/>
                <w:i/>
                <w:sz w:val="24"/>
                <w:szCs w:val="24"/>
              </w:rPr>
              <w:t>ЕЛЕКТРОННО ПОДПИСАН</w:t>
            </w:r>
            <w:r w:rsidR="00DB403C" w:rsidRPr="00C95FC0">
              <w:rPr>
                <w:rFonts w:ascii="Times New Roman" w:eastAsia="Batang" w:hAnsi="Times New Roman" w:cs="Times New Roman"/>
                <w:i/>
                <w:sz w:val="24"/>
                <w:szCs w:val="24"/>
              </w:rPr>
              <w:t>.</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b/>
                <w:position w:val="8"/>
                <w:sz w:val="24"/>
                <w:szCs w:val="24"/>
              </w:rPr>
            </w:pPr>
          </w:p>
          <w:p w:rsidR="00DB403C" w:rsidRPr="00C95FC0" w:rsidRDefault="00DB403C" w:rsidP="00DB403C">
            <w:pPr>
              <w:spacing w:after="120" w:line="240" w:lineRule="auto"/>
              <w:jc w:val="both"/>
              <w:rPr>
                <w:rFonts w:ascii="Times New Roman" w:eastAsia="Times New Roman" w:hAnsi="Times New Roman" w:cs="Times New Roman"/>
                <w:b/>
                <w:position w:val="8"/>
                <w:sz w:val="24"/>
                <w:szCs w:val="24"/>
              </w:rPr>
            </w:pPr>
          </w:p>
          <w:p w:rsidR="00DB403C" w:rsidRPr="00C95FC0" w:rsidRDefault="00DB403C" w:rsidP="00DB403C">
            <w:pPr>
              <w:spacing w:after="120" w:line="240" w:lineRule="auto"/>
              <w:jc w:val="both"/>
              <w:rPr>
                <w:rFonts w:ascii="Times New Roman" w:eastAsia="Times New Roman" w:hAnsi="Times New Roman" w:cs="Times New Roman"/>
                <w:sz w:val="24"/>
                <w:szCs w:val="24"/>
              </w:rPr>
            </w:pPr>
          </w:p>
          <w:p w:rsidR="00DB403C" w:rsidRPr="00C95FC0" w:rsidRDefault="00DB403C" w:rsidP="00DB403C">
            <w:pPr>
              <w:spacing w:after="120" w:line="240" w:lineRule="auto"/>
              <w:jc w:val="both"/>
              <w:rPr>
                <w:rFonts w:ascii="Times New Roman" w:eastAsia="Times New Roman" w:hAnsi="Times New Roman" w:cs="Times New Roman"/>
                <w:sz w:val="24"/>
                <w:szCs w:val="24"/>
              </w:rPr>
            </w:pPr>
          </w:p>
          <w:p w:rsidR="00DB403C" w:rsidRPr="00C95FC0" w:rsidRDefault="00DB403C" w:rsidP="00DB403C">
            <w:pPr>
              <w:spacing w:after="120" w:line="240" w:lineRule="auto"/>
              <w:jc w:val="both"/>
              <w:rPr>
                <w:rFonts w:ascii="Times New Roman" w:eastAsia="Times New Roman" w:hAnsi="Times New Roman" w:cs="Times New Roman"/>
                <w:position w:val="8"/>
                <w:sz w:val="24"/>
                <w:szCs w:val="24"/>
              </w:rPr>
            </w:pPr>
          </w:p>
        </w:tc>
      </w:tr>
      <w:tr w:rsidR="00DB403C" w:rsidRPr="00C95FC0" w:rsidTr="00D51B34">
        <w:trPr>
          <w:trHeight w:val="942"/>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rPr>
                <w:rFonts w:ascii="Times New Roman" w:eastAsia="Batang" w:hAnsi="Times New Roman" w:cs="Times New Roman"/>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Декларация за актуалност на данните в публикуван Единен европейски документ за обществени поръчки (ЕЕДОП) – Приложение № 3 (ако е приложимо).</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rPr>
                <w:rFonts w:ascii="Times New Roman" w:eastAsia="Batang" w:hAnsi="Times New Roman" w:cs="Times New Roman"/>
                <w:sz w:val="24"/>
                <w:szCs w:val="24"/>
              </w:rPr>
            </w:pPr>
          </w:p>
        </w:tc>
      </w:tr>
      <w:tr w:rsidR="00DB403C" w:rsidRPr="00C95FC0" w:rsidTr="00D51B34">
        <w:trPr>
          <w:trHeight w:val="335"/>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rPr>
                <w:rFonts w:ascii="Times New Roman" w:eastAsia="Batang" w:hAnsi="Times New Roman" w:cs="Times New Roman"/>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182BCD">
            <w:pPr>
              <w:spacing w:after="120" w:line="240" w:lineRule="auto"/>
              <w:jc w:val="both"/>
              <w:rPr>
                <w:rFonts w:ascii="Times New Roman" w:eastAsia="Batang" w:hAnsi="Times New Roman" w:cs="Times New Roman"/>
                <w:sz w:val="24"/>
                <w:szCs w:val="24"/>
              </w:rPr>
            </w:pPr>
            <w:r w:rsidRPr="00C95FC0">
              <w:rPr>
                <w:rFonts w:ascii="Times New Roman" w:eastAsia="Times New Roman" w:hAnsi="Times New Roman" w:cs="Times New Roman"/>
                <w:sz w:val="24"/>
                <w:szCs w:val="24"/>
              </w:rPr>
              <w:t>Документи за доказване на предприетите мерки за надеждност</w:t>
            </w:r>
            <w:r w:rsidR="00182BCD" w:rsidRPr="00C95FC0">
              <w:rPr>
                <w:rFonts w:ascii="Times New Roman" w:eastAsia="Times New Roman" w:hAnsi="Times New Roman" w:cs="Times New Roman"/>
                <w:sz w:val="24"/>
                <w:szCs w:val="24"/>
              </w:rPr>
              <w:t xml:space="preserve"> </w:t>
            </w:r>
            <w:r w:rsidR="00182BCD" w:rsidRPr="00C95FC0">
              <w:rPr>
                <w:rFonts w:ascii="Times New Roman" w:eastAsia="Batang" w:hAnsi="Times New Roman" w:cs="Times New Roman"/>
                <w:sz w:val="24"/>
                <w:szCs w:val="24"/>
              </w:rPr>
              <w:t>(ако е приложимо).</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rPr>
                <w:rFonts w:ascii="Times New Roman" w:eastAsia="Batang" w:hAnsi="Times New Roman" w:cs="Times New Roman"/>
                <w:sz w:val="24"/>
                <w:szCs w:val="24"/>
              </w:rPr>
            </w:pPr>
          </w:p>
        </w:tc>
      </w:tr>
      <w:tr w:rsidR="00DB403C" w:rsidRPr="00C95FC0" w:rsidTr="00D51B34">
        <w:tblPrEx>
          <w:tblLook w:val="00A0"/>
        </w:tblPrEx>
        <w:tc>
          <w:tcPr>
            <w:tcW w:w="5000" w:type="pct"/>
            <w:gridSpan w:val="3"/>
            <w:vAlign w:val="center"/>
          </w:tcPr>
          <w:p w:rsidR="00DB403C" w:rsidRPr="00C95FC0" w:rsidRDefault="00DB403C" w:rsidP="00DB403C">
            <w:pPr>
              <w:spacing w:after="120" w:line="240" w:lineRule="auto"/>
              <w:ind w:left="360"/>
              <w:rPr>
                <w:rFonts w:ascii="Times New Roman" w:eastAsia="Batang" w:hAnsi="Times New Roman" w:cs="Times New Roman"/>
                <w:b/>
                <w:sz w:val="24"/>
                <w:szCs w:val="24"/>
                <w:lang w:eastAsia="bg-BG"/>
              </w:rPr>
            </w:pPr>
            <w:r w:rsidRPr="00C95FC0">
              <w:rPr>
                <w:rFonts w:ascii="Times New Roman" w:eastAsia="Batang" w:hAnsi="Times New Roman" w:cs="Times New Roman"/>
                <w:b/>
                <w:sz w:val="24"/>
                <w:szCs w:val="24"/>
                <w:lang w:eastAsia="bg-BG"/>
              </w:rPr>
              <w:t>Оферта</w:t>
            </w:r>
          </w:p>
        </w:tc>
      </w:tr>
      <w:tr w:rsidR="00DB403C" w:rsidRPr="00C95FC0" w:rsidTr="00D51B34">
        <w:trPr>
          <w:trHeight w:val="416"/>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ind w:left="360"/>
              <w:jc w:val="center"/>
              <w:rPr>
                <w:rFonts w:ascii="Times New Roman" w:eastAsia="Times New Roman" w:hAnsi="Times New Roman" w:cs="Times New Roman"/>
                <w:b/>
                <w:bCs/>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Техническо предложение, което включва:</w:t>
            </w:r>
          </w:p>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1. Документ за упълномощаване </w:t>
            </w:r>
            <w:r w:rsidRPr="00C95FC0">
              <w:rPr>
                <w:rFonts w:ascii="Times New Roman" w:eastAsia="Times New Roman" w:hAnsi="Times New Roman" w:cs="Times New Roman"/>
                <w:bCs/>
                <w:sz w:val="24"/>
                <w:szCs w:val="24"/>
              </w:rPr>
              <w:t>(ако е приложимо);</w:t>
            </w:r>
          </w:p>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2.  Предложение за изпълнение на поръчката – Приложение № 4;</w:t>
            </w:r>
          </w:p>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3. Декларация за съгласие с клаузите на приложения проект на договор – Приложение № 7;</w:t>
            </w:r>
          </w:p>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4. Декларация за срока на валидност на офертата – Приложение № 8;</w:t>
            </w:r>
          </w:p>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5. Декларация, че при изготвяне на офертата са спазени задълженията, свързани с данъци и осигуровки, опазване на околната среда, закрила на заетостта и условията на труд – Приложение № 9;</w:t>
            </w:r>
          </w:p>
          <w:p w:rsidR="00DB403C" w:rsidRPr="00C95FC0" w:rsidRDefault="00DB403C" w:rsidP="00D01B15">
            <w:pPr>
              <w:spacing w:after="120" w:line="240" w:lineRule="auto"/>
              <w:jc w:val="both"/>
              <w:rPr>
                <w:rFonts w:ascii="Times New Roman" w:eastAsia="Batang" w:hAnsi="Times New Roman" w:cs="Times New Roman"/>
                <w:sz w:val="24"/>
                <w:szCs w:val="24"/>
              </w:rPr>
            </w:pPr>
            <w:r w:rsidRPr="00C95FC0">
              <w:rPr>
                <w:rFonts w:ascii="Times New Roman" w:eastAsia="Times New Roman" w:hAnsi="Times New Roman" w:cs="Times New Roman"/>
                <w:sz w:val="24"/>
                <w:szCs w:val="24"/>
              </w:rPr>
              <w:t xml:space="preserve">6. </w:t>
            </w:r>
            <w:r w:rsidRPr="00C95FC0">
              <w:rPr>
                <w:rFonts w:ascii="Times New Roman" w:eastAsia="Times New Roman" w:hAnsi="Times New Roman" w:cs="Times New Roman"/>
                <w:bCs/>
                <w:sz w:val="24"/>
                <w:szCs w:val="24"/>
              </w:rPr>
              <w:t xml:space="preserve"> Декларация за </w:t>
            </w:r>
            <w:proofErr w:type="spellStart"/>
            <w:r w:rsidRPr="00C95FC0">
              <w:rPr>
                <w:rFonts w:ascii="Times New Roman" w:eastAsia="Times New Roman" w:hAnsi="Times New Roman" w:cs="Times New Roman"/>
                <w:bCs/>
                <w:sz w:val="24"/>
                <w:szCs w:val="24"/>
              </w:rPr>
              <w:t>конфиденциалност</w:t>
            </w:r>
            <w:proofErr w:type="spellEnd"/>
            <w:r w:rsidRPr="00C95FC0">
              <w:rPr>
                <w:rFonts w:ascii="Times New Roman" w:eastAsia="Times New Roman" w:hAnsi="Times New Roman" w:cs="Times New Roman"/>
                <w:bCs/>
                <w:sz w:val="24"/>
                <w:szCs w:val="24"/>
              </w:rPr>
              <w:t xml:space="preserve"> по чл. 102, ал. 1 от ЗОП – </w:t>
            </w:r>
            <w:r w:rsidRPr="00C95FC0">
              <w:rPr>
                <w:rFonts w:ascii="Times New Roman" w:eastAsia="Times New Roman" w:hAnsi="Times New Roman" w:cs="Times New Roman"/>
                <w:bCs/>
                <w:sz w:val="24"/>
                <w:szCs w:val="24"/>
              </w:rPr>
              <w:lastRenderedPageBreak/>
              <w:t>Приложение № 6 (ако е приложимо).</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b/>
                <w:position w:val="8"/>
                <w:sz w:val="24"/>
                <w:szCs w:val="24"/>
              </w:rPr>
            </w:pPr>
          </w:p>
          <w:p w:rsidR="00DB403C" w:rsidRPr="00C95FC0" w:rsidRDefault="00DB403C" w:rsidP="00DB403C">
            <w:pPr>
              <w:spacing w:after="120" w:line="240" w:lineRule="auto"/>
              <w:jc w:val="both"/>
              <w:rPr>
                <w:rFonts w:ascii="Times New Roman" w:eastAsia="Times New Roman" w:hAnsi="Times New Roman" w:cs="Times New Roman"/>
                <w:b/>
                <w:position w:val="8"/>
                <w:sz w:val="24"/>
                <w:szCs w:val="24"/>
              </w:rPr>
            </w:pPr>
          </w:p>
          <w:p w:rsidR="00DB403C" w:rsidRPr="00C95FC0" w:rsidRDefault="00DB403C" w:rsidP="00DB403C">
            <w:pPr>
              <w:spacing w:after="120" w:line="240" w:lineRule="auto"/>
              <w:jc w:val="both"/>
              <w:rPr>
                <w:rFonts w:ascii="Times New Roman" w:eastAsia="Times New Roman" w:hAnsi="Times New Roman" w:cs="Times New Roman"/>
                <w:sz w:val="24"/>
                <w:szCs w:val="24"/>
              </w:rPr>
            </w:pPr>
          </w:p>
          <w:p w:rsidR="00DB403C" w:rsidRPr="00C95FC0" w:rsidRDefault="00DB403C" w:rsidP="00DB403C">
            <w:pPr>
              <w:spacing w:after="120" w:line="240" w:lineRule="auto"/>
              <w:jc w:val="both"/>
              <w:rPr>
                <w:rFonts w:ascii="Times New Roman" w:eastAsia="Times New Roman" w:hAnsi="Times New Roman" w:cs="Times New Roman"/>
                <w:sz w:val="24"/>
                <w:szCs w:val="24"/>
              </w:rPr>
            </w:pPr>
          </w:p>
          <w:p w:rsidR="00DB403C" w:rsidRPr="00C95FC0" w:rsidRDefault="00DB403C" w:rsidP="00DB403C">
            <w:pPr>
              <w:spacing w:after="120" w:line="240" w:lineRule="auto"/>
              <w:jc w:val="both"/>
              <w:rPr>
                <w:rFonts w:ascii="Times New Roman" w:eastAsia="Times New Roman" w:hAnsi="Times New Roman" w:cs="Times New Roman"/>
                <w:position w:val="8"/>
                <w:sz w:val="24"/>
                <w:szCs w:val="24"/>
              </w:rPr>
            </w:pPr>
          </w:p>
        </w:tc>
      </w:tr>
      <w:tr w:rsidR="00DB403C" w:rsidRPr="00C95FC0" w:rsidTr="00D51B34">
        <w:trPr>
          <w:trHeight w:val="855"/>
        </w:trPr>
        <w:tc>
          <w:tcPr>
            <w:tcW w:w="454"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ind w:left="360"/>
              <w:jc w:val="center"/>
              <w:rPr>
                <w:rFonts w:ascii="Times New Roman" w:eastAsia="Times New Roman" w:hAnsi="Times New Roman" w:cs="Times New Roman"/>
                <w:b/>
                <w:bCs/>
                <w:sz w:val="24"/>
                <w:szCs w:val="24"/>
              </w:rPr>
            </w:pPr>
          </w:p>
        </w:tc>
        <w:tc>
          <w:tcPr>
            <w:tcW w:w="3816"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Ценовото предложение, съгласно Приложение № 5 - поставено в отделен запечатан непрозрачен плик с надпис „Предлагани ценови параметри“,  поставено в общата опаковка.</w:t>
            </w:r>
          </w:p>
        </w:tc>
        <w:tc>
          <w:tcPr>
            <w:tcW w:w="730" w:type="pct"/>
            <w:tcBorders>
              <w:top w:val="single" w:sz="4" w:space="0" w:color="auto"/>
              <w:left w:val="single" w:sz="4" w:space="0" w:color="auto"/>
              <w:bottom w:val="single" w:sz="4" w:space="0" w:color="auto"/>
              <w:right w:val="single" w:sz="4" w:space="0" w:color="auto"/>
            </w:tcBorders>
          </w:tcPr>
          <w:p w:rsidR="00DB403C" w:rsidRPr="00C95FC0" w:rsidRDefault="00DB403C" w:rsidP="00DB403C">
            <w:pPr>
              <w:spacing w:after="120" w:line="240" w:lineRule="auto"/>
              <w:jc w:val="both"/>
              <w:rPr>
                <w:rFonts w:ascii="Times New Roman" w:eastAsia="Times New Roman" w:hAnsi="Times New Roman" w:cs="Times New Roman"/>
                <w:position w:val="8"/>
                <w:sz w:val="24"/>
                <w:szCs w:val="24"/>
              </w:rPr>
            </w:pPr>
          </w:p>
        </w:tc>
      </w:tr>
    </w:tbl>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89"/>
        <w:gridCol w:w="4890"/>
      </w:tblGrid>
      <w:tr w:rsidR="00D51B34" w:rsidRPr="00C95FC0" w:rsidTr="00D51B34">
        <w:tc>
          <w:tcPr>
            <w:tcW w:w="4889" w:type="dxa"/>
          </w:tcPr>
          <w:p w:rsidR="00D51B34" w:rsidRPr="00C95FC0" w:rsidRDefault="00D51B34" w:rsidP="00D51B34">
            <w:pPr>
              <w:spacing w:after="120"/>
              <w:jc w:val="right"/>
              <w:rPr>
                <w:rFonts w:ascii="Times New Roman" w:eastAsia="Batang" w:hAnsi="Times New Roman"/>
                <w:b/>
                <w:bCs/>
                <w:caps/>
                <w:sz w:val="24"/>
                <w:szCs w:val="24"/>
              </w:rPr>
            </w:pPr>
            <w:r w:rsidRPr="00C95FC0">
              <w:rPr>
                <w:rFonts w:ascii="Times New Roman" w:hAnsi="Times New Roman"/>
                <w:sz w:val="24"/>
                <w:szCs w:val="24"/>
              </w:rPr>
              <w:t>Наименование на участника</w:t>
            </w:r>
            <w:r w:rsidRPr="00C95FC0">
              <w:rPr>
                <w:rFonts w:ascii="Times New Roman" w:eastAsia="MS ??" w:hAnsi="Times New Roman"/>
                <w:color w:val="000000"/>
                <w:spacing w:val="-6"/>
                <w:sz w:val="24"/>
                <w:szCs w:val="24"/>
              </w:rPr>
              <w:t>:</w:t>
            </w:r>
          </w:p>
        </w:tc>
        <w:tc>
          <w:tcPr>
            <w:tcW w:w="4890" w:type="dxa"/>
          </w:tcPr>
          <w:p w:rsidR="00D51B34" w:rsidRPr="00C95FC0" w:rsidRDefault="00D51B34" w:rsidP="00DB403C">
            <w:pPr>
              <w:spacing w:after="120"/>
              <w:jc w:val="both"/>
              <w:rPr>
                <w:rFonts w:ascii="Times New Roman" w:eastAsia="Batang" w:hAnsi="Times New Roman"/>
                <w:b/>
                <w:bCs/>
                <w:caps/>
                <w:sz w:val="24"/>
                <w:szCs w:val="24"/>
              </w:rPr>
            </w:pPr>
          </w:p>
        </w:tc>
      </w:tr>
      <w:tr w:rsidR="00D51B34" w:rsidRPr="00C95FC0" w:rsidTr="00D51B34">
        <w:tc>
          <w:tcPr>
            <w:tcW w:w="4889" w:type="dxa"/>
          </w:tcPr>
          <w:p w:rsidR="00D51B34" w:rsidRPr="00C95FC0" w:rsidRDefault="00D51B34" w:rsidP="00D51B34">
            <w:pPr>
              <w:spacing w:after="120"/>
              <w:jc w:val="right"/>
              <w:rPr>
                <w:rFonts w:ascii="Times New Roman" w:eastAsia="Batang" w:hAnsi="Times New Roman"/>
                <w:b/>
                <w:bCs/>
                <w:caps/>
                <w:sz w:val="24"/>
                <w:szCs w:val="24"/>
              </w:rPr>
            </w:pPr>
            <w:r w:rsidRPr="00C95FC0">
              <w:rPr>
                <w:rFonts w:ascii="Times New Roman" w:hAnsi="Times New Roman"/>
                <w:sz w:val="24"/>
                <w:szCs w:val="24"/>
              </w:rPr>
              <w:t>Име и фамилия на представителя на участника</w:t>
            </w:r>
            <w:r w:rsidRPr="00C95FC0">
              <w:rPr>
                <w:rFonts w:ascii="Times New Roman" w:eastAsia="MS ??" w:hAnsi="Times New Roman"/>
                <w:color w:val="000000"/>
                <w:spacing w:val="-6"/>
                <w:sz w:val="24"/>
                <w:szCs w:val="24"/>
              </w:rPr>
              <w:t>:</w:t>
            </w:r>
            <w:r w:rsidRPr="00C95FC0">
              <w:rPr>
                <w:rFonts w:ascii="Times New Roman" w:hAnsi="Times New Roman"/>
                <w:sz w:val="24"/>
                <w:szCs w:val="24"/>
              </w:rPr>
              <w:t xml:space="preserve">      </w:t>
            </w:r>
          </w:p>
        </w:tc>
        <w:tc>
          <w:tcPr>
            <w:tcW w:w="4890" w:type="dxa"/>
          </w:tcPr>
          <w:p w:rsidR="00D51B34" w:rsidRPr="00C95FC0" w:rsidRDefault="00D51B34" w:rsidP="00DB403C">
            <w:pPr>
              <w:spacing w:after="120"/>
              <w:jc w:val="both"/>
              <w:rPr>
                <w:rFonts w:ascii="Times New Roman" w:eastAsia="Batang" w:hAnsi="Times New Roman"/>
                <w:b/>
                <w:bCs/>
                <w:caps/>
                <w:sz w:val="24"/>
                <w:szCs w:val="24"/>
              </w:rPr>
            </w:pPr>
          </w:p>
        </w:tc>
      </w:tr>
      <w:tr w:rsidR="00D51B34" w:rsidRPr="00C95FC0" w:rsidTr="00D51B34">
        <w:tc>
          <w:tcPr>
            <w:tcW w:w="4889" w:type="dxa"/>
          </w:tcPr>
          <w:p w:rsidR="00D51B34" w:rsidRPr="00C95FC0" w:rsidRDefault="00D51B34" w:rsidP="00D51B34">
            <w:pPr>
              <w:spacing w:after="120"/>
              <w:jc w:val="right"/>
              <w:rPr>
                <w:rFonts w:ascii="Times New Roman" w:eastAsia="Batang" w:hAnsi="Times New Roman"/>
                <w:b/>
                <w:bCs/>
                <w:caps/>
                <w:sz w:val="24"/>
                <w:szCs w:val="24"/>
              </w:rPr>
            </w:pPr>
            <w:r w:rsidRPr="00C95FC0">
              <w:rPr>
                <w:rFonts w:ascii="Times New Roman" w:hAnsi="Times New Roman"/>
                <w:sz w:val="24"/>
                <w:szCs w:val="24"/>
              </w:rPr>
              <w:t>Длъжност</w:t>
            </w:r>
            <w:r w:rsidRPr="00C95FC0">
              <w:rPr>
                <w:rFonts w:ascii="Times New Roman" w:eastAsia="MS ??" w:hAnsi="Times New Roman"/>
                <w:color w:val="000000"/>
                <w:spacing w:val="-6"/>
                <w:sz w:val="24"/>
                <w:szCs w:val="24"/>
              </w:rPr>
              <w:t>:</w:t>
            </w:r>
          </w:p>
        </w:tc>
        <w:tc>
          <w:tcPr>
            <w:tcW w:w="4890" w:type="dxa"/>
          </w:tcPr>
          <w:p w:rsidR="00D51B34" w:rsidRPr="00C95FC0" w:rsidRDefault="00D51B34" w:rsidP="00DB403C">
            <w:pPr>
              <w:spacing w:after="120"/>
              <w:jc w:val="both"/>
              <w:rPr>
                <w:rFonts w:ascii="Times New Roman" w:eastAsia="Batang" w:hAnsi="Times New Roman"/>
                <w:b/>
                <w:bCs/>
                <w:caps/>
                <w:sz w:val="24"/>
                <w:szCs w:val="24"/>
              </w:rPr>
            </w:pPr>
          </w:p>
        </w:tc>
      </w:tr>
      <w:tr w:rsidR="00D51B34" w:rsidRPr="00C95FC0" w:rsidTr="00D51B34">
        <w:tc>
          <w:tcPr>
            <w:tcW w:w="4889" w:type="dxa"/>
          </w:tcPr>
          <w:p w:rsidR="00D51B34" w:rsidRPr="00C95FC0" w:rsidRDefault="00D51B34" w:rsidP="00D51B34">
            <w:pPr>
              <w:spacing w:after="120"/>
              <w:jc w:val="right"/>
              <w:rPr>
                <w:rFonts w:ascii="Times New Roman" w:eastAsia="Batang" w:hAnsi="Times New Roman"/>
                <w:b/>
                <w:bCs/>
                <w:caps/>
                <w:sz w:val="24"/>
                <w:szCs w:val="24"/>
              </w:rPr>
            </w:pPr>
            <w:r w:rsidRPr="00C95FC0">
              <w:rPr>
                <w:rFonts w:ascii="Times New Roman" w:hAnsi="Times New Roman"/>
                <w:sz w:val="24"/>
                <w:szCs w:val="24"/>
              </w:rPr>
              <w:t>Подпис /и печат/</w:t>
            </w:r>
            <w:r w:rsidRPr="00C95FC0">
              <w:rPr>
                <w:rFonts w:ascii="Times New Roman" w:eastAsia="MS ??" w:hAnsi="Times New Roman"/>
                <w:color w:val="000000"/>
                <w:spacing w:val="-6"/>
                <w:sz w:val="24"/>
                <w:szCs w:val="24"/>
              </w:rPr>
              <w:t>:</w:t>
            </w:r>
          </w:p>
        </w:tc>
        <w:tc>
          <w:tcPr>
            <w:tcW w:w="4890" w:type="dxa"/>
          </w:tcPr>
          <w:p w:rsidR="00D51B34" w:rsidRPr="00C95FC0" w:rsidRDefault="00D51B34" w:rsidP="00DB403C">
            <w:pPr>
              <w:spacing w:after="120"/>
              <w:jc w:val="both"/>
              <w:rPr>
                <w:rFonts w:ascii="Times New Roman" w:eastAsia="Batang" w:hAnsi="Times New Roman"/>
                <w:b/>
                <w:bCs/>
                <w:caps/>
                <w:sz w:val="24"/>
                <w:szCs w:val="24"/>
              </w:rPr>
            </w:pPr>
          </w:p>
        </w:tc>
      </w:tr>
      <w:tr w:rsidR="00D51B34" w:rsidRPr="00C95FC0" w:rsidTr="00D51B34">
        <w:tc>
          <w:tcPr>
            <w:tcW w:w="4889" w:type="dxa"/>
          </w:tcPr>
          <w:p w:rsidR="00D51B34" w:rsidRPr="00C95FC0" w:rsidRDefault="00D51B34" w:rsidP="00D51B34">
            <w:pPr>
              <w:spacing w:after="120"/>
              <w:jc w:val="right"/>
              <w:rPr>
                <w:rFonts w:ascii="Times New Roman" w:eastAsia="Batang" w:hAnsi="Times New Roman"/>
                <w:b/>
                <w:bCs/>
                <w:caps/>
                <w:sz w:val="24"/>
                <w:szCs w:val="24"/>
              </w:rPr>
            </w:pPr>
            <w:r w:rsidRPr="00C95FC0">
              <w:rPr>
                <w:rFonts w:ascii="Times New Roman" w:eastAsia="MS ??" w:hAnsi="Times New Roman"/>
                <w:color w:val="000000"/>
                <w:spacing w:val="-6"/>
                <w:sz w:val="24"/>
                <w:szCs w:val="24"/>
              </w:rPr>
              <w:t xml:space="preserve">                                        Дата:</w:t>
            </w:r>
          </w:p>
        </w:tc>
        <w:tc>
          <w:tcPr>
            <w:tcW w:w="4890" w:type="dxa"/>
          </w:tcPr>
          <w:p w:rsidR="00D51B34" w:rsidRPr="00C95FC0" w:rsidRDefault="00AF2A12" w:rsidP="00DB403C">
            <w:pPr>
              <w:spacing w:after="120"/>
              <w:jc w:val="both"/>
              <w:rPr>
                <w:rFonts w:ascii="Times New Roman" w:eastAsia="Batang" w:hAnsi="Times New Roman"/>
                <w:b/>
                <w:bCs/>
                <w:caps/>
                <w:sz w:val="24"/>
                <w:szCs w:val="24"/>
              </w:rPr>
            </w:pPr>
            <w:r>
              <w:rPr>
                <w:rFonts w:ascii="Times New Roman" w:eastAsia="MS ??" w:hAnsi="Times New Roman"/>
                <w:color w:val="000000"/>
                <w:spacing w:val="-6"/>
                <w:sz w:val="24"/>
                <w:szCs w:val="24"/>
              </w:rPr>
              <w:t>_________________ 20...</w:t>
            </w:r>
            <w:r w:rsidR="00D51B34" w:rsidRPr="00C95FC0">
              <w:rPr>
                <w:rFonts w:ascii="Times New Roman" w:eastAsia="MS ??" w:hAnsi="Times New Roman"/>
                <w:color w:val="000000"/>
                <w:spacing w:val="-6"/>
                <w:sz w:val="24"/>
                <w:szCs w:val="24"/>
              </w:rPr>
              <w:t xml:space="preserve"> г.</w:t>
            </w:r>
            <w:r w:rsidR="00D51B34" w:rsidRPr="00C95FC0">
              <w:rPr>
                <w:rFonts w:ascii="Times New Roman" w:eastAsia="MS ??" w:hAnsi="Times New Roman"/>
                <w:color w:val="000000"/>
                <w:spacing w:val="-6"/>
                <w:sz w:val="24"/>
                <w:szCs w:val="24"/>
              </w:rPr>
              <w:tab/>
            </w:r>
          </w:p>
        </w:tc>
      </w:tr>
    </w:tbl>
    <w:p w:rsidR="00DB403C" w:rsidRPr="00C95FC0" w:rsidRDefault="00DB403C"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01B15" w:rsidRPr="00C95FC0" w:rsidRDefault="00D01B15" w:rsidP="00DB403C">
      <w:pPr>
        <w:spacing w:after="120" w:line="240" w:lineRule="auto"/>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BD4E94">
      <w:pPr>
        <w:spacing w:after="120" w:line="240" w:lineRule="auto"/>
        <w:jc w:val="both"/>
        <w:rPr>
          <w:rFonts w:ascii="Times New Roman" w:eastAsia="Batang" w:hAnsi="Times New Roman" w:cs="Times New Roman"/>
          <w:b/>
          <w:bCs/>
          <w:caps/>
          <w:sz w:val="24"/>
          <w:szCs w:val="24"/>
        </w:rPr>
      </w:pPr>
    </w:p>
    <w:p w:rsidR="00D51B34" w:rsidRPr="00C95FC0" w:rsidRDefault="00D51B34">
      <w:pPr>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2</w:t>
      </w:r>
    </w:p>
    <w:p w:rsidR="00DB403C" w:rsidRPr="00C95FC0" w:rsidRDefault="00DB403C" w:rsidP="00DB403C">
      <w:pPr>
        <w:spacing w:after="120" w:line="240" w:lineRule="auto"/>
        <w:jc w:val="center"/>
        <w:rPr>
          <w:rFonts w:ascii="Times New Roman" w:eastAsia="MS ??" w:hAnsi="Times New Roman" w:cs="Times New Roman"/>
          <w:b/>
          <w:sz w:val="24"/>
          <w:szCs w:val="24"/>
          <w:u w:val="single"/>
          <w:lang w:eastAsia="bg-BG"/>
        </w:rPr>
      </w:pPr>
      <w:r w:rsidRPr="00C95FC0">
        <w:rPr>
          <w:rFonts w:ascii="Times New Roman" w:eastAsia="MS ??" w:hAnsi="Times New Roman" w:cs="Times New Roman"/>
          <w:b/>
          <w:sz w:val="24"/>
          <w:szCs w:val="24"/>
          <w:u w:val="single"/>
          <w:lang w:eastAsia="bg-BG"/>
        </w:rPr>
        <w:t>Стандартен образец за единния европейски документ за обществени поръчки (ЕЕДОП)</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Част І: Информация за процедурата за възлагане на обществена поръчка и за възлагащия орган или възложителя</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shd w:val="clear" w:color="auto" w:fill="BFBFBF"/>
        </w:rPr>
      </w:pPr>
      <w:r w:rsidRPr="00C95FC0">
        <w:rPr>
          <w:rFonts w:ascii="Times New Roman" w:eastAsia="Batang" w:hAnsi="Times New Roman" w:cs="Times New Roman"/>
          <w:sz w:val="24"/>
          <w:szCs w:val="24"/>
          <w:shd w:val="clear" w:color="auto" w:fill="BFBFBF"/>
        </w:rPr>
        <w:t xml:space="preserve"> </w:t>
      </w:r>
      <w:r w:rsidRPr="00C95FC0">
        <w:rPr>
          <w:rFonts w:ascii="Times New Roman" w:eastAsia="Batang" w:hAnsi="Times New Roman" w:cs="Times New Roman"/>
          <w:b/>
          <w:bCs/>
          <w:i/>
          <w:iCs/>
          <w:sz w:val="24"/>
          <w:szCs w:val="24"/>
          <w:shd w:val="clear" w:color="auto" w:fill="BFBFBF"/>
        </w:rPr>
        <w:t xml:space="preserve">При процедурите за възлагане на обществени поръчки, за които в Официален вестник на Европейския съюз се публикува покана за участие в състезателна процедура, информацията, изисквана съгласно част I, ще бъде извлечена автоматично, </w:t>
      </w:r>
      <w:r w:rsidRPr="00C95FC0">
        <w:rPr>
          <w:rFonts w:ascii="Times New Roman" w:eastAsia="Batang" w:hAnsi="Times New Roman" w:cs="Times New Roman"/>
          <w:b/>
          <w:bCs/>
          <w:i/>
          <w:iCs/>
          <w:sz w:val="24"/>
          <w:szCs w:val="24"/>
          <w:u w:val="single"/>
          <w:shd w:val="clear" w:color="auto" w:fill="BFBFBF"/>
        </w:rPr>
        <w:t>при условие че ЕЕДОП е създаден и попълнен чрез електронната система за ЕЕДОП</w:t>
      </w:r>
      <w:r w:rsidRPr="00C95FC0">
        <w:rPr>
          <w:rFonts w:ascii="Times New Roman" w:eastAsia="Batang" w:hAnsi="Times New Roman" w:cs="Times New Roman"/>
          <w:sz w:val="24"/>
          <w:szCs w:val="24"/>
          <w:shd w:val="clear" w:color="auto" w:fill="BFBFBF"/>
        </w:rPr>
        <w:t>.</w:t>
      </w:r>
      <w:r w:rsidRPr="00C95FC0">
        <w:rPr>
          <w:rFonts w:ascii="Times New Roman" w:eastAsia="Batang" w:hAnsi="Times New Roman" w:cs="Times New Roman"/>
          <w:b/>
          <w:bCs/>
          <w:sz w:val="24"/>
          <w:szCs w:val="24"/>
          <w:u w:val="single"/>
          <w:shd w:val="clear" w:color="auto" w:fill="BFBFBF"/>
        </w:rPr>
        <w:t xml:space="preserve"> </w:t>
      </w:r>
      <w:r w:rsidRPr="00C95FC0">
        <w:rPr>
          <w:rFonts w:ascii="Times New Roman" w:eastAsia="Batang" w:hAnsi="Times New Roman" w:cs="Times New Roman"/>
          <w:b/>
          <w:bCs/>
          <w:sz w:val="24"/>
          <w:szCs w:val="24"/>
          <w:shd w:val="clear" w:color="auto" w:fill="BFBFBF"/>
        </w:rPr>
        <w:t xml:space="preserve">Позоваване на </w:t>
      </w:r>
      <w:r w:rsidRPr="00C95FC0">
        <w:rPr>
          <w:rFonts w:ascii="Times New Roman" w:eastAsia="Batang" w:hAnsi="Times New Roman" w:cs="Times New Roman"/>
          <w:b/>
          <w:bCs/>
          <w:i/>
          <w:iCs/>
          <w:sz w:val="24"/>
          <w:szCs w:val="24"/>
          <w:shd w:val="clear" w:color="auto" w:fill="BFBFBF"/>
        </w:rPr>
        <w:t>съответното обявление</w:t>
      </w:r>
      <w:r w:rsidRPr="00C95FC0">
        <w:rPr>
          <w:rFonts w:ascii="Times New Roman" w:eastAsia="Batang" w:hAnsi="Times New Roman" w:cs="Times New Roman"/>
          <w:b/>
          <w:bCs/>
          <w:sz w:val="24"/>
          <w:szCs w:val="24"/>
          <w:shd w:val="clear" w:color="auto" w:fill="BFBFBF"/>
        </w:rPr>
        <w:t>, публикувано в Официален вестник на Европейския съюз:</w:t>
      </w:r>
      <w:r w:rsidRPr="00C95FC0">
        <w:rPr>
          <w:rFonts w:ascii="Times New Roman" w:eastAsia="Batang" w:hAnsi="Times New Roman" w:cs="Times New Roman"/>
          <w:sz w:val="24"/>
          <w:szCs w:val="24"/>
          <w:shd w:val="clear" w:color="auto" w:fill="BFBFBF"/>
        </w:rPr>
        <w:br/>
      </w:r>
      <w:r w:rsidRPr="00C95FC0">
        <w:rPr>
          <w:rFonts w:ascii="Times New Roman" w:eastAsia="Batang" w:hAnsi="Times New Roman" w:cs="Times New Roman"/>
          <w:b/>
          <w:bCs/>
          <w:sz w:val="24"/>
          <w:szCs w:val="24"/>
          <w:shd w:val="clear" w:color="auto" w:fill="BFBFBF"/>
        </w:rPr>
        <w:t xml:space="preserve">OВEС S брой[], дата [], стр.[], </w:t>
      </w:r>
      <w:r w:rsidRPr="00C95FC0">
        <w:rPr>
          <w:rFonts w:ascii="Times New Roman" w:eastAsia="Batang" w:hAnsi="Times New Roman" w:cs="Times New Roman"/>
          <w:sz w:val="24"/>
          <w:szCs w:val="24"/>
          <w:shd w:val="clear" w:color="auto" w:fill="BFBFBF"/>
        </w:rPr>
        <w:br/>
      </w:r>
      <w:r w:rsidRPr="00C95FC0">
        <w:rPr>
          <w:rFonts w:ascii="Times New Roman" w:eastAsia="Batang" w:hAnsi="Times New Roman" w:cs="Times New Roman"/>
          <w:b/>
          <w:bCs/>
          <w:sz w:val="24"/>
          <w:szCs w:val="24"/>
          <w:shd w:val="clear" w:color="auto" w:fill="BFBFBF"/>
        </w:rPr>
        <w:t>Номер на обявлението в ОВ S: [ ][ ][ ][ ]/S [ ][ ][ ]–[ ][ ][ ][ ][ ][ ][ ]</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u w:val="single"/>
          <w:shd w:val="clear" w:color="auto" w:fill="BFBFBF"/>
        </w:rPr>
        <w:t>Когато поканата за участие в състезателна процедура не се публикува в Официален вестник на Европейския съюз, възлагащият орган или възложителят трябва да включи информация, която позволява процедурата за възлагане на обществена поръчка да бъде недвусмислено идентифицирана.</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shd w:val="clear" w:color="auto" w:fill="BFBFBF"/>
        </w:rPr>
      </w:pPr>
      <w:r w:rsidRPr="00C95FC0">
        <w:rPr>
          <w:rFonts w:ascii="Times New Roman" w:eastAsia="Batang" w:hAnsi="Times New Roman" w:cs="Times New Roman"/>
          <w:b/>
          <w:bCs/>
          <w:sz w:val="24"/>
          <w:szCs w:val="24"/>
          <w:shd w:val="clear" w:color="auto" w:fill="BFBFBF"/>
        </w:rPr>
        <w:t>В случай, че не се изисква публикуването на обявление в Официален вестник на Европейския съюз, моля, посочете друга информация, която позволява процедурата за възлагане на обществена поръчка да бъде недвусмислено идентифицирана (напр. препратка към публикация на национално равнище):  [……]</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Информация за процедурата за възлагане на обществена поръчка</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Информацията, изисквана съгласно част I, ще бъде извлечена автоматично, </w:t>
      </w:r>
      <w:r w:rsidRPr="00C95FC0">
        <w:rPr>
          <w:rFonts w:ascii="Times New Roman" w:eastAsia="Batang" w:hAnsi="Times New Roman" w:cs="Times New Roman"/>
          <w:b/>
          <w:bCs/>
          <w:i/>
          <w:iCs/>
          <w:sz w:val="24"/>
          <w:szCs w:val="24"/>
          <w:u w:val="single"/>
          <w:shd w:val="clear" w:color="auto" w:fill="BFBFBF"/>
        </w:rPr>
        <w:t>при условие че ЕЕДОП е създаден и попълнен чрез посочената по-горе електронна система за ЕЕДОП.</w:t>
      </w:r>
      <w:r w:rsidRPr="00C95FC0">
        <w:rPr>
          <w:rFonts w:ascii="Times New Roman" w:eastAsia="Batang" w:hAnsi="Times New Roman" w:cs="Times New Roman"/>
          <w:b/>
          <w:bCs/>
          <w:sz w:val="24"/>
          <w:szCs w:val="24"/>
          <w:u w:val="single"/>
          <w:shd w:val="clear" w:color="auto" w:fill="BFBFBF"/>
        </w:rPr>
        <w:t xml:space="preserve"> </w:t>
      </w:r>
      <w:r w:rsidRPr="00C95FC0">
        <w:rPr>
          <w:rFonts w:ascii="Times New Roman" w:eastAsia="Batang" w:hAnsi="Times New Roman" w:cs="Times New Roman"/>
          <w:b/>
          <w:bCs/>
          <w:i/>
          <w:iCs/>
          <w:sz w:val="24"/>
          <w:szCs w:val="24"/>
          <w:u w:val="single"/>
          <w:shd w:val="clear" w:color="auto" w:fill="BFBFBF"/>
        </w:rPr>
        <w:t xml:space="preserve">В противен случай тази информация трябва да бъде попълнена от </w:t>
      </w:r>
      <w:r w:rsidRPr="00C95FC0">
        <w:rPr>
          <w:rFonts w:ascii="Times New Roman" w:eastAsia="Batang" w:hAnsi="Times New Roman" w:cs="Times New Roman"/>
          <w:b/>
          <w:bCs/>
          <w:sz w:val="24"/>
          <w:szCs w:val="24"/>
          <w:shd w:val="clear" w:color="auto" w:fill="BFBFBF"/>
        </w:rPr>
        <w:t>икономическия оператор</w:t>
      </w:r>
      <w:r w:rsidRPr="00C95FC0">
        <w:rPr>
          <w:rFonts w:ascii="Times New Roman" w:eastAsia="Batang" w:hAnsi="Times New Roman" w:cs="Times New Roman"/>
          <w:b/>
          <w:bCs/>
          <w:i/>
          <w:iCs/>
          <w:sz w:val="24"/>
          <w:szCs w:val="24"/>
          <w:u w:val="single"/>
          <w:shd w:val="clear" w:color="auto" w:fill="BFBFBF"/>
        </w:rPr>
        <w:t>.</w:t>
      </w:r>
    </w:p>
    <w:tbl>
      <w:tblPr>
        <w:tblW w:w="0" w:type="auto"/>
        <w:tblInd w:w="108" w:type="dxa"/>
        <w:tblLayout w:type="fixed"/>
        <w:tblLook w:val="0000"/>
      </w:tblPr>
      <w:tblGrid>
        <w:gridCol w:w="4678"/>
        <w:gridCol w:w="4611"/>
      </w:tblGrid>
      <w:tr w:rsidR="00DB403C" w:rsidRPr="00C95FC0" w:rsidTr="009B21DB">
        <w:trPr>
          <w:trHeight w:val="349"/>
        </w:trPr>
        <w:tc>
          <w:tcPr>
            <w:tcW w:w="4678"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Идентифициране на възложителя</w:t>
            </w:r>
          </w:p>
        </w:tc>
        <w:tc>
          <w:tcPr>
            <w:tcW w:w="4611"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rPr>
          <w:trHeight w:val="349"/>
        </w:trPr>
        <w:tc>
          <w:tcPr>
            <w:tcW w:w="4678"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Име: </w:t>
            </w:r>
          </w:p>
        </w:tc>
        <w:tc>
          <w:tcPr>
            <w:tcW w:w="4611" w:type="dxa"/>
            <w:tcBorders>
              <w:top w:val="single" w:sz="4" w:space="0" w:color="auto"/>
              <w:left w:val="single" w:sz="4" w:space="0" w:color="auto"/>
              <w:bottom w:val="single" w:sz="4" w:space="0" w:color="auto"/>
              <w:right w:val="single" w:sz="4" w:space="0" w:color="auto"/>
            </w:tcBorders>
          </w:tcPr>
          <w:p w:rsidR="00DB403C" w:rsidRPr="00C95FC0" w:rsidRDefault="00AF2A12" w:rsidP="00D51B34">
            <w:pPr>
              <w:spacing w:after="120"/>
              <w:jc w:val="both"/>
              <w:rPr>
                <w:rFonts w:ascii="Times New Roman" w:eastAsia="Batang" w:hAnsi="Times New Roman" w:cs="Times New Roman"/>
                <w:strike/>
                <w:sz w:val="24"/>
                <w:szCs w:val="24"/>
              </w:rPr>
            </w:pPr>
            <w:r>
              <w:rPr>
                <w:rFonts w:ascii="Times New Roman" w:hAnsi="Times New Roman" w:cs="Times New Roman"/>
                <w:b/>
                <w:bCs/>
                <w:iCs/>
                <w:sz w:val="24"/>
                <w:szCs w:val="24"/>
              </w:rPr>
              <w:t>КМЕТ НА ОБЩИНА СТРУМЯНИ</w:t>
            </w:r>
            <w:r w:rsidR="00461AF8" w:rsidRPr="00C95FC0">
              <w:rPr>
                <w:rFonts w:ascii="Times New Roman" w:hAnsi="Times New Roman" w:cs="Times New Roman"/>
                <w:b/>
                <w:bCs/>
                <w:iCs/>
                <w:sz w:val="24"/>
                <w:szCs w:val="24"/>
              </w:rPr>
              <w:t xml:space="preserve"> </w:t>
            </w:r>
          </w:p>
        </w:tc>
      </w:tr>
      <w:tr w:rsidR="00DB403C" w:rsidRPr="00C95FC0" w:rsidTr="009B21DB">
        <w:trPr>
          <w:trHeight w:val="485"/>
        </w:trPr>
        <w:tc>
          <w:tcPr>
            <w:tcW w:w="4678"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За коя обществена поръчки се отнася?</w:t>
            </w:r>
          </w:p>
        </w:tc>
        <w:tc>
          <w:tcPr>
            <w:tcW w:w="4611"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rPr>
          <w:trHeight w:val="484"/>
        </w:trPr>
        <w:tc>
          <w:tcPr>
            <w:tcW w:w="4678"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Название на поръчката:</w:t>
            </w:r>
          </w:p>
        </w:tc>
        <w:tc>
          <w:tcPr>
            <w:tcW w:w="4611" w:type="dxa"/>
            <w:tcBorders>
              <w:top w:val="single" w:sz="4" w:space="0" w:color="auto"/>
              <w:left w:val="single" w:sz="4" w:space="0" w:color="auto"/>
              <w:bottom w:val="single" w:sz="4" w:space="0" w:color="auto"/>
              <w:right w:val="single" w:sz="4" w:space="0" w:color="auto"/>
            </w:tcBorders>
          </w:tcPr>
          <w:p w:rsidR="00DB403C" w:rsidRPr="00835640" w:rsidRDefault="00AF2A12" w:rsidP="00C50F1D">
            <w:pPr>
              <w:spacing w:after="120" w:line="276" w:lineRule="auto"/>
              <w:jc w:val="both"/>
              <w:rPr>
                <w:rFonts w:ascii="Times New Roman" w:eastAsia="Batang" w:hAnsi="Times New Roman" w:cs="Times New Roman"/>
              </w:rPr>
            </w:pPr>
            <w:r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Pr="00AF2A12">
              <w:rPr>
                <w:rFonts w:ascii="Times New Roman" w:eastAsia="Calibri" w:hAnsi="Times New Roman" w:cs="Times New Roman"/>
                <w:b/>
                <w:color w:val="000000"/>
                <w:sz w:val="24"/>
                <w:szCs w:val="24"/>
                <w:lang w:eastAsia="bg-BG"/>
              </w:rPr>
              <w:t>Патиланци</w:t>
            </w:r>
            <w:proofErr w:type="spellEnd"/>
            <w:r w:rsidRPr="00AF2A12">
              <w:rPr>
                <w:rFonts w:ascii="Times New Roman" w:eastAsia="Calibri" w:hAnsi="Times New Roman" w:cs="Times New Roman"/>
                <w:b/>
                <w:color w:val="000000"/>
                <w:sz w:val="24"/>
                <w:szCs w:val="24"/>
                <w:lang w:eastAsia="bg-BG"/>
              </w:rPr>
              <w:t>“, с. Микрево, община Струмяни“</w:t>
            </w:r>
            <w:r>
              <w:rPr>
                <w:rFonts w:ascii="Times New Roman" w:eastAsia="Calibri" w:hAnsi="Times New Roman" w:cs="Times New Roman"/>
                <w:b/>
                <w:color w:val="000000"/>
                <w:sz w:val="24"/>
                <w:szCs w:val="24"/>
                <w:lang w:val="en-US" w:eastAsia="bg-BG"/>
              </w:rPr>
              <w:t xml:space="preserve"> </w:t>
            </w:r>
          </w:p>
        </w:tc>
      </w:tr>
      <w:tr w:rsidR="00DB403C" w:rsidRPr="00C95FC0" w:rsidTr="009B21DB">
        <w:trPr>
          <w:trHeight w:val="484"/>
        </w:trPr>
        <w:tc>
          <w:tcPr>
            <w:tcW w:w="4678"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Референтен номер на досието, определен от възлагащия орган или възложителя (</w:t>
            </w:r>
            <w:r w:rsidRPr="00C95FC0">
              <w:rPr>
                <w:rFonts w:ascii="Times New Roman" w:eastAsia="Batang" w:hAnsi="Times New Roman" w:cs="Times New Roman"/>
                <w:i/>
                <w:iCs/>
                <w:sz w:val="24"/>
                <w:szCs w:val="24"/>
              </w:rPr>
              <w:t>ако е приложимо</w:t>
            </w:r>
            <w:r w:rsidRPr="00C95FC0">
              <w:rPr>
                <w:rFonts w:ascii="Times New Roman" w:eastAsia="Batang" w:hAnsi="Times New Roman" w:cs="Times New Roman"/>
                <w:sz w:val="24"/>
                <w:szCs w:val="24"/>
              </w:rPr>
              <w:t>):</w:t>
            </w:r>
          </w:p>
        </w:tc>
        <w:tc>
          <w:tcPr>
            <w:tcW w:w="4611"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sz w:val="24"/>
                <w:szCs w:val="24"/>
              </w:rPr>
            </w:pPr>
            <w:r w:rsidRPr="00C95FC0">
              <w:rPr>
                <w:rFonts w:ascii="Times New Roman" w:eastAsia="Batang" w:hAnsi="Times New Roman" w:cs="Times New Roman"/>
                <w:b/>
                <w:sz w:val="24"/>
                <w:szCs w:val="24"/>
              </w:rPr>
              <w:t>Неприложимо!</w:t>
            </w:r>
          </w:p>
        </w:tc>
      </w:tr>
    </w:tbl>
    <w:p w:rsidR="00DB403C" w:rsidRPr="00C95FC0" w:rsidRDefault="00DB403C" w:rsidP="0008330C">
      <w:pPr>
        <w:pBdr>
          <w:top w:val="single" w:sz="4" w:space="1" w:color="auto"/>
          <w:left w:val="single" w:sz="4" w:space="1" w:color="auto"/>
          <w:bottom w:val="single" w:sz="4" w:space="1" w:color="auto"/>
          <w:right w:val="single" w:sz="4" w:space="0" w:color="auto"/>
        </w:pBdr>
        <w:tabs>
          <w:tab w:val="left" w:pos="4644"/>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autoSpaceDE w:val="0"/>
        <w:autoSpaceDN w:val="0"/>
        <w:adjustRightInd w:val="0"/>
        <w:spacing w:after="120" w:line="240" w:lineRule="auto"/>
        <w:rPr>
          <w:rFonts w:ascii="Times New Roman" w:eastAsia="Batang" w:hAnsi="Times New Roman" w:cs="Times New Roman"/>
          <w:sz w:val="24"/>
          <w:szCs w:val="24"/>
          <w:shd w:val="clear" w:color="auto" w:fill="BFBFBF"/>
        </w:rPr>
      </w:pPr>
      <w:r w:rsidRPr="00C95FC0">
        <w:rPr>
          <w:rFonts w:ascii="Times New Roman" w:eastAsia="Batang" w:hAnsi="Times New Roman" w:cs="Times New Roman"/>
          <w:b/>
          <w:bCs/>
          <w:i/>
          <w:iCs/>
          <w:sz w:val="24"/>
          <w:szCs w:val="24"/>
          <w:u w:val="single"/>
          <w:shd w:val="clear" w:color="auto" w:fill="BFBFBF"/>
        </w:rPr>
        <w:t>Останалата</w:t>
      </w:r>
      <w:r w:rsidRPr="00C95FC0">
        <w:rPr>
          <w:rFonts w:ascii="Times New Roman" w:eastAsia="Batang" w:hAnsi="Times New Roman" w:cs="Times New Roman"/>
          <w:b/>
          <w:bCs/>
          <w:i/>
          <w:iCs/>
          <w:sz w:val="24"/>
          <w:szCs w:val="24"/>
          <w:shd w:val="clear" w:color="auto" w:fill="BFBFBF"/>
        </w:rPr>
        <w:t xml:space="preserve"> информация във всички раздели на ЕЕДОП следва да бъде попълнена от </w:t>
      </w:r>
      <w:r w:rsidRPr="00C95FC0">
        <w:rPr>
          <w:rFonts w:ascii="Times New Roman" w:eastAsia="Batang" w:hAnsi="Times New Roman" w:cs="Times New Roman"/>
          <w:b/>
          <w:bCs/>
          <w:i/>
          <w:iCs/>
          <w:sz w:val="24"/>
          <w:szCs w:val="24"/>
          <w:u w:val="single"/>
          <w:shd w:val="clear" w:color="auto" w:fill="BFBFBF"/>
        </w:rPr>
        <w:t>икономическия оператор</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Част II: Информация за икономическия оператор</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А: Информация за икономическия оператор</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Идентификация:</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Име: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w:t>
            </w:r>
          </w:p>
        </w:tc>
      </w:tr>
      <w:tr w:rsidR="00DB403C" w:rsidRPr="00C95FC0" w:rsidTr="009B21DB">
        <w:trPr>
          <w:trHeight w:val="1372"/>
        </w:trPr>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Идентификационен номер по ДДС, ако е приложимо:</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Ако не е приложимо, моля посочете друг национален идентификационен номер, ако е необходимо и приложимо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Пощенски адрес: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rPr>
          <w:trHeight w:val="2002"/>
        </w:trPr>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Лице или лица за контакт:</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Телефон:</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Ел. поща: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Интернет адрес (уеб адрес) (</w:t>
            </w:r>
            <w:r w:rsidRPr="00C95FC0">
              <w:rPr>
                <w:rFonts w:ascii="Times New Roman" w:eastAsia="Batang" w:hAnsi="Times New Roman" w:cs="Times New Roman"/>
                <w:i/>
                <w:iCs/>
                <w:sz w:val="24"/>
                <w:szCs w:val="24"/>
              </w:rPr>
              <w:t>ако е приложимо</w:t>
            </w:r>
            <w:r w:rsidRPr="00C95FC0">
              <w:rPr>
                <w:rFonts w:ascii="Times New Roman" w:eastAsia="Batang" w:hAnsi="Times New Roman" w:cs="Times New Roman"/>
                <w:sz w:val="24"/>
                <w:szCs w:val="24"/>
              </w:rPr>
              <w:t>):</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Обща информация:</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w:t>
            </w:r>
            <w:proofErr w:type="spellStart"/>
            <w:r w:rsidRPr="00C95FC0">
              <w:rPr>
                <w:rFonts w:ascii="Times New Roman" w:eastAsia="Batang" w:hAnsi="Times New Roman" w:cs="Times New Roman"/>
                <w:sz w:val="24"/>
                <w:szCs w:val="24"/>
              </w:rPr>
              <w:t>микро-</w:t>
            </w:r>
            <w:proofErr w:type="spellEnd"/>
            <w:r w:rsidRPr="00C95FC0">
              <w:rPr>
                <w:rFonts w:ascii="Times New Roman" w:eastAsia="Batang" w:hAnsi="Times New Roman" w:cs="Times New Roman"/>
                <w:sz w:val="24"/>
                <w:szCs w:val="24"/>
              </w:rPr>
              <w:t>, малко или средно предприятие ли 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b/>
                <w:bCs/>
                <w:sz w:val="24"/>
                <w:szCs w:val="24"/>
                <w:u w:val="single"/>
              </w:rPr>
              <w:t>Само в случай че поръчката е запазена:</w:t>
            </w:r>
            <w:r w:rsidRPr="00C95FC0">
              <w:rPr>
                <w:rFonts w:ascii="Times New Roman" w:eastAsia="Batang" w:hAnsi="Times New Roman" w:cs="Times New Roman"/>
                <w:b/>
                <w:bCs/>
                <w:sz w:val="24"/>
                <w:szCs w:val="24"/>
              </w:rPr>
              <w:t xml:space="preserve"> </w:t>
            </w:r>
            <w:r w:rsidRPr="00C95FC0">
              <w:rPr>
                <w:rFonts w:ascii="Times New Roman" w:eastAsia="Batang" w:hAnsi="Times New Roman" w:cs="Times New Roman"/>
                <w:sz w:val="24"/>
                <w:szCs w:val="24"/>
              </w:rPr>
              <w:t>икономическият оператор защитено предприятие ли е или социално предприятие, или ще осигури изпълнението на поръчката в контекста на програми за създаване на защитени работни места?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 xml:space="preserve">Ако „да“, </w:t>
            </w:r>
            <w:r w:rsidRPr="00C95FC0">
              <w:rPr>
                <w:rFonts w:ascii="Times New Roman" w:eastAsia="Batang" w:hAnsi="Times New Roman" w:cs="Times New Roman"/>
                <w:sz w:val="24"/>
                <w:szCs w:val="24"/>
              </w:rPr>
              <w:t>какъв е съответният процент работници с увреждания или в неравностойно положение?</w:t>
            </w:r>
            <w:r w:rsidRPr="00C95FC0">
              <w:rPr>
                <w:rFonts w:ascii="Times New Roman" w:eastAsia="Batang" w:hAnsi="Times New Roman" w:cs="Times New Roman"/>
                <w:sz w:val="24"/>
                <w:szCs w:val="24"/>
              </w:rPr>
              <w:br/>
              <w:t>Ако се изисква, моля, посочете въпросните служители към коя категория или категории работници с увреждания или в неравностойно положение принадлежат.</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r w:rsidRPr="00C95FC0">
              <w:rPr>
                <w:rFonts w:ascii="Times New Roman" w:eastAsia="Batang" w:hAnsi="Times New Roman" w:cs="Times New Roman"/>
                <w:sz w:val="24"/>
                <w:szCs w:val="24"/>
              </w:rPr>
              <w:br/>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Ако е приложимо, посочете дали икономическият оператор е регистриран в официалния списък на одобрените икономически оператори или дали има </w:t>
            </w:r>
            <w:r w:rsidRPr="00C95FC0">
              <w:rPr>
                <w:rFonts w:ascii="Times New Roman" w:eastAsia="Batang" w:hAnsi="Times New Roman" w:cs="Times New Roman"/>
                <w:sz w:val="24"/>
                <w:szCs w:val="24"/>
              </w:rPr>
              <w:lastRenderedPageBreak/>
              <w:t>еквивалентен сертификат (напр. съгласно национална квалификационна система (система за предварително класиране)?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Да [] Не [] Не се прилага</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b/>
                <w:bCs/>
                <w:sz w:val="24"/>
                <w:szCs w:val="24"/>
              </w:rPr>
              <w:lastRenderedPageBreak/>
              <w:t>Ако „да“</w:t>
            </w: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u w:val="single"/>
              </w:rPr>
            </w:pPr>
            <w:r w:rsidRPr="00C95FC0">
              <w:rPr>
                <w:rFonts w:ascii="Times New Roman" w:eastAsia="Batang" w:hAnsi="Times New Roman" w:cs="Times New Roman"/>
                <w:b/>
                <w:bCs/>
                <w:sz w:val="24"/>
                <w:szCs w:val="24"/>
                <w:u w:val="single"/>
              </w:rPr>
              <w:t xml:space="preserve">Моля, отговорете на въпросите в останалите части от този раздел, раздел Б и, когато е целесъобразно, раздел В от тази част, попълнете част V, когато е приложимо, и при всички случаи попълнете и подпишете част VI.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а) Моля посочете наименованието на списъка или сертификата и съответния регистрационен или </w:t>
            </w:r>
            <w:proofErr w:type="spellStart"/>
            <w:r w:rsidRPr="00C95FC0">
              <w:rPr>
                <w:rFonts w:ascii="Times New Roman" w:eastAsia="Batang" w:hAnsi="Times New Roman" w:cs="Times New Roman"/>
                <w:sz w:val="24"/>
                <w:szCs w:val="24"/>
              </w:rPr>
              <w:t>сертификационен</w:t>
            </w:r>
            <w:proofErr w:type="spellEnd"/>
            <w:r w:rsidRPr="00C95FC0">
              <w:rPr>
                <w:rFonts w:ascii="Times New Roman" w:eastAsia="Batang" w:hAnsi="Times New Roman" w:cs="Times New Roman"/>
                <w:sz w:val="24"/>
                <w:szCs w:val="24"/>
              </w:rPr>
              <w:t xml:space="preserve"> номер, ако е приложимо:</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б) Ако сертификатът за регистрацията или за сертифицирането е наличен в електронен формат, моля, посочете: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в) Моля, посочете препратки към документите, от които става ясно на какво се основава регистрацията или сертифицирането и, ако е приложимо, класификацията в официалния списък:</w:t>
            </w:r>
            <w:r w:rsidRPr="00C95FC0">
              <w:rPr>
                <w:rFonts w:ascii="Times New Roman" w:eastAsia="Batang" w:hAnsi="Times New Roman" w:cs="Times New Roman"/>
                <w:sz w:val="24"/>
                <w:szCs w:val="24"/>
              </w:rPr>
              <w:br/>
              <w:t>г) Регистрацията или сертифицирането обхваща ли всички задължителни критерии за подбор?</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„не“:</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u w:val="single"/>
              </w:rPr>
              <w:t>В допълнение моля, попълнете липсващата информация в част ІV, раздели А, Б, В или Г според случая</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b/>
                <w:bCs/>
                <w:i/>
                <w:iCs/>
                <w:sz w:val="24"/>
                <w:szCs w:val="24"/>
              </w:rPr>
              <w:t>САМО ако това се изисква съгласно съответното обявление или документацията за обществената поръчка:</w:t>
            </w:r>
            <w:r w:rsidRPr="00C95FC0">
              <w:rPr>
                <w:rFonts w:ascii="Times New Roman" w:eastAsia="Batang" w:hAnsi="Times New Roman" w:cs="Times New Roman"/>
                <w:sz w:val="24"/>
                <w:szCs w:val="24"/>
              </w:rPr>
              <w:br/>
              <w:t xml:space="preserve">д) Икономическият оператор може ли да представи </w:t>
            </w:r>
            <w:r w:rsidRPr="00C95FC0">
              <w:rPr>
                <w:rFonts w:ascii="Times New Roman" w:eastAsia="Batang" w:hAnsi="Times New Roman" w:cs="Times New Roman"/>
                <w:b/>
                <w:bCs/>
                <w:sz w:val="24"/>
                <w:szCs w:val="24"/>
              </w:rPr>
              <w:t>удостоверение</w:t>
            </w:r>
            <w:r w:rsidRPr="00C95FC0">
              <w:rPr>
                <w:rFonts w:ascii="Times New Roman" w:eastAsia="Batang" w:hAnsi="Times New Roman" w:cs="Times New Roman"/>
                <w:sz w:val="24"/>
                <w:szCs w:val="24"/>
              </w:rPr>
              <w:t xml:space="preserve"> за плащането на </w:t>
            </w:r>
            <w:proofErr w:type="spellStart"/>
            <w:r w:rsidRPr="00C95FC0">
              <w:rPr>
                <w:rFonts w:ascii="Times New Roman" w:eastAsia="Batang" w:hAnsi="Times New Roman" w:cs="Times New Roman"/>
                <w:sz w:val="24"/>
                <w:szCs w:val="24"/>
              </w:rPr>
              <w:t>социалноосигурителни</w:t>
            </w:r>
            <w:proofErr w:type="spellEnd"/>
            <w:r w:rsidRPr="00C95FC0">
              <w:rPr>
                <w:rFonts w:ascii="Times New Roman" w:eastAsia="Batang" w:hAnsi="Times New Roman" w:cs="Times New Roman"/>
                <w:sz w:val="24"/>
                <w:szCs w:val="24"/>
              </w:rPr>
              <w:t xml:space="preserve"> вноски и данъци или информация, която ще позволи на възлагащия орган или възложителя да получи удостоверението чрез пряк безплатен достъп до национална база данни във всяка държава членка?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 xml:space="preserve">Ако съответните документи са на </w:t>
            </w:r>
            <w:r w:rsidRPr="00C95FC0">
              <w:rPr>
                <w:rFonts w:ascii="Times New Roman" w:eastAsia="Batang" w:hAnsi="Times New Roman" w:cs="Times New Roman"/>
                <w:i/>
                <w:iCs/>
                <w:sz w:val="24"/>
                <w:szCs w:val="24"/>
              </w:rPr>
              <w:lastRenderedPageBreak/>
              <w:t>разположение в електронен формат, моля, посочете:</w:t>
            </w:r>
            <w:r w:rsidRPr="00C95FC0">
              <w:rPr>
                <w:rFonts w:ascii="Times New Roman" w:eastAsia="Batang" w:hAnsi="Times New Roman" w:cs="Times New Roman"/>
                <w:sz w:val="24"/>
                <w:szCs w:val="24"/>
              </w:rPr>
              <w:t xml:space="preserve">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a)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б) (уеб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w:t>
            </w:r>
            <w:r w:rsidRPr="00C95FC0">
              <w:rPr>
                <w:rFonts w:ascii="Times New Roman" w:eastAsia="Batang" w:hAnsi="Times New Roman" w:cs="Times New Roman"/>
                <w:sz w:val="24"/>
                <w:szCs w:val="24"/>
              </w:rPr>
              <w:br/>
              <w:t>в)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г) []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д) []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lastRenderedPageBreak/>
              <w:t>Форма на участие: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Икономическият оператор участва ли в процедурата за възлагане на обществена поръчка заедно с други икономически оператори?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r w:rsidR="00DB403C" w:rsidRPr="00C95FC0" w:rsidTr="009B21DB">
        <w:tc>
          <w:tcPr>
            <w:tcW w:w="9289" w:type="dxa"/>
            <w:gridSpan w:val="2"/>
            <w:tcBorders>
              <w:top w:val="single" w:sz="4" w:space="0" w:color="auto"/>
              <w:left w:val="single" w:sz="4" w:space="0" w:color="auto"/>
              <w:bottom w:val="single" w:sz="4" w:space="0" w:color="auto"/>
              <w:right w:val="single" w:sz="4" w:space="0" w:color="auto"/>
            </w:tcBorders>
            <w:shd w:val="clear" w:color="auto" w:fill="BFBFBF"/>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Ако „да“</w:t>
            </w:r>
            <w:r w:rsidRPr="00C95FC0">
              <w:rPr>
                <w:rFonts w:ascii="Times New Roman" w:eastAsia="Batang" w:hAnsi="Times New Roman" w:cs="Times New Roman"/>
                <w:i/>
                <w:iCs/>
                <w:sz w:val="24"/>
                <w:szCs w:val="24"/>
              </w:rPr>
              <w:t>, моля, уверете се, че останалите участващи оператори представят отделен ЕЕДОП</w:t>
            </w: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а) моля, посочете ролята на икономическия оператор в групата (ръководител на групата, отговорник за конкретни задачи...):</w:t>
            </w:r>
            <w:r w:rsidRPr="00C95FC0">
              <w:rPr>
                <w:rFonts w:ascii="Times New Roman" w:eastAsia="Batang" w:hAnsi="Times New Roman" w:cs="Times New Roman"/>
                <w:sz w:val="24"/>
                <w:szCs w:val="24"/>
              </w:rPr>
              <w:br/>
              <w:t>б) моля, посочете другите икономически оператори, които участват заедно в процедурата за възлагане на обществена поръчка:</w:t>
            </w:r>
            <w:r w:rsidRPr="00C95FC0">
              <w:rPr>
                <w:rFonts w:ascii="Times New Roman" w:eastAsia="Batang" w:hAnsi="Times New Roman" w:cs="Times New Roman"/>
                <w:sz w:val="24"/>
                <w:szCs w:val="24"/>
              </w:rPr>
              <w:br/>
              <w:t>в) когато е приложимо, посочете името на участващата група: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t>а):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б):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в):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Обособени позиции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i/>
                <w:iCs/>
                <w:sz w:val="24"/>
                <w:szCs w:val="24"/>
              </w:rPr>
            </w:pPr>
            <w:r w:rsidRPr="00C95FC0">
              <w:rPr>
                <w:rFonts w:ascii="Times New Roman" w:eastAsia="Batang" w:hAnsi="Times New Roman" w:cs="Times New Roman"/>
                <w:sz w:val="24"/>
                <w:szCs w:val="24"/>
              </w:rPr>
              <w:t>Когато е приложимо, означение на обособената/</w:t>
            </w:r>
            <w:proofErr w:type="spellStart"/>
            <w:r w:rsidRPr="00C95FC0">
              <w:rPr>
                <w:rFonts w:ascii="Times New Roman" w:eastAsia="Batang" w:hAnsi="Times New Roman" w:cs="Times New Roman"/>
                <w:sz w:val="24"/>
                <w:szCs w:val="24"/>
              </w:rPr>
              <w:t>ите</w:t>
            </w:r>
            <w:proofErr w:type="spellEnd"/>
            <w:r w:rsidRPr="00C95FC0">
              <w:rPr>
                <w:rFonts w:ascii="Times New Roman" w:eastAsia="Batang" w:hAnsi="Times New Roman" w:cs="Times New Roman"/>
                <w:sz w:val="24"/>
                <w:szCs w:val="24"/>
              </w:rPr>
              <w:t xml:space="preserve"> позиция/и, за които икономическият оператор желае да направи оферта: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i/>
                <w:iCs/>
                <w:sz w:val="24"/>
                <w:szCs w:val="24"/>
              </w:rPr>
            </w:pPr>
            <w:r w:rsidRPr="00C95FC0">
              <w:rPr>
                <w:rFonts w:ascii="Times New Roman" w:eastAsia="Batang" w:hAnsi="Times New Roman" w:cs="Times New Roman"/>
                <w:sz w:val="24"/>
                <w:szCs w:val="24"/>
              </w:rPr>
              <w:t>[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Б: Информация за представителите на икономическия оператор</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i/>
          <w:iCs/>
          <w:sz w:val="24"/>
          <w:szCs w:val="24"/>
          <w:shd w:val="clear" w:color="auto" w:fill="BFBFBF"/>
        </w:rPr>
        <w:t>Ако е приложимо, моля, посочете името/</w:t>
      </w:r>
      <w:proofErr w:type="spellStart"/>
      <w:r w:rsidRPr="00C95FC0">
        <w:rPr>
          <w:rFonts w:ascii="Times New Roman" w:eastAsia="Batang" w:hAnsi="Times New Roman" w:cs="Times New Roman"/>
          <w:i/>
          <w:iCs/>
          <w:sz w:val="24"/>
          <w:szCs w:val="24"/>
          <w:shd w:val="clear" w:color="auto" w:fill="BFBFBF"/>
        </w:rPr>
        <w:t>ната</w:t>
      </w:r>
      <w:proofErr w:type="spellEnd"/>
      <w:r w:rsidRPr="00C95FC0">
        <w:rPr>
          <w:rFonts w:ascii="Times New Roman" w:eastAsia="Batang" w:hAnsi="Times New Roman" w:cs="Times New Roman"/>
          <w:i/>
          <w:iCs/>
          <w:sz w:val="24"/>
          <w:szCs w:val="24"/>
          <w:shd w:val="clear" w:color="auto" w:fill="BFBFBF"/>
        </w:rPr>
        <w:t xml:space="preserve"> и адреса/</w:t>
      </w:r>
      <w:proofErr w:type="spellStart"/>
      <w:r w:rsidRPr="00C95FC0">
        <w:rPr>
          <w:rFonts w:ascii="Times New Roman" w:eastAsia="Batang" w:hAnsi="Times New Roman" w:cs="Times New Roman"/>
          <w:i/>
          <w:iCs/>
          <w:sz w:val="24"/>
          <w:szCs w:val="24"/>
          <w:shd w:val="clear" w:color="auto" w:fill="BFBFBF"/>
        </w:rPr>
        <w:t>ите</w:t>
      </w:r>
      <w:proofErr w:type="spellEnd"/>
      <w:r w:rsidRPr="00C95FC0">
        <w:rPr>
          <w:rFonts w:ascii="Times New Roman" w:eastAsia="Batang" w:hAnsi="Times New Roman" w:cs="Times New Roman"/>
          <w:i/>
          <w:iCs/>
          <w:sz w:val="24"/>
          <w:szCs w:val="24"/>
          <w:shd w:val="clear" w:color="auto" w:fill="BFBFBF"/>
        </w:rPr>
        <w:t xml:space="preserve"> на лицето/ата, упълномощено/и да представляват икономическия оператор за целите на настоящата процедура за възлагане на обществена поръчка:</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Представителство, ако има такива: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Пълното име </w:t>
            </w:r>
            <w:r w:rsidRPr="00C95FC0">
              <w:rPr>
                <w:rFonts w:ascii="Times New Roman" w:eastAsia="Batang" w:hAnsi="Times New Roman" w:cs="Times New Roman"/>
                <w:sz w:val="24"/>
                <w:szCs w:val="24"/>
              </w:rPr>
              <w:br/>
              <w:t xml:space="preserve">заедно с датата и мястото на раждане, ако е необходимо: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Длъжност/Действащ в качеството си на: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Пощенски адрес:</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Телефон:</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Ел. поща: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Ако е необходимо, моля да предоставите подробна информация за представителството (форми, обхват, цел...):</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В: Информация относно използването на капацитета на други субекти</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Използване на чужд капацитет:</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ще използва ли капацитета на други субекти, за да изпълни критериите за подбор, посочени в част IV, и критериите и правилата (ако има такива), посочени в част V по-долу?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[]Да []Не</w:t>
            </w:r>
          </w:p>
        </w:tc>
      </w:tr>
    </w:tbl>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Ако „да“</w:t>
      </w:r>
      <w:r w:rsidRPr="00C95FC0">
        <w:rPr>
          <w:rFonts w:ascii="Times New Roman" w:eastAsia="Batang" w:hAnsi="Times New Roman" w:cs="Times New Roman"/>
          <w:i/>
          <w:iCs/>
          <w:sz w:val="24"/>
          <w:szCs w:val="24"/>
          <w:shd w:val="clear" w:color="auto" w:fill="BFBFBF"/>
        </w:rPr>
        <w:t xml:space="preserve">, моля, представете отделно за </w:t>
      </w:r>
      <w:r w:rsidRPr="00C95FC0">
        <w:rPr>
          <w:rFonts w:ascii="Times New Roman" w:eastAsia="Batang" w:hAnsi="Times New Roman" w:cs="Times New Roman"/>
          <w:b/>
          <w:bCs/>
          <w:i/>
          <w:iCs/>
          <w:sz w:val="24"/>
          <w:szCs w:val="24"/>
          <w:shd w:val="clear" w:color="auto" w:fill="BFBFBF"/>
        </w:rPr>
        <w:t>всеки</w:t>
      </w:r>
      <w:r w:rsidRPr="00C95FC0">
        <w:rPr>
          <w:rFonts w:ascii="Times New Roman" w:eastAsia="Batang" w:hAnsi="Times New Roman" w:cs="Times New Roman"/>
          <w:i/>
          <w:iCs/>
          <w:sz w:val="24"/>
          <w:szCs w:val="24"/>
          <w:shd w:val="clear" w:color="auto" w:fill="BFBFBF"/>
        </w:rPr>
        <w:t xml:space="preserve"> от съответните субекти надлежно попълнен и подписан от тях ЕЕДОП, в който се посочва информацията, изисквана съгласно </w:t>
      </w:r>
      <w:r w:rsidRPr="00C95FC0">
        <w:rPr>
          <w:rFonts w:ascii="Times New Roman" w:eastAsia="Batang" w:hAnsi="Times New Roman" w:cs="Times New Roman"/>
          <w:b/>
          <w:bCs/>
          <w:i/>
          <w:iCs/>
          <w:sz w:val="24"/>
          <w:szCs w:val="24"/>
          <w:shd w:val="clear" w:color="auto" w:fill="BFBFBF"/>
        </w:rPr>
        <w:t>раздели</w:t>
      </w:r>
      <w:r w:rsidRPr="00C95FC0">
        <w:rPr>
          <w:rFonts w:ascii="Times New Roman" w:eastAsia="Batang" w:hAnsi="Times New Roman" w:cs="Times New Roman"/>
          <w:i/>
          <w:iCs/>
          <w:sz w:val="24"/>
          <w:szCs w:val="24"/>
          <w:shd w:val="clear" w:color="auto" w:fill="BFBFBF"/>
        </w:rPr>
        <w:t xml:space="preserve"> </w:t>
      </w:r>
      <w:r w:rsidRPr="00C95FC0">
        <w:rPr>
          <w:rFonts w:ascii="Times New Roman" w:eastAsia="Batang" w:hAnsi="Times New Roman" w:cs="Times New Roman"/>
          <w:b/>
          <w:bCs/>
          <w:i/>
          <w:iCs/>
          <w:sz w:val="24"/>
          <w:szCs w:val="24"/>
          <w:shd w:val="clear" w:color="auto" w:fill="BFBFBF"/>
        </w:rPr>
        <w:t>А и Б от настоящата част и от част III</w:t>
      </w:r>
      <w:r w:rsidRPr="00C95FC0">
        <w:rPr>
          <w:rFonts w:ascii="Times New Roman" w:eastAsia="Batang" w:hAnsi="Times New Roman" w:cs="Times New Roman"/>
          <w:i/>
          <w:iCs/>
          <w:sz w:val="24"/>
          <w:szCs w:val="24"/>
          <w:shd w:val="clear" w:color="auto" w:fill="BFBFBF"/>
        </w:rPr>
        <w:t xml:space="preserve">. </w:t>
      </w:r>
      <w:r w:rsidRPr="00C95FC0">
        <w:rPr>
          <w:rFonts w:ascii="Times New Roman" w:eastAsia="Batang" w:hAnsi="Times New Roman" w:cs="Times New Roman"/>
          <w:sz w:val="24"/>
          <w:szCs w:val="24"/>
          <w:shd w:val="clear" w:color="auto" w:fill="BFBFBF"/>
        </w:rPr>
        <w:br/>
      </w:r>
      <w:r w:rsidRPr="00C95FC0">
        <w:rPr>
          <w:rFonts w:ascii="Times New Roman" w:eastAsia="Batang" w:hAnsi="Times New Roman" w:cs="Times New Roman"/>
          <w:i/>
          <w:iCs/>
          <w:sz w:val="24"/>
          <w:szCs w:val="24"/>
          <w:shd w:val="clear" w:color="auto" w:fill="BFBFBF"/>
        </w:rPr>
        <w:t xml:space="preserve">Обръщаме Ви внимание, че следва да бъдат включени и техническите лица или органи, които не са свързани пряко с предприятието на икономическия оператор, и особено тези, които отговарят за контрола на качеството, а при обществените поръчки за строителство — тези, които предприемачът може да използва за извършване на строителството. </w:t>
      </w:r>
      <w:r w:rsidRPr="00C95FC0">
        <w:rPr>
          <w:rFonts w:ascii="Times New Roman" w:eastAsia="Batang" w:hAnsi="Times New Roman" w:cs="Times New Roman"/>
          <w:sz w:val="24"/>
          <w:szCs w:val="24"/>
          <w:shd w:val="clear" w:color="auto" w:fill="BFBFBF"/>
        </w:rPr>
        <w:br/>
      </w:r>
      <w:r w:rsidRPr="00C95FC0">
        <w:rPr>
          <w:rFonts w:ascii="Times New Roman" w:eastAsia="Batang" w:hAnsi="Times New Roman" w:cs="Times New Roman"/>
          <w:i/>
          <w:iCs/>
          <w:sz w:val="24"/>
          <w:szCs w:val="24"/>
          <w:shd w:val="clear" w:color="auto" w:fill="BFBFBF"/>
        </w:rPr>
        <w:t>Посочете информацията съгласно части IV и V за всеки от съответните субекти, доколкото тя има отношение към специфичния капацитет, който икономическият оператор ще използва.</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u w:val="single"/>
        </w:rPr>
      </w:pPr>
      <w:r w:rsidRPr="00C95FC0">
        <w:rPr>
          <w:rFonts w:ascii="Times New Roman" w:eastAsia="Batang" w:hAnsi="Times New Roman" w:cs="Times New Roman"/>
          <w:b/>
          <w:bCs/>
          <w:sz w:val="24"/>
          <w:szCs w:val="24"/>
        </w:rPr>
        <w:t xml:space="preserve">Г: Информация за подизпълнители, чийто капацитет икономическият оператор </w:t>
      </w:r>
      <w:r w:rsidRPr="00C95FC0">
        <w:rPr>
          <w:rFonts w:ascii="Times New Roman" w:eastAsia="Batang" w:hAnsi="Times New Roman" w:cs="Times New Roman"/>
          <w:b/>
          <w:bCs/>
          <w:sz w:val="24"/>
          <w:szCs w:val="24"/>
          <w:u w:val="single"/>
        </w:rPr>
        <w:t>няма</w:t>
      </w:r>
      <w:r w:rsidRPr="00C95FC0">
        <w:rPr>
          <w:rFonts w:ascii="Times New Roman" w:eastAsia="Batang" w:hAnsi="Times New Roman" w:cs="Times New Roman"/>
          <w:b/>
          <w:bCs/>
          <w:sz w:val="24"/>
          <w:szCs w:val="24"/>
        </w:rPr>
        <w:t xml:space="preserve"> да използва</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32"/>
          <w:szCs w:val="32"/>
          <w:shd w:val="clear" w:color="auto" w:fill="BFBFBF"/>
        </w:rPr>
      </w:pPr>
      <w:r w:rsidRPr="00C95FC0">
        <w:rPr>
          <w:rFonts w:ascii="Times New Roman" w:eastAsia="Batang" w:hAnsi="Times New Roman" w:cs="Times New Roman"/>
          <w:b/>
          <w:bCs/>
          <w:sz w:val="32"/>
          <w:szCs w:val="32"/>
          <w:shd w:val="clear" w:color="auto" w:fill="BFBFBF"/>
        </w:rPr>
        <w:t>(разделът се попълва само ако тази информация се изисква изрично от възлагащия орган или възложителя)</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Възлагане на подизпълнители: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Икономическият оператор възнамерява ли да възложи на трети страни изпълнението на част от поръчката?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[]Да []Не </w:t>
            </w:r>
            <w:r w:rsidRPr="00C95FC0">
              <w:rPr>
                <w:rFonts w:ascii="Times New Roman" w:eastAsia="Batang" w:hAnsi="Times New Roman" w:cs="Times New Roman"/>
                <w:b/>
                <w:bCs/>
                <w:sz w:val="24"/>
                <w:szCs w:val="24"/>
              </w:rPr>
              <w:t>Ако да и доколкото е известно</w:t>
            </w:r>
            <w:r w:rsidRPr="00C95FC0">
              <w:rPr>
                <w:rFonts w:ascii="Times New Roman" w:eastAsia="Batang" w:hAnsi="Times New Roman" w:cs="Times New Roman"/>
                <w:sz w:val="24"/>
                <w:szCs w:val="24"/>
              </w:rPr>
              <w:t xml:space="preserve">, моля, приложете списък на предлаганите подизпълнители: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bl>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shd w:val="clear" w:color="auto" w:fill="BFBFBF"/>
        </w:rPr>
      </w:pPr>
      <w:r w:rsidRPr="00C95FC0">
        <w:rPr>
          <w:rFonts w:ascii="Times New Roman" w:eastAsia="Batang" w:hAnsi="Times New Roman" w:cs="Times New Roman"/>
          <w:b/>
          <w:bCs/>
          <w:i/>
          <w:iCs/>
          <w:sz w:val="24"/>
          <w:szCs w:val="24"/>
          <w:u w:val="single"/>
          <w:shd w:val="clear" w:color="auto" w:fill="BFBFBF"/>
        </w:rPr>
        <w:t>Ако възлагащият орган или възложителят изрично изисква тази информация</w:t>
      </w:r>
      <w:r w:rsidRPr="00C95FC0">
        <w:rPr>
          <w:rFonts w:ascii="Times New Roman" w:eastAsia="Batang" w:hAnsi="Times New Roman" w:cs="Times New Roman"/>
          <w:b/>
          <w:bCs/>
          <w:i/>
          <w:iCs/>
          <w:sz w:val="24"/>
          <w:szCs w:val="24"/>
          <w:shd w:val="clear" w:color="auto" w:fill="BFBFBF"/>
        </w:rPr>
        <w:t xml:space="preserve"> в допълнение към информацията съгласно</w:t>
      </w:r>
      <w:r w:rsidRPr="00C95FC0">
        <w:rPr>
          <w:rFonts w:ascii="Times New Roman" w:eastAsia="Batang" w:hAnsi="Times New Roman" w:cs="Times New Roman"/>
          <w:b/>
          <w:bCs/>
          <w:sz w:val="24"/>
          <w:szCs w:val="24"/>
          <w:shd w:val="clear" w:color="auto" w:fill="BFBFBF"/>
        </w:rPr>
        <w:t xml:space="preserve"> </w:t>
      </w:r>
      <w:r w:rsidRPr="00C95FC0">
        <w:rPr>
          <w:rFonts w:ascii="Times New Roman" w:eastAsia="Batang" w:hAnsi="Times New Roman" w:cs="Times New Roman"/>
          <w:b/>
          <w:bCs/>
          <w:i/>
          <w:iCs/>
          <w:sz w:val="24"/>
          <w:szCs w:val="24"/>
          <w:shd w:val="clear" w:color="auto" w:fill="BFBFBF"/>
        </w:rPr>
        <w:t xml:space="preserve">настоящия раздел, </w:t>
      </w:r>
      <w:r w:rsidRPr="00C95FC0">
        <w:rPr>
          <w:rFonts w:ascii="Times New Roman" w:eastAsia="Batang" w:hAnsi="Times New Roman" w:cs="Times New Roman"/>
          <w:b/>
          <w:bCs/>
          <w:i/>
          <w:iCs/>
          <w:sz w:val="24"/>
          <w:szCs w:val="24"/>
          <w:u w:val="single"/>
          <w:shd w:val="clear" w:color="auto" w:fill="BFBFBF"/>
        </w:rPr>
        <w:t>моля да предоставите информацията, изисквана съгласно раздели А и Б от настоящата част и част ІІІ за всяка (категория) съответни подизпълнители.</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Част III: Основания за изключване</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А: Основания, свързани с наказателни присъди</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i/>
          <w:iCs/>
          <w:sz w:val="24"/>
          <w:szCs w:val="24"/>
          <w:shd w:val="clear" w:color="auto" w:fill="BFBFBF"/>
        </w:rPr>
        <w:t>Член 57, параграф 1 от Директива 2014/24/ЕС съдържа следните основания за изключване:</w:t>
      </w:r>
    </w:p>
    <w:p w:rsidR="00DB403C" w:rsidRPr="00C95FC0" w:rsidRDefault="00DB403C" w:rsidP="00552C40">
      <w:pPr>
        <w:numPr>
          <w:ilvl w:val="0"/>
          <w:numId w:val="6"/>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i/>
          <w:iCs/>
          <w:sz w:val="24"/>
          <w:szCs w:val="24"/>
          <w:shd w:val="clear" w:color="auto" w:fill="BFBFBF"/>
        </w:rPr>
        <w:t xml:space="preserve">Участие в </w:t>
      </w:r>
      <w:r w:rsidRPr="00C95FC0">
        <w:rPr>
          <w:rFonts w:ascii="Times New Roman" w:eastAsia="Batang" w:hAnsi="Times New Roman" w:cs="Times New Roman"/>
          <w:b/>
          <w:bCs/>
          <w:i/>
          <w:iCs/>
          <w:sz w:val="24"/>
          <w:szCs w:val="24"/>
          <w:shd w:val="clear" w:color="auto" w:fill="BFBFBF"/>
        </w:rPr>
        <w:t>престъпна организация</w:t>
      </w:r>
      <w:r w:rsidRPr="00C95FC0">
        <w:rPr>
          <w:rFonts w:ascii="Times New Roman" w:eastAsia="Batang" w:hAnsi="Times New Roman" w:cs="Times New Roman"/>
          <w:sz w:val="24"/>
          <w:szCs w:val="24"/>
          <w:shd w:val="clear" w:color="auto" w:fill="BFBFBF"/>
        </w:rPr>
        <w:t>:</w:t>
      </w:r>
    </w:p>
    <w:p w:rsidR="00DB403C" w:rsidRPr="00C95FC0" w:rsidRDefault="00DB403C" w:rsidP="00552C40">
      <w:pPr>
        <w:numPr>
          <w:ilvl w:val="0"/>
          <w:numId w:val="7"/>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Корупция</w:t>
      </w:r>
      <w:r w:rsidRPr="00C95FC0">
        <w:rPr>
          <w:rFonts w:ascii="Times New Roman" w:eastAsia="Batang" w:hAnsi="Times New Roman" w:cs="Times New Roman"/>
          <w:sz w:val="24"/>
          <w:szCs w:val="24"/>
          <w:shd w:val="clear" w:color="auto" w:fill="BFBFBF"/>
        </w:rPr>
        <w:t>:</w:t>
      </w:r>
    </w:p>
    <w:p w:rsidR="00DB403C" w:rsidRPr="00C95FC0" w:rsidRDefault="00DB403C" w:rsidP="00552C40">
      <w:pPr>
        <w:numPr>
          <w:ilvl w:val="0"/>
          <w:numId w:val="7"/>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Измама</w:t>
      </w:r>
      <w:r w:rsidRPr="00C95FC0">
        <w:rPr>
          <w:rFonts w:ascii="Times New Roman" w:eastAsia="Batang" w:hAnsi="Times New Roman" w:cs="Times New Roman"/>
          <w:sz w:val="24"/>
          <w:szCs w:val="24"/>
          <w:shd w:val="clear" w:color="auto" w:fill="BFBFBF"/>
        </w:rPr>
        <w:t>:</w:t>
      </w:r>
    </w:p>
    <w:p w:rsidR="00DB403C" w:rsidRPr="00C95FC0" w:rsidRDefault="00DB403C" w:rsidP="00552C40">
      <w:pPr>
        <w:numPr>
          <w:ilvl w:val="0"/>
          <w:numId w:val="7"/>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Терористични престъпления или престъпления, които са свързани с терористични дейности</w:t>
      </w:r>
      <w:r w:rsidRPr="00C95FC0">
        <w:rPr>
          <w:rFonts w:ascii="Times New Roman" w:eastAsia="Batang" w:hAnsi="Times New Roman" w:cs="Times New Roman"/>
          <w:sz w:val="24"/>
          <w:szCs w:val="24"/>
          <w:shd w:val="clear" w:color="auto" w:fill="BFBFBF"/>
        </w:rPr>
        <w:t>:</w:t>
      </w:r>
    </w:p>
    <w:p w:rsidR="00DB403C" w:rsidRPr="00C95FC0" w:rsidRDefault="00DB403C" w:rsidP="00552C40">
      <w:pPr>
        <w:numPr>
          <w:ilvl w:val="0"/>
          <w:numId w:val="7"/>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color w:val="000000"/>
          <w:sz w:val="24"/>
          <w:szCs w:val="24"/>
          <w:shd w:val="clear" w:color="auto" w:fill="BFBFBF"/>
        </w:rPr>
      </w:pPr>
      <w:r w:rsidRPr="00C95FC0">
        <w:rPr>
          <w:rFonts w:ascii="Times New Roman" w:eastAsia="Batang" w:hAnsi="Times New Roman" w:cs="Times New Roman"/>
          <w:b/>
          <w:bCs/>
          <w:i/>
          <w:iCs/>
          <w:sz w:val="24"/>
          <w:szCs w:val="24"/>
          <w:shd w:val="clear" w:color="auto" w:fill="BFBFBF"/>
        </w:rPr>
        <w:t>Изпиране на пари или финансиране на тероризъм</w:t>
      </w:r>
    </w:p>
    <w:p w:rsidR="00DB403C" w:rsidRPr="00C95FC0" w:rsidRDefault="00DB403C" w:rsidP="00552C40">
      <w:pPr>
        <w:numPr>
          <w:ilvl w:val="0"/>
          <w:numId w:val="7"/>
        </w:numPr>
        <w:pBdr>
          <w:top w:val="single" w:sz="4" w:space="1" w:color="auto"/>
          <w:left w:val="single" w:sz="4" w:space="1" w:color="auto"/>
          <w:bottom w:val="single" w:sz="4" w:space="1" w:color="auto"/>
          <w:right w:val="single" w:sz="4" w:space="1" w:color="auto"/>
        </w:pBd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shd w:val="clear" w:color="auto" w:fill="BFBFBF"/>
        </w:rPr>
      </w:pPr>
      <w:r w:rsidRPr="00C95FC0">
        <w:rPr>
          <w:rFonts w:ascii="Times New Roman" w:eastAsia="Batang" w:hAnsi="Times New Roman" w:cs="Times New Roman"/>
          <w:b/>
          <w:bCs/>
          <w:i/>
          <w:iCs/>
          <w:sz w:val="24"/>
          <w:szCs w:val="24"/>
          <w:shd w:val="clear" w:color="auto" w:fill="BFBFBF"/>
        </w:rPr>
        <w:t>Детски труд</w:t>
      </w:r>
      <w:r w:rsidRPr="00C95FC0">
        <w:rPr>
          <w:rFonts w:ascii="Times New Roman" w:eastAsia="Batang" w:hAnsi="Times New Roman" w:cs="Times New Roman"/>
          <w:i/>
          <w:iCs/>
          <w:sz w:val="24"/>
          <w:szCs w:val="24"/>
          <w:shd w:val="clear" w:color="auto" w:fill="BFBFBF"/>
        </w:rPr>
        <w:t xml:space="preserve"> и други форми на </w:t>
      </w:r>
      <w:r w:rsidRPr="00C95FC0">
        <w:rPr>
          <w:rFonts w:ascii="Times New Roman" w:eastAsia="Batang" w:hAnsi="Times New Roman" w:cs="Times New Roman"/>
          <w:b/>
          <w:bCs/>
          <w:i/>
          <w:iCs/>
          <w:sz w:val="24"/>
          <w:szCs w:val="24"/>
          <w:shd w:val="clear" w:color="auto" w:fill="BFBFBF"/>
        </w:rPr>
        <w:t>трафик на хора</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Основания, свързани с наказателни присъди съгласно националните разпоредби за прилагане на основанията, посочени в член 57, параграф 1 от Директивата: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Издадена ли е по отношение на </w:t>
            </w:r>
            <w:r w:rsidRPr="00C95FC0">
              <w:rPr>
                <w:rFonts w:ascii="Times New Roman" w:eastAsia="Batang" w:hAnsi="Times New Roman" w:cs="Times New Roman"/>
                <w:b/>
                <w:bCs/>
                <w:sz w:val="24"/>
                <w:szCs w:val="24"/>
              </w:rPr>
              <w:t>икономическия оператор</w:t>
            </w:r>
            <w:r w:rsidRPr="00C95FC0">
              <w:rPr>
                <w:rFonts w:ascii="Times New Roman" w:eastAsia="Batang" w:hAnsi="Times New Roman" w:cs="Times New Roman"/>
                <w:sz w:val="24"/>
                <w:szCs w:val="24"/>
              </w:rPr>
              <w:t xml:space="preserve"> или на </w:t>
            </w:r>
            <w:r w:rsidRPr="00C95FC0">
              <w:rPr>
                <w:rFonts w:ascii="Times New Roman" w:eastAsia="Batang" w:hAnsi="Times New Roman" w:cs="Times New Roman"/>
                <w:b/>
                <w:bCs/>
                <w:sz w:val="24"/>
                <w:szCs w:val="24"/>
              </w:rPr>
              <w:t>лице</w:t>
            </w:r>
            <w:r w:rsidRPr="00C95FC0">
              <w:rPr>
                <w:rFonts w:ascii="Times New Roman" w:eastAsia="Batang" w:hAnsi="Times New Roman" w:cs="Times New Roman"/>
                <w:sz w:val="24"/>
                <w:szCs w:val="24"/>
              </w:rPr>
              <w:t xml:space="preserve">, което е член на неговия административен, управителен или надзорен орган или което има правомощия да го представлява, да взема решения или да упражнява контрол в рамките на тези органи, </w:t>
            </w:r>
            <w:r w:rsidRPr="00C95FC0">
              <w:rPr>
                <w:rFonts w:ascii="Times New Roman" w:eastAsia="Batang" w:hAnsi="Times New Roman" w:cs="Times New Roman"/>
                <w:b/>
                <w:bCs/>
                <w:sz w:val="24"/>
                <w:szCs w:val="24"/>
              </w:rPr>
              <w:t>окончателна присъда</w:t>
            </w:r>
            <w:r w:rsidRPr="00C95FC0">
              <w:rPr>
                <w:rFonts w:ascii="Times New Roman" w:eastAsia="Batang" w:hAnsi="Times New Roman" w:cs="Times New Roman"/>
                <w:sz w:val="24"/>
                <w:szCs w:val="24"/>
              </w:rPr>
              <w:t xml:space="preserve"> във връзка с едно от изброените по-горе основания, която е произнесена най-много преди пет години, или съгласно която продължава да се прилага период на изключване, пряко определен в присъдата?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 (уеб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xml:space="preserve"> моля посочете:</w:t>
            </w:r>
            <w:r w:rsidRPr="00C95FC0">
              <w:rPr>
                <w:rFonts w:ascii="Times New Roman" w:eastAsia="Batang" w:hAnsi="Times New Roman" w:cs="Times New Roman"/>
                <w:sz w:val="24"/>
                <w:szCs w:val="24"/>
              </w:rPr>
              <w:br/>
              <w:t xml:space="preserve">а) дата на присъдата, посочете за коя от точки 1 — 6 се отнася и основанието(ята) за нея;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б) посочете лицето, което е осъдено [ ];</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в) доколкото е пряко указано в присъдата: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t>a) дата:[   ], буква(и): [   ], причина(а):[   ]</w:t>
            </w:r>
            <w:r w:rsidRPr="00C95FC0">
              <w:rPr>
                <w:rFonts w:ascii="Times New Roman" w:eastAsia="Batang" w:hAnsi="Times New Roman" w:cs="Times New Roman"/>
                <w:i/>
                <w:iCs/>
                <w:position w:val="5"/>
                <w:sz w:val="24"/>
                <w:szCs w:val="24"/>
              </w:rPr>
              <w:t xml:space="preserve">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б) [……]</w:t>
            </w:r>
            <w:r w:rsidRPr="00C95FC0">
              <w:rPr>
                <w:rFonts w:ascii="Times New Roman" w:eastAsia="Batang" w:hAnsi="Times New Roman" w:cs="Times New Roman"/>
                <w:sz w:val="24"/>
                <w:szCs w:val="24"/>
              </w:rPr>
              <w:br/>
              <w:t>в) продължителността на срока на изключване [……] и съответната(</w:t>
            </w:r>
            <w:proofErr w:type="spellStart"/>
            <w:r w:rsidRPr="00C95FC0">
              <w:rPr>
                <w:rFonts w:ascii="Times New Roman" w:eastAsia="Batang" w:hAnsi="Times New Roman" w:cs="Times New Roman"/>
                <w:sz w:val="24"/>
                <w:szCs w:val="24"/>
              </w:rPr>
              <w:t>ите</w:t>
            </w:r>
            <w:proofErr w:type="spellEnd"/>
            <w:r w:rsidRPr="00C95FC0">
              <w:rPr>
                <w:rFonts w:ascii="Times New Roman" w:eastAsia="Batang" w:hAnsi="Times New Roman" w:cs="Times New Roman"/>
                <w:sz w:val="24"/>
                <w:szCs w:val="24"/>
              </w:rPr>
              <w:t>) точка(и) [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i/>
                <w:iCs/>
                <w:sz w:val="24"/>
                <w:szCs w:val="24"/>
              </w:rPr>
              <w:t xml:space="preserve">Ако съответните документи са на разположение в електронен формат, моля, посочете: (уеб адрес, орган или </w:t>
            </w:r>
            <w:r w:rsidRPr="00C95FC0">
              <w:rPr>
                <w:rFonts w:ascii="Times New Roman" w:eastAsia="Batang" w:hAnsi="Times New Roman" w:cs="Times New Roman"/>
                <w:i/>
                <w:iCs/>
                <w:sz w:val="24"/>
                <w:szCs w:val="24"/>
              </w:rPr>
              <w:lastRenderedPageBreak/>
              <w:t>служба, издаващи документа, точно позоваване на документа):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В случай на присъда, икономическият оператор взел ли е мерки, с които да докаже своята надеждност въпреки наличието на съответните основания за изключване („реабилитиране по своя инициатива“)?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 Да [] Не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предприетите мерки: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 xml:space="preserve">Б: Основания, свързани с плащането на данъци или </w:t>
      </w:r>
      <w:proofErr w:type="spellStart"/>
      <w:r w:rsidRPr="00C95FC0">
        <w:rPr>
          <w:rFonts w:ascii="Times New Roman" w:eastAsia="Batang" w:hAnsi="Times New Roman" w:cs="Times New Roman"/>
          <w:b/>
          <w:bCs/>
          <w:sz w:val="24"/>
          <w:szCs w:val="24"/>
        </w:rPr>
        <w:t>социалноосигурителни</w:t>
      </w:r>
      <w:proofErr w:type="spellEnd"/>
      <w:r w:rsidRPr="00C95FC0">
        <w:rPr>
          <w:rFonts w:ascii="Times New Roman" w:eastAsia="Batang" w:hAnsi="Times New Roman" w:cs="Times New Roman"/>
          <w:b/>
          <w:bCs/>
          <w:sz w:val="24"/>
          <w:szCs w:val="24"/>
        </w:rPr>
        <w:t xml:space="preserve"> вноски </w:t>
      </w:r>
    </w:p>
    <w:tbl>
      <w:tblPr>
        <w:tblW w:w="0" w:type="auto"/>
        <w:tblInd w:w="108" w:type="dxa"/>
        <w:tblLayout w:type="fixed"/>
        <w:tblLook w:val="0000"/>
      </w:tblPr>
      <w:tblGrid>
        <w:gridCol w:w="4480"/>
        <w:gridCol w:w="2224"/>
        <w:gridCol w:w="2585"/>
      </w:tblGrid>
      <w:tr w:rsidR="00DB403C" w:rsidRPr="00C95FC0" w:rsidTr="009B21DB">
        <w:tc>
          <w:tcPr>
            <w:tcW w:w="4480"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 xml:space="preserve">Плащане на данъци или </w:t>
            </w:r>
            <w:proofErr w:type="spellStart"/>
            <w:r w:rsidRPr="00C95FC0">
              <w:rPr>
                <w:rFonts w:ascii="Times New Roman" w:eastAsia="Batang" w:hAnsi="Times New Roman" w:cs="Times New Roman"/>
                <w:b/>
                <w:bCs/>
                <w:i/>
                <w:iCs/>
                <w:sz w:val="24"/>
                <w:szCs w:val="24"/>
              </w:rPr>
              <w:t>социалноосигурителни</w:t>
            </w:r>
            <w:proofErr w:type="spellEnd"/>
            <w:r w:rsidRPr="00C95FC0">
              <w:rPr>
                <w:rFonts w:ascii="Times New Roman" w:eastAsia="Batang" w:hAnsi="Times New Roman" w:cs="Times New Roman"/>
                <w:b/>
                <w:bCs/>
                <w:i/>
                <w:iCs/>
                <w:sz w:val="24"/>
                <w:szCs w:val="24"/>
              </w:rPr>
              <w:t xml:space="preserve"> вноски:</w:t>
            </w:r>
          </w:p>
        </w:tc>
        <w:tc>
          <w:tcPr>
            <w:tcW w:w="4809" w:type="dxa"/>
            <w:gridSpan w:val="2"/>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480"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изпълнил ли е всички </w:t>
            </w:r>
            <w:r w:rsidRPr="00C95FC0">
              <w:rPr>
                <w:rFonts w:ascii="Times New Roman" w:eastAsia="Batang" w:hAnsi="Times New Roman" w:cs="Times New Roman"/>
                <w:b/>
                <w:bCs/>
                <w:sz w:val="24"/>
                <w:szCs w:val="24"/>
              </w:rPr>
              <w:t>свои</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b/>
                <w:bCs/>
                <w:sz w:val="24"/>
                <w:szCs w:val="24"/>
              </w:rPr>
              <w:t xml:space="preserve">задължения, свързани с плащането на данъци или </w:t>
            </w:r>
            <w:proofErr w:type="spellStart"/>
            <w:r w:rsidRPr="00C95FC0">
              <w:rPr>
                <w:rFonts w:ascii="Times New Roman" w:eastAsia="Batang" w:hAnsi="Times New Roman" w:cs="Times New Roman"/>
                <w:b/>
                <w:bCs/>
                <w:sz w:val="24"/>
                <w:szCs w:val="24"/>
              </w:rPr>
              <w:t>социалноосигурителни</w:t>
            </w:r>
            <w:proofErr w:type="spellEnd"/>
            <w:r w:rsidRPr="00C95FC0">
              <w:rPr>
                <w:rFonts w:ascii="Times New Roman" w:eastAsia="Batang" w:hAnsi="Times New Roman" w:cs="Times New Roman"/>
                <w:b/>
                <w:bCs/>
                <w:sz w:val="24"/>
                <w:szCs w:val="24"/>
              </w:rPr>
              <w:t xml:space="preserve"> вноски</w:t>
            </w:r>
            <w:r w:rsidRPr="00C95FC0">
              <w:rPr>
                <w:rFonts w:ascii="Times New Roman" w:eastAsia="Batang" w:hAnsi="Times New Roman" w:cs="Times New Roman"/>
                <w:sz w:val="24"/>
                <w:szCs w:val="24"/>
              </w:rPr>
              <w:t>, както в страната, в която той е установен, така и в държавата членка на възлагащия орган или възложителя, ако е различна от страната на установяване?</w:t>
            </w:r>
          </w:p>
        </w:tc>
        <w:tc>
          <w:tcPr>
            <w:tcW w:w="4809" w:type="dxa"/>
            <w:gridSpan w:val="2"/>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r w:rsidR="00DB403C" w:rsidRPr="00C95FC0" w:rsidTr="009B21DB">
        <w:trPr>
          <w:cantSplit/>
          <w:trHeight w:val="470"/>
        </w:trPr>
        <w:tc>
          <w:tcPr>
            <w:tcW w:w="4480" w:type="dxa"/>
            <w:vMerge w:val="restar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lastRenderedPageBreak/>
              <w:t>Ако „не“</w:t>
            </w:r>
            <w:r w:rsidRPr="00C95FC0">
              <w:rPr>
                <w:rFonts w:ascii="Times New Roman" w:eastAsia="Batang" w:hAnsi="Times New Roman" w:cs="Times New Roman"/>
                <w:sz w:val="24"/>
                <w:szCs w:val="24"/>
              </w:rPr>
              <w:t>, моля посочете:</w:t>
            </w:r>
            <w:r w:rsidRPr="00C95FC0">
              <w:rPr>
                <w:rFonts w:ascii="Times New Roman" w:eastAsia="Batang" w:hAnsi="Times New Roman" w:cs="Times New Roman"/>
                <w:sz w:val="24"/>
                <w:szCs w:val="24"/>
              </w:rPr>
              <w:br/>
              <w:t>а) съответната страна или държава членка;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б) размера на съответната сума;</w:t>
            </w:r>
            <w:r w:rsidRPr="00C95FC0">
              <w:rPr>
                <w:rFonts w:ascii="Times New Roman" w:eastAsia="Batang" w:hAnsi="Times New Roman" w:cs="Times New Roman"/>
                <w:sz w:val="24"/>
                <w:szCs w:val="24"/>
              </w:rPr>
              <w:br/>
              <w:t>в) как е установено нарушението на задълженията:</w:t>
            </w:r>
            <w:r w:rsidRPr="00C95FC0">
              <w:rPr>
                <w:rFonts w:ascii="Times New Roman" w:eastAsia="Batang" w:hAnsi="Times New Roman" w:cs="Times New Roman"/>
                <w:sz w:val="24"/>
                <w:szCs w:val="24"/>
              </w:rPr>
              <w:br/>
              <w:t xml:space="preserve">1) чрез съдебно </w:t>
            </w:r>
            <w:r w:rsidRPr="00C95FC0">
              <w:rPr>
                <w:rFonts w:ascii="Times New Roman" w:eastAsia="Batang" w:hAnsi="Times New Roman" w:cs="Times New Roman"/>
                <w:b/>
                <w:bCs/>
                <w:sz w:val="24"/>
                <w:szCs w:val="24"/>
              </w:rPr>
              <w:t>решение</w:t>
            </w:r>
            <w:r w:rsidRPr="00C95FC0">
              <w:rPr>
                <w:rFonts w:ascii="Times New Roman" w:eastAsia="Batang" w:hAnsi="Times New Roman" w:cs="Times New Roman"/>
                <w:sz w:val="24"/>
                <w:szCs w:val="24"/>
              </w:rPr>
              <w:t xml:space="preserve"> или административен </w:t>
            </w:r>
            <w:r w:rsidRPr="00C95FC0">
              <w:rPr>
                <w:rFonts w:ascii="Times New Roman" w:eastAsia="Batang" w:hAnsi="Times New Roman" w:cs="Times New Roman"/>
                <w:b/>
                <w:bCs/>
                <w:sz w:val="24"/>
                <w:szCs w:val="24"/>
              </w:rPr>
              <w:t>акт</w:t>
            </w:r>
            <w:r w:rsidRPr="00C95FC0">
              <w:rPr>
                <w:rFonts w:ascii="Times New Roman" w:eastAsia="Batang" w:hAnsi="Times New Roman" w:cs="Times New Roman"/>
                <w:sz w:val="24"/>
                <w:szCs w:val="24"/>
              </w:rPr>
              <w:t>:</w:t>
            </w:r>
          </w:p>
          <w:p w:rsidR="00DB403C" w:rsidRPr="00C95FC0" w:rsidRDefault="00DB403C" w:rsidP="00552C40">
            <w:pPr>
              <w:numPr>
                <w:ilvl w:val="0"/>
                <w:numId w:val="8"/>
              </w:numPr>
              <w:tabs>
                <w:tab w:val="left" w:pos="141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ab/>
              <w:t>Решението или актът с окончателен и обвързващ характер ли е?</w:t>
            </w:r>
          </w:p>
          <w:p w:rsidR="00DB403C" w:rsidRPr="00C95FC0" w:rsidRDefault="00DB403C" w:rsidP="00552C40">
            <w:pPr>
              <w:numPr>
                <w:ilvl w:val="0"/>
                <w:numId w:val="8"/>
              </w:numPr>
              <w:tabs>
                <w:tab w:val="left" w:pos="141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Моля, посочете датата на присъдата или решението/акта.</w:t>
            </w:r>
          </w:p>
          <w:p w:rsidR="00DB403C" w:rsidRPr="00C95FC0" w:rsidRDefault="00DB403C" w:rsidP="00552C40">
            <w:pPr>
              <w:numPr>
                <w:ilvl w:val="0"/>
                <w:numId w:val="8"/>
              </w:numPr>
              <w:tabs>
                <w:tab w:val="left" w:pos="141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В случай на присъда — срокът на изключване, </w:t>
            </w:r>
            <w:r w:rsidRPr="00C95FC0">
              <w:rPr>
                <w:rFonts w:ascii="Times New Roman" w:eastAsia="Batang" w:hAnsi="Times New Roman" w:cs="Times New Roman"/>
                <w:b/>
                <w:bCs/>
                <w:sz w:val="24"/>
                <w:szCs w:val="24"/>
              </w:rPr>
              <w:t xml:space="preserve">ако е определен </w:t>
            </w:r>
            <w:r w:rsidRPr="00C95FC0">
              <w:rPr>
                <w:rFonts w:ascii="Times New Roman" w:eastAsia="Batang" w:hAnsi="Times New Roman" w:cs="Times New Roman"/>
                <w:b/>
                <w:bCs/>
                <w:sz w:val="24"/>
                <w:szCs w:val="24"/>
                <w:u w:val="words"/>
              </w:rPr>
              <w:t xml:space="preserve">пряко </w:t>
            </w:r>
            <w:r w:rsidRPr="00C95FC0">
              <w:rPr>
                <w:rFonts w:ascii="Times New Roman" w:eastAsia="Batang" w:hAnsi="Times New Roman" w:cs="Times New Roman"/>
                <w:b/>
                <w:bCs/>
                <w:sz w:val="24"/>
                <w:szCs w:val="24"/>
              </w:rPr>
              <w:t>в присъдата: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2) по </w:t>
            </w:r>
            <w:r w:rsidRPr="00C95FC0">
              <w:rPr>
                <w:rFonts w:ascii="Times New Roman" w:eastAsia="Batang" w:hAnsi="Times New Roman" w:cs="Times New Roman"/>
                <w:b/>
                <w:bCs/>
                <w:sz w:val="24"/>
                <w:szCs w:val="24"/>
              </w:rPr>
              <w:t>друг начин</w:t>
            </w:r>
            <w:r w:rsidRPr="00C95FC0">
              <w:rPr>
                <w:rFonts w:ascii="Times New Roman" w:eastAsia="Batang" w:hAnsi="Times New Roman" w:cs="Times New Roman"/>
                <w:sz w:val="24"/>
                <w:szCs w:val="24"/>
              </w:rPr>
              <w:t>? Моля, уточнете: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г) Икономическият оператор изпълнил ли е задълженията си, като изплати или поеме обвързващ ангажимент да изплати дължимите данъци или </w:t>
            </w:r>
            <w:proofErr w:type="spellStart"/>
            <w:r w:rsidRPr="00C95FC0">
              <w:rPr>
                <w:rFonts w:ascii="Times New Roman" w:eastAsia="Batang" w:hAnsi="Times New Roman" w:cs="Times New Roman"/>
                <w:sz w:val="24"/>
                <w:szCs w:val="24"/>
              </w:rPr>
              <w:t>социалноосигурителни</w:t>
            </w:r>
            <w:proofErr w:type="spellEnd"/>
            <w:r w:rsidRPr="00C95FC0">
              <w:rPr>
                <w:rFonts w:ascii="Times New Roman" w:eastAsia="Batang" w:hAnsi="Times New Roman" w:cs="Times New Roman"/>
                <w:sz w:val="24"/>
                <w:szCs w:val="24"/>
              </w:rPr>
              <w:t xml:space="preserve"> вноски, включително, когато е приложимо, всички начислени лихви или глоби?</w:t>
            </w:r>
          </w:p>
        </w:tc>
        <w:tc>
          <w:tcPr>
            <w:tcW w:w="222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Данъци</w:t>
            </w:r>
          </w:p>
        </w:tc>
        <w:tc>
          <w:tcPr>
            <w:tcW w:w="258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proofErr w:type="spellStart"/>
            <w:r w:rsidRPr="00C95FC0">
              <w:rPr>
                <w:rFonts w:ascii="Times New Roman" w:eastAsia="Batang" w:hAnsi="Times New Roman" w:cs="Times New Roman"/>
                <w:b/>
                <w:bCs/>
                <w:sz w:val="24"/>
                <w:szCs w:val="24"/>
              </w:rPr>
              <w:t>Социалноосигурителни</w:t>
            </w:r>
            <w:proofErr w:type="spellEnd"/>
            <w:r w:rsidRPr="00C95FC0">
              <w:rPr>
                <w:rFonts w:ascii="Times New Roman" w:eastAsia="Batang" w:hAnsi="Times New Roman" w:cs="Times New Roman"/>
                <w:b/>
                <w:bCs/>
                <w:sz w:val="24"/>
                <w:szCs w:val="24"/>
              </w:rPr>
              <w:t xml:space="preserve"> вноски</w:t>
            </w:r>
          </w:p>
        </w:tc>
      </w:tr>
      <w:tr w:rsidR="00DB403C" w:rsidRPr="00C95FC0" w:rsidTr="009B21DB">
        <w:trPr>
          <w:cantSplit/>
          <w:trHeight w:val="1977"/>
        </w:trPr>
        <w:tc>
          <w:tcPr>
            <w:tcW w:w="4480" w:type="dxa"/>
            <w:vMerge/>
            <w:tcBorders>
              <w:top w:val="nil"/>
              <w:left w:val="single" w:sz="4" w:space="0" w:color="auto"/>
              <w:bottom w:val="single" w:sz="4" w:space="0" w:color="auto"/>
              <w:right w:val="single" w:sz="4" w:space="0" w:color="auto"/>
            </w:tcBorders>
          </w:tcPr>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b/>
                <w:bCs/>
                <w:sz w:val="24"/>
                <w:szCs w:val="24"/>
              </w:rPr>
            </w:pPr>
          </w:p>
        </w:tc>
        <w:tc>
          <w:tcPr>
            <w:tcW w:w="222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t>a) [……]</w:t>
            </w:r>
            <w:r w:rsidRPr="00C95FC0">
              <w:rPr>
                <w:rFonts w:ascii="Times New Roman" w:eastAsia="Batang" w:hAnsi="Times New Roman" w:cs="Times New Roman"/>
                <w:sz w:val="24"/>
                <w:szCs w:val="24"/>
              </w:rPr>
              <w:br/>
              <w:t>б) [……]</w:t>
            </w:r>
            <w:r w:rsidRPr="00C95FC0">
              <w:rPr>
                <w:rFonts w:ascii="Times New Roman" w:eastAsia="Batang" w:hAnsi="Times New Roman" w:cs="Times New Roman"/>
                <w:sz w:val="24"/>
                <w:szCs w:val="24"/>
              </w:rPr>
              <w:br/>
              <w:t>в1) [] Да [] Не</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в2) [ …]</w:t>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 [] Да [] Не</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 [……]</w:t>
            </w:r>
          </w:p>
        </w:tc>
        <w:tc>
          <w:tcPr>
            <w:tcW w:w="258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t>a) [……]б)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в1) [] Да [] Не</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в2) [ …]</w:t>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 [] Да [] Не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 [……]</w:t>
            </w:r>
          </w:p>
        </w:tc>
      </w:tr>
      <w:tr w:rsidR="00DB403C" w:rsidRPr="00C95FC0" w:rsidTr="009B21DB">
        <w:tc>
          <w:tcPr>
            <w:tcW w:w="4480"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lastRenderedPageBreak/>
              <w:t xml:space="preserve">Ако съответните документи по отношение на плащането на данъци или </w:t>
            </w:r>
            <w:proofErr w:type="spellStart"/>
            <w:r w:rsidRPr="00C95FC0">
              <w:rPr>
                <w:rFonts w:ascii="Times New Roman" w:eastAsia="Batang" w:hAnsi="Times New Roman" w:cs="Times New Roman"/>
                <w:i/>
                <w:iCs/>
                <w:sz w:val="24"/>
                <w:szCs w:val="24"/>
              </w:rPr>
              <w:t>социалноосигурителни</w:t>
            </w:r>
            <w:proofErr w:type="spellEnd"/>
            <w:r w:rsidRPr="00C95FC0">
              <w:rPr>
                <w:rFonts w:ascii="Times New Roman" w:eastAsia="Batang" w:hAnsi="Times New Roman" w:cs="Times New Roman"/>
                <w:i/>
                <w:iCs/>
                <w:sz w:val="24"/>
                <w:szCs w:val="24"/>
              </w:rPr>
              <w:t xml:space="preserve"> вноски е на разположение в електронен формат, моля, посочете:</w:t>
            </w:r>
          </w:p>
        </w:tc>
        <w:tc>
          <w:tcPr>
            <w:tcW w:w="4809" w:type="dxa"/>
            <w:gridSpan w:val="2"/>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i/>
                <w:iCs/>
                <w:position w:val="5"/>
                <w:sz w:val="24"/>
                <w:szCs w:val="24"/>
              </w:rPr>
              <w:t xml:space="preserve"> </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В: Основания, свързани с несъстоятелност, конфликти на интереси или професионално нарушение</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Моля, имайте предвид, че за целите на настоящата процедура за възлагане на обществена поръчка някои от следните основания за изключване може да са формулирани по-точно в националното право, в обявлението или в документацията за поръчката. Така например в националното право може да е предвидено понятието „сериозно професионално нарушение“ да обхваща няколко различни форми на поведение. </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 xml:space="preserve">Информация относно евентуална несъстоятелност, конфликт на </w:t>
            </w:r>
            <w:r w:rsidRPr="00C95FC0">
              <w:rPr>
                <w:rFonts w:ascii="Times New Roman" w:eastAsia="Batang" w:hAnsi="Times New Roman" w:cs="Times New Roman"/>
                <w:b/>
                <w:bCs/>
                <w:i/>
                <w:iCs/>
                <w:sz w:val="24"/>
                <w:szCs w:val="24"/>
              </w:rPr>
              <w:lastRenderedPageBreak/>
              <w:t>интереси или професионално нарушение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lastRenderedPageBreak/>
              <w:t>Отговор:</w:t>
            </w:r>
          </w:p>
        </w:tc>
      </w:tr>
      <w:tr w:rsidR="00DB403C" w:rsidRPr="00C95FC0" w:rsidTr="009B21DB">
        <w:trPr>
          <w:cantSplit/>
          <w:trHeight w:val="406"/>
        </w:trPr>
        <w:tc>
          <w:tcPr>
            <w:tcW w:w="4644" w:type="dxa"/>
            <w:vMerge w:val="restar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Икономическият оператор нарушил ли е, </w:t>
            </w:r>
            <w:r w:rsidRPr="00C95FC0">
              <w:rPr>
                <w:rFonts w:ascii="Times New Roman" w:eastAsia="Batang" w:hAnsi="Times New Roman" w:cs="Times New Roman"/>
                <w:b/>
                <w:bCs/>
                <w:sz w:val="24"/>
                <w:szCs w:val="24"/>
              </w:rPr>
              <w:t>доколкото му е известно</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b/>
                <w:bCs/>
                <w:sz w:val="24"/>
                <w:szCs w:val="24"/>
              </w:rPr>
              <w:t>задълженията</w:t>
            </w:r>
            <w:r w:rsidRPr="00C95FC0">
              <w:rPr>
                <w:rFonts w:ascii="Times New Roman" w:eastAsia="Batang" w:hAnsi="Times New Roman" w:cs="Times New Roman"/>
                <w:sz w:val="24"/>
                <w:szCs w:val="24"/>
              </w:rPr>
              <w:t xml:space="preserve"> си в областта на </w:t>
            </w:r>
            <w:r w:rsidRPr="00C95FC0">
              <w:rPr>
                <w:rFonts w:ascii="Times New Roman" w:eastAsia="Batang" w:hAnsi="Times New Roman" w:cs="Times New Roman"/>
                <w:b/>
                <w:bCs/>
                <w:sz w:val="24"/>
                <w:szCs w:val="24"/>
              </w:rPr>
              <w:t>екологичното, социалното или трудовото право</w:t>
            </w:r>
            <w:r w:rsidRPr="00C95FC0">
              <w:rPr>
                <w:rFonts w:ascii="Times New Roman" w:eastAsia="Batang" w:hAnsi="Times New Roman" w:cs="Times New Roman"/>
                <w:sz w:val="24"/>
                <w:szCs w:val="24"/>
              </w:rPr>
              <w:t>?</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r w:rsidR="00DB403C" w:rsidRPr="00C95FC0" w:rsidTr="009B21DB">
        <w:trPr>
          <w:cantSplit/>
          <w:trHeight w:val="405"/>
        </w:trPr>
        <w:tc>
          <w:tcPr>
            <w:tcW w:w="4644" w:type="dxa"/>
            <w:vMerge/>
            <w:tcBorders>
              <w:top w:val="nil"/>
              <w:left w:val="single" w:sz="4" w:space="0" w:color="auto"/>
              <w:bottom w:val="single" w:sz="4" w:space="0" w:color="auto"/>
              <w:right w:val="single" w:sz="4" w:space="0" w:color="auto"/>
            </w:tcBorders>
          </w:tcPr>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sz w:val="24"/>
                <w:szCs w:val="24"/>
              </w:rPr>
            </w:pP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икономическият оператор взел ли е мерки, с които да докаже своята надеждност въпреки наличието на основанието за изключване („реабилитиране по своя инициатива“)?</w:t>
            </w:r>
            <w:r w:rsidRPr="00C95FC0">
              <w:rPr>
                <w:rFonts w:ascii="Times New Roman" w:eastAsia="Batang" w:hAnsi="Times New Roman" w:cs="Times New Roman"/>
                <w:sz w:val="24"/>
                <w:szCs w:val="24"/>
              </w:rPr>
              <w:br/>
              <w:t>[] Да [] Не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предприетите мерки: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Икономическият оператор в една от следните ситуации ли е:</w:t>
            </w:r>
            <w:r w:rsidRPr="00C95FC0">
              <w:rPr>
                <w:rFonts w:ascii="Times New Roman" w:eastAsia="Batang" w:hAnsi="Times New Roman" w:cs="Times New Roman"/>
                <w:sz w:val="24"/>
                <w:szCs w:val="24"/>
              </w:rPr>
              <w:br/>
              <w:t xml:space="preserve">а) </w:t>
            </w:r>
            <w:r w:rsidRPr="00C95FC0">
              <w:rPr>
                <w:rFonts w:ascii="Times New Roman" w:eastAsia="Batang" w:hAnsi="Times New Roman" w:cs="Times New Roman"/>
                <w:b/>
                <w:bCs/>
                <w:sz w:val="24"/>
                <w:szCs w:val="24"/>
              </w:rPr>
              <w:t>обявен в несъстоятелност</w:t>
            </w:r>
            <w:r w:rsidRPr="00C95FC0">
              <w:rPr>
                <w:rFonts w:ascii="Times New Roman" w:eastAsia="Batang" w:hAnsi="Times New Roman" w:cs="Times New Roman"/>
                <w:sz w:val="24"/>
                <w:szCs w:val="24"/>
              </w:rPr>
              <w:t xml:space="preserve">, или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б) </w:t>
            </w:r>
            <w:r w:rsidRPr="00C95FC0">
              <w:rPr>
                <w:rFonts w:ascii="Times New Roman" w:eastAsia="Batang" w:hAnsi="Times New Roman" w:cs="Times New Roman"/>
                <w:b/>
                <w:bCs/>
                <w:sz w:val="24"/>
                <w:szCs w:val="24"/>
              </w:rPr>
              <w:t>предмет на производство по несъстоятелност</w:t>
            </w:r>
            <w:r w:rsidRPr="00C95FC0">
              <w:rPr>
                <w:rFonts w:ascii="Times New Roman" w:eastAsia="Batang" w:hAnsi="Times New Roman" w:cs="Times New Roman"/>
                <w:sz w:val="24"/>
                <w:szCs w:val="24"/>
              </w:rPr>
              <w:t xml:space="preserve"> или ликвидация, или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в) </w:t>
            </w:r>
            <w:r w:rsidRPr="00C95FC0">
              <w:rPr>
                <w:rFonts w:ascii="Times New Roman" w:eastAsia="Batang" w:hAnsi="Times New Roman" w:cs="Times New Roman"/>
                <w:b/>
                <w:bCs/>
                <w:sz w:val="24"/>
                <w:szCs w:val="24"/>
              </w:rPr>
              <w:t>споразумение с кредиторите</w:t>
            </w:r>
            <w:r w:rsidRPr="00C95FC0">
              <w:rPr>
                <w:rFonts w:ascii="Times New Roman" w:eastAsia="Batang" w:hAnsi="Times New Roman" w:cs="Times New Roman"/>
                <w:sz w:val="24"/>
                <w:szCs w:val="24"/>
              </w:rPr>
              <w:t>, или</w:t>
            </w:r>
            <w:r w:rsidRPr="00C95FC0">
              <w:rPr>
                <w:rFonts w:ascii="Times New Roman" w:eastAsia="Batang" w:hAnsi="Times New Roman" w:cs="Times New Roman"/>
                <w:sz w:val="24"/>
                <w:szCs w:val="24"/>
              </w:rPr>
              <w:br/>
              <w:t>г) всякаква аналогична ситуация, възникваща от сходна процедура съгласно националните законови и подзаконови актове, или</w:t>
            </w:r>
            <w:r w:rsidRPr="00C95FC0">
              <w:rPr>
                <w:rFonts w:ascii="Times New Roman" w:eastAsia="Batang" w:hAnsi="Times New Roman" w:cs="Times New Roman"/>
                <w:sz w:val="24"/>
                <w:szCs w:val="24"/>
              </w:rPr>
              <w:br/>
              <w:t>д) неговите активи се администрират от ликвидатор или от съда, или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r w:rsidRPr="00C95FC0">
              <w:rPr>
                <w:rFonts w:ascii="Times New Roman" w:eastAsia="Batang" w:hAnsi="Times New Roman" w:cs="Times New Roman"/>
                <w:sz w:val="24"/>
                <w:szCs w:val="24"/>
              </w:rPr>
              <w:t>е) стопанската му дейност е прекратена?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Моля представете подробности:</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Моля, посочете причините, поради които икономическият оператор ще бъде в състояние да изпълни поръчката, като се вземат предвид приложимите национални норми и мерки за продължаване на стопанската дейност при тези обстоятелства?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552C40">
            <w:pPr>
              <w:numPr>
                <w:ilvl w:val="0"/>
                <w:numId w:val="8"/>
              </w:numPr>
              <w:tabs>
                <w:tab w:val="left" w:pos="85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ind w:left="850" w:hanging="850"/>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r w:rsidR="00DB403C" w:rsidRPr="00C95FC0" w:rsidTr="009B21DB">
        <w:trPr>
          <w:cantSplit/>
          <w:trHeight w:val="303"/>
        </w:trPr>
        <w:tc>
          <w:tcPr>
            <w:tcW w:w="4644" w:type="dxa"/>
            <w:vMerge w:val="restar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извършил ли е </w:t>
            </w:r>
            <w:r w:rsidRPr="00C95FC0">
              <w:rPr>
                <w:rFonts w:ascii="Times New Roman" w:eastAsia="Batang" w:hAnsi="Times New Roman" w:cs="Times New Roman"/>
                <w:b/>
                <w:bCs/>
                <w:sz w:val="24"/>
                <w:szCs w:val="24"/>
              </w:rPr>
              <w:t>тежко професионално нарушение</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xml:space="preserve"> [……]</w:t>
            </w:r>
          </w:p>
        </w:tc>
      </w:tr>
      <w:tr w:rsidR="00DB403C" w:rsidRPr="00C95FC0" w:rsidTr="009B21DB">
        <w:trPr>
          <w:cantSplit/>
          <w:trHeight w:val="303"/>
        </w:trPr>
        <w:tc>
          <w:tcPr>
            <w:tcW w:w="4644" w:type="dxa"/>
            <w:vMerge/>
            <w:tcBorders>
              <w:top w:val="nil"/>
              <w:left w:val="single" w:sz="4" w:space="0" w:color="auto"/>
              <w:bottom w:val="single" w:sz="4" w:space="0" w:color="auto"/>
              <w:right w:val="single" w:sz="4" w:space="0" w:color="auto"/>
            </w:tcBorders>
          </w:tcPr>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sz w:val="24"/>
                <w:szCs w:val="24"/>
              </w:rPr>
            </w:pP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икономическият оператор предприел ли е мерки за реабилитиране по своя инициатива? [] Да [] Не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предприетите мерки: [……]</w:t>
            </w:r>
          </w:p>
        </w:tc>
      </w:tr>
      <w:tr w:rsidR="00DB403C" w:rsidRPr="00C95FC0" w:rsidTr="009B21DB">
        <w:trPr>
          <w:cantSplit/>
          <w:trHeight w:val="515"/>
        </w:trPr>
        <w:tc>
          <w:tcPr>
            <w:tcW w:w="4644" w:type="dxa"/>
            <w:vMerge w:val="restar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сключил ли е </w:t>
            </w:r>
            <w:r w:rsidRPr="00C95FC0">
              <w:rPr>
                <w:rFonts w:ascii="Times New Roman" w:eastAsia="Batang" w:hAnsi="Times New Roman" w:cs="Times New Roman"/>
                <w:b/>
                <w:bCs/>
                <w:sz w:val="24"/>
                <w:szCs w:val="24"/>
              </w:rPr>
              <w:t>споразумения</w:t>
            </w:r>
            <w:r w:rsidRPr="00C95FC0">
              <w:rPr>
                <w:rFonts w:ascii="Times New Roman" w:eastAsia="Batang" w:hAnsi="Times New Roman" w:cs="Times New Roman"/>
                <w:sz w:val="24"/>
                <w:szCs w:val="24"/>
              </w:rPr>
              <w:t xml:space="preserve"> с други икономически оператори, насочени към </w:t>
            </w:r>
            <w:r w:rsidRPr="00C95FC0">
              <w:rPr>
                <w:rFonts w:ascii="Times New Roman" w:eastAsia="Batang" w:hAnsi="Times New Roman" w:cs="Times New Roman"/>
                <w:b/>
                <w:bCs/>
                <w:sz w:val="24"/>
                <w:szCs w:val="24"/>
              </w:rPr>
              <w:t>нарушаване на конкуренцията</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r w:rsidR="00DB403C" w:rsidRPr="00C95FC0" w:rsidTr="009B21DB">
        <w:trPr>
          <w:cantSplit/>
          <w:trHeight w:val="514"/>
        </w:trPr>
        <w:tc>
          <w:tcPr>
            <w:tcW w:w="4644" w:type="dxa"/>
            <w:vMerge/>
            <w:tcBorders>
              <w:top w:val="nil"/>
              <w:left w:val="single" w:sz="4" w:space="0" w:color="auto"/>
              <w:bottom w:val="single" w:sz="4" w:space="0" w:color="auto"/>
              <w:right w:val="single" w:sz="4" w:space="0" w:color="auto"/>
            </w:tcBorders>
          </w:tcPr>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sz w:val="24"/>
                <w:szCs w:val="24"/>
              </w:rPr>
            </w:pP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икономическият оператор предприел ли е мерки за реабилитиране по своя инициатива? [] Да [] Не</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предприетите мерки: [……]</w:t>
            </w:r>
          </w:p>
        </w:tc>
      </w:tr>
      <w:tr w:rsidR="00DB403C" w:rsidRPr="00C95FC0" w:rsidTr="009B21DB">
        <w:trPr>
          <w:trHeight w:val="1316"/>
        </w:trPr>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има ли информация за </w:t>
            </w:r>
            <w:r w:rsidRPr="00C95FC0">
              <w:rPr>
                <w:rFonts w:ascii="Times New Roman" w:eastAsia="Batang" w:hAnsi="Times New Roman" w:cs="Times New Roman"/>
                <w:b/>
                <w:bCs/>
                <w:sz w:val="24"/>
                <w:szCs w:val="24"/>
              </w:rPr>
              <w:t>конфликт на интереси</w:t>
            </w:r>
            <w:r w:rsidRPr="00C95FC0">
              <w:rPr>
                <w:rFonts w:ascii="Times New Roman" w:eastAsia="Batang" w:hAnsi="Times New Roman" w:cs="Times New Roman"/>
                <w:sz w:val="24"/>
                <w:szCs w:val="24"/>
              </w:rPr>
              <w:t>, свързан с участието му в процедурата за възлагане на обществена поръчка?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r w:rsidR="00DB403C" w:rsidRPr="00C95FC0" w:rsidTr="009B21DB">
        <w:trPr>
          <w:trHeight w:val="1544"/>
        </w:trPr>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Икономическият оператор или свързано</w:t>
            </w:r>
            <w:r w:rsidRPr="00C95FC0">
              <w:rPr>
                <w:rFonts w:ascii="Times New Roman" w:eastAsia="Batang" w:hAnsi="Times New Roman" w:cs="Times New Roman"/>
                <w:sz w:val="24"/>
                <w:szCs w:val="24"/>
              </w:rPr>
              <w:t xml:space="preserve"> с него предприятие, предоставял ли е </w:t>
            </w:r>
            <w:r w:rsidRPr="00C95FC0">
              <w:rPr>
                <w:rFonts w:ascii="Times New Roman" w:eastAsia="Batang" w:hAnsi="Times New Roman" w:cs="Times New Roman"/>
                <w:b/>
                <w:bCs/>
                <w:sz w:val="24"/>
                <w:szCs w:val="24"/>
              </w:rPr>
              <w:t>консултантски</w:t>
            </w:r>
            <w:r w:rsidRPr="00C95FC0">
              <w:rPr>
                <w:rFonts w:ascii="Times New Roman" w:eastAsia="Batang" w:hAnsi="Times New Roman" w:cs="Times New Roman"/>
                <w:sz w:val="24"/>
                <w:szCs w:val="24"/>
              </w:rPr>
              <w:t xml:space="preserve"> услуги на възлагащия орган или на възложителя или </w:t>
            </w:r>
            <w:r w:rsidRPr="00C95FC0">
              <w:rPr>
                <w:rFonts w:ascii="Times New Roman" w:eastAsia="Batang" w:hAnsi="Times New Roman" w:cs="Times New Roman"/>
                <w:b/>
                <w:bCs/>
                <w:sz w:val="24"/>
                <w:szCs w:val="24"/>
              </w:rPr>
              <w:t>участвал ли е по друг начин в подготовката</w:t>
            </w:r>
            <w:r w:rsidRPr="00C95FC0">
              <w:rPr>
                <w:rFonts w:ascii="Times New Roman" w:eastAsia="Batang" w:hAnsi="Times New Roman" w:cs="Times New Roman"/>
                <w:sz w:val="24"/>
                <w:szCs w:val="24"/>
              </w:rPr>
              <w:t xml:space="preserve"> на процедурата за възлагане на обществена поръчка?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r w:rsidR="00DB403C" w:rsidRPr="00C95FC0" w:rsidTr="009B21DB">
        <w:trPr>
          <w:cantSplit/>
          <w:trHeight w:val="932"/>
        </w:trPr>
        <w:tc>
          <w:tcPr>
            <w:tcW w:w="4644" w:type="dxa"/>
            <w:vMerge w:val="restart"/>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Случвало ли се е в миналото договор за обществена поръчка, договор за поръчка с възложител или договор за концесия на икономическия оператор да е бил </w:t>
            </w:r>
            <w:r w:rsidRPr="00C95FC0">
              <w:rPr>
                <w:rFonts w:ascii="Times New Roman" w:eastAsia="Batang" w:hAnsi="Times New Roman" w:cs="Times New Roman"/>
                <w:b/>
                <w:bCs/>
                <w:sz w:val="24"/>
                <w:szCs w:val="24"/>
              </w:rPr>
              <w:t>предсрочно прекратен</w:t>
            </w:r>
            <w:r w:rsidRPr="00C95FC0">
              <w:rPr>
                <w:rFonts w:ascii="Times New Roman" w:eastAsia="Batang" w:hAnsi="Times New Roman" w:cs="Times New Roman"/>
                <w:sz w:val="24"/>
                <w:szCs w:val="24"/>
              </w:rPr>
              <w:t xml:space="preserve"> или да са му били налагани обезщетения или други подобни санкции във връзка с такава поръчка в миналото?</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подробно: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r w:rsidR="00DB403C" w:rsidRPr="00C95FC0" w:rsidTr="009B21DB">
        <w:trPr>
          <w:cantSplit/>
          <w:trHeight w:val="931"/>
        </w:trPr>
        <w:tc>
          <w:tcPr>
            <w:tcW w:w="4644" w:type="dxa"/>
            <w:vMerge/>
            <w:tcBorders>
              <w:top w:val="nil"/>
              <w:left w:val="single" w:sz="4" w:space="0" w:color="auto"/>
              <w:bottom w:val="single" w:sz="4" w:space="0" w:color="auto"/>
              <w:right w:val="single" w:sz="4" w:space="0" w:color="auto"/>
            </w:tcBorders>
          </w:tcPr>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sz w:val="24"/>
                <w:szCs w:val="24"/>
              </w:rPr>
            </w:pP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xml:space="preserve">,  икономическият оператор предприел ли е мерки за реабилитиране по своя инициатива? [] Да [] Не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моля опишете предприетите мерки: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Може ли икономическият оператор да потвърди, че:</w:t>
            </w:r>
            <w:r w:rsidRPr="00C95FC0">
              <w:rPr>
                <w:rFonts w:ascii="Times New Roman" w:eastAsia="Batang" w:hAnsi="Times New Roman" w:cs="Times New Roman"/>
                <w:sz w:val="24"/>
                <w:szCs w:val="24"/>
              </w:rPr>
              <w:br/>
              <w:t xml:space="preserve">а) не е виновен за подаване на </w:t>
            </w:r>
            <w:r w:rsidRPr="00C95FC0">
              <w:rPr>
                <w:rFonts w:ascii="Times New Roman" w:eastAsia="Batang" w:hAnsi="Times New Roman" w:cs="Times New Roman"/>
                <w:b/>
                <w:bCs/>
                <w:sz w:val="24"/>
                <w:szCs w:val="24"/>
              </w:rPr>
              <w:t>неверни данни</w:t>
            </w:r>
            <w:r w:rsidRPr="00C95FC0">
              <w:rPr>
                <w:rFonts w:ascii="Times New Roman" w:eastAsia="Batang" w:hAnsi="Times New Roman" w:cs="Times New Roman"/>
                <w:sz w:val="24"/>
                <w:szCs w:val="24"/>
              </w:rPr>
              <w:t xml:space="preserve"> при предоставянето на информацията, необходима за проверката за липса на основания за изключване или за изпълнението на критериите за подбор;</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б) </w:t>
            </w:r>
            <w:r w:rsidRPr="00C95FC0">
              <w:rPr>
                <w:rFonts w:ascii="Times New Roman" w:eastAsia="Batang" w:hAnsi="Times New Roman" w:cs="Times New Roman"/>
                <w:b/>
                <w:bCs/>
                <w:sz w:val="24"/>
                <w:szCs w:val="24"/>
              </w:rPr>
              <w:t xml:space="preserve">не е укрил такава </w:t>
            </w:r>
            <w:r w:rsidRPr="00C95FC0">
              <w:rPr>
                <w:rFonts w:ascii="Times New Roman" w:eastAsia="Batang" w:hAnsi="Times New Roman" w:cs="Times New Roman"/>
                <w:sz w:val="24"/>
                <w:szCs w:val="24"/>
              </w:rPr>
              <w:t>информация;</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в) може без забавяне да предостави придружаващите документи, изисквани от възлагащия орган или възложителя; 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 не се е опитал да упражни непозволено влияние върху процеса на вземане на решения от възлагащия орган или възложителя, да получи поверителна информация, която може да му даде неоправдани предимства в процедурата за възлагане на обществена поръчка, или да предостави поради небрежност подвеждаща информация, която може да окаже съществено влияние върху решенията по отношение на изключването, подбора или възлагането?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Г: Други основания за изключване, които може да бъдат предвидени в националното законодателство на възлагащия орган или възложителя на държава членка</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Специфични национални основания за изключване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Прилагат ли се </w:t>
            </w:r>
            <w:r w:rsidRPr="00C95FC0">
              <w:rPr>
                <w:rFonts w:ascii="Times New Roman" w:eastAsia="Batang" w:hAnsi="Times New Roman" w:cs="Times New Roman"/>
                <w:b/>
                <w:bCs/>
                <w:sz w:val="24"/>
                <w:szCs w:val="24"/>
              </w:rPr>
              <w:t>специфичните национални основания за изключване</w:t>
            </w:r>
            <w:r w:rsidRPr="00C95FC0">
              <w:rPr>
                <w:rFonts w:ascii="Times New Roman" w:eastAsia="Batang" w:hAnsi="Times New Roman" w:cs="Times New Roman"/>
                <w:sz w:val="24"/>
                <w:szCs w:val="24"/>
              </w:rPr>
              <w:t>, които са посочени в съответното обявление или в документацията за обществената поръчка?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документацията, изисквана в съответното обявление или в документацията за поръчката са достъпни по електронен път,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xml:space="preserve">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sz w:val="24"/>
                <w:szCs w:val="24"/>
              </w:rPr>
              <w:t>В случай че се прилага някое специфично национално основание за изключване</w:t>
            </w:r>
            <w:r w:rsidRPr="00C95FC0">
              <w:rPr>
                <w:rFonts w:ascii="Times New Roman" w:eastAsia="Batang" w:hAnsi="Times New Roman" w:cs="Times New Roman"/>
                <w:sz w:val="24"/>
                <w:szCs w:val="24"/>
              </w:rPr>
              <w:t xml:space="preserve">, икономическият оператор предприел ли е мерки за реабилитиране по </w:t>
            </w:r>
            <w:r w:rsidRPr="00C95FC0">
              <w:rPr>
                <w:rFonts w:ascii="Times New Roman" w:eastAsia="Batang" w:hAnsi="Times New Roman" w:cs="Times New Roman"/>
                <w:sz w:val="24"/>
                <w:szCs w:val="24"/>
              </w:rPr>
              <w:lastRenderedPageBreak/>
              <w:t xml:space="preserve">своя инициатива? </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„да“</w:t>
            </w:r>
            <w:r w:rsidRPr="00C95FC0">
              <w:rPr>
                <w:rFonts w:ascii="Times New Roman" w:eastAsia="Batang" w:hAnsi="Times New Roman" w:cs="Times New Roman"/>
                <w:sz w:val="24"/>
                <w:szCs w:val="24"/>
              </w:rPr>
              <w:t xml:space="preserve">, моля опишете предприетите мерки: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Част IV: Критерии за подбор</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b/>
          <w:bCs/>
          <w:i/>
          <w:iCs/>
          <w:sz w:val="24"/>
          <w:szCs w:val="24"/>
        </w:rPr>
        <w:t>Относно критериите за подбор (раздел</w:t>
      </w:r>
      <w:r w:rsidRPr="00C95FC0">
        <w:rPr>
          <w:rFonts w:ascii="Times New Roman" w:eastAsia="Batang" w:hAnsi="Times New Roman" w:cs="Times New Roman"/>
          <w:b/>
          <w:bCs/>
          <w:i/>
          <w:iCs/>
          <w:sz w:val="24"/>
          <w:szCs w:val="24"/>
        </w:rPr>
        <w:t> или раздели А—Г от настоящата част) икономическият оператор заявява, че</w:t>
      </w:r>
    </w:p>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 Общо указание за всички критерии за подбор</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попълни тази информация </w:t>
      </w:r>
      <w:r w:rsidRPr="00C95FC0">
        <w:rPr>
          <w:rFonts w:ascii="Times New Roman" w:eastAsia="Batang" w:hAnsi="Times New Roman" w:cs="Times New Roman"/>
          <w:b/>
          <w:bCs/>
          <w:i/>
          <w:iCs/>
          <w:sz w:val="24"/>
          <w:szCs w:val="24"/>
          <w:u w:val="single"/>
          <w:shd w:val="clear" w:color="auto" w:fill="BFBFBF"/>
        </w:rPr>
        <w:t>само</w:t>
      </w:r>
      <w:r w:rsidRPr="00C95FC0">
        <w:rPr>
          <w:rFonts w:ascii="Times New Roman" w:eastAsia="Batang" w:hAnsi="Times New Roman" w:cs="Times New Roman"/>
          <w:b/>
          <w:bCs/>
          <w:i/>
          <w:iCs/>
          <w:sz w:val="24"/>
          <w:szCs w:val="24"/>
          <w:shd w:val="clear" w:color="auto" w:fill="BFBFBF"/>
        </w:rPr>
        <w:t xml:space="preserve"> ако възлагащият орган или възложителят е посочил в съответното обявление или в документацията за поръчката, посочена в обявлението, че икономическият оператор може да се ограничи до попълването й в раздел </w:t>
      </w:r>
      <w:r w:rsidRPr="00C95FC0">
        <w:rPr>
          <w:rFonts w:ascii="Times New Roman" w:eastAsia="Batang" w:hAnsi="Times New Roman" w:cs="Times New Roman"/>
          <w:b/>
          <w:bCs/>
          <w:i/>
          <w:iCs/>
          <w:sz w:val="24"/>
          <w:szCs w:val="24"/>
          <w:shd w:val="clear" w:color="auto" w:fill="BFBFBF"/>
        </w:rPr>
        <w:t> от част ІV, без да трябва да я попълва в друг раздел на част ІV:</w:t>
      </w:r>
    </w:p>
    <w:tbl>
      <w:tblPr>
        <w:tblW w:w="0" w:type="auto"/>
        <w:tblInd w:w="108" w:type="dxa"/>
        <w:tblLayout w:type="fixed"/>
        <w:tblLook w:val="0000"/>
      </w:tblPr>
      <w:tblGrid>
        <w:gridCol w:w="4606"/>
        <w:gridCol w:w="4607"/>
      </w:tblGrid>
      <w:tr w:rsidR="00DB403C" w:rsidRPr="00C95FC0" w:rsidTr="009B21DB">
        <w:tc>
          <w:tcPr>
            <w:tcW w:w="460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Спазване на всички изисквани критерии за подбор</w:t>
            </w:r>
          </w:p>
        </w:tc>
        <w:tc>
          <w:tcPr>
            <w:tcW w:w="4607"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0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Той отговаря на изискваните критерии за подбор:</w:t>
            </w:r>
          </w:p>
        </w:tc>
        <w:tc>
          <w:tcPr>
            <w:tcW w:w="4607"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Да [] Не</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А: Годност</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предостави информация </w:t>
      </w:r>
      <w:r w:rsidRPr="00C95FC0">
        <w:rPr>
          <w:rFonts w:ascii="Times New Roman" w:eastAsia="Batang" w:hAnsi="Times New Roman" w:cs="Times New Roman"/>
          <w:b/>
          <w:bCs/>
          <w:i/>
          <w:iCs/>
          <w:sz w:val="24"/>
          <w:szCs w:val="24"/>
          <w:u w:val="single"/>
          <w:shd w:val="clear" w:color="auto" w:fill="BFBFBF"/>
        </w:rPr>
        <w:t>само</w:t>
      </w:r>
      <w:r w:rsidRPr="00C95FC0">
        <w:rPr>
          <w:rFonts w:ascii="Times New Roman" w:eastAsia="Batang" w:hAnsi="Times New Roman" w:cs="Times New Roman"/>
          <w:b/>
          <w:bCs/>
          <w:i/>
          <w:iCs/>
          <w:sz w:val="24"/>
          <w:szCs w:val="24"/>
          <w:shd w:val="clear" w:color="auto" w:fill="BFBFBF"/>
        </w:rPr>
        <w:t xml:space="preserve"> когато критериите за подбор са били изисквани от възлагащия орган или възложителя в обявлението или в документацията за поръчката, посочена в обявлението.</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Годност</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1) </w:t>
            </w:r>
            <w:r w:rsidRPr="00C95FC0">
              <w:rPr>
                <w:rFonts w:ascii="Times New Roman" w:eastAsia="Batang" w:hAnsi="Times New Roman" w:cs="Times New Roman"/>
                <w:b/>
                <w:bCs/>
                <w:sz w:val="24"/>
                <w:szCs w:val="24"/>
              </w:rPr>
              <w:t>Той е вписан в съответния професионален или търговски регистър</w:t>
            </w:r>
            <w:r w:rsidRPr="00C95FC0">
              <w:rPr>
                <w:rFonts w:ascii="Times New Roman" w:eastAsia="Batang" w:hAnsi="Times New Roman" w:cs="Times New Roman"/>
                <w:sz w:val="24"/>
                <w:szCs w:val="24"/>
              </w:rPr>
              <w:t xml:space="preserve"> в държавата членка, в която е установен:</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 xml:space="preserve">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2) При поръчки за услуги:</w:t>
            </w:r>
            <w:r w:rsidRPr="00C95FC0">
              <w:rPr>
                <w:rFonts w:ascii="Times New Roman" w:eastAsia="Batang" w:hAnsi="Times New Roman" w:cs="Times New Roman"/>
                <w:sz w:val="24"/>
                <w:szCs w:val="24"/>
              </w:rPr>
              <w:br/>
              <w:t xml:space="preserve">Необходимо ли е специално </w:t>
            </w:r>
            <w:r w:rsidRPr="00C95FC0">
              <w:rPr>
                <w:rFonts w:ascii="Times New Roman" w:eastAsia="Batang" w:hAnsi="Times New Roman" w:cs="Times New Roman"/>
                <w:b/>
                <w:bCs/>
                <w:sz w:val="24"/>
                <w:szCs w:val="24"/>
              </w:rPr>
              <w:t>разрешение</w:t>
            </w:r>
            <w:r w:rsidRPr="00C95FC0">
              <w:rPr>
                <w:rFonts w:ascii="Times New Roman" w:eastAsia="Batang" w:hAnsi="Times New Roman" w:cs="Times New Roman"/>
                <w:sz w:val="24"/>
                <w:szCs w:val="24"/>
              </w:rPr>
              <w:t xml:space="preserve"> или </w:t>
            </w:r>
            <w:r w:rsidRPr="00C95FC0">
              <w:rPr>
                <w:rFonts w:ascii="Times New Roman" w:eastAsia="Batang" w:hAnsi="Times New Roman" w:cs="Times New Roman"/>
                <w:b/>
                <w:bCs/>
                <w:sz w:val="24"/>
                <w:szCs w:val="24"/>
              </w:rPr>
              <w:t>членство</w:t>
            </w:r>
            <w:r w:rsidRPr="00C95FC0">
              <w:rPr>
                <w:rFonts w:ascii="Times New Roman" w:eastAsia="Batang" w:hAnsi="Times New Roman" w:cs="Times New Roman"/>
                <w:sz w:val="24"/>
                <w:szCs w:val="24"/>
              </w:rPr>
              <w:t xml:space="preserve"> в определена организация, за да може икономическият оператор да изпълни съответната услуга в държавата на установяване?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b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Ако да, моля посочете какво и дали икономическият оператор го притежава: […] [] Да [] Не</w:t>
            </w:r>
            <w:r w:rsidRPr="00C95FC0">
              <w:rPr>
                <w:rFonts w:ascii="Times New Roman" w:eastAsia="Batang" w:hAnsi="Times New Roman" w:cs="Times New Roman"/>
                <w:sz w:val="24"/>
                <w:szCs w:val="24"/>
              </w:rPr>
              <w:br/>
              <w:t xml:space="preserve">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Б: иконо</w:t>
      </w:r>
      <w:r w:rsidR="00AC309A" w:rsidRPr="00C95FC0">
        <w:rPr>
          <w:rFonts w:ascii="Times New Roman" w:eastAsia="Batang" w:hAnsi="Times New Roman" w:cs="Times New Roman"/>
          <w:b/>
          <w:bCs/>
          <w:sz w:val="24"/>
          <w:szCs w:val="24"/>
        </w:rPr>
        <w:t xml:space="preserve">мическо и финансово състояние </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предостави информация </w:t>
      </w:r>
      <w:r w:rsidRPr="00C95FC0">
        <w:rPr>
          <w:rFonts w:ascii="Times New Roman" w:eastAsia="Batang" w:hAnsi="Times New Roman" w:cs="Times New Roman"/>
          <w:b/>
          <w:bCs/>
          <w:i/>
          <w:iCs/>
          <w:sz w:val="24"/>
          <w:szCs w:val="24"/>
          <w:u w:val="single"/>
          <w:shd w:val="clear" w:color="auto" w:fill="BFBFBF"/>
        </w:rPr>
        <w:t>само</w:t>
      </w:r>
      <w:r w:rsidRPr="00C95FC0">
        <w:rPr>
          <w:rFonts w:ascii="Times New Roman" w:eastAsia="Batang" w:hAnsi="Times New Roman" w:cs="Times New Roman"/>
          <w:b/>
          <w:bCs/>
          <w:i/>
          <w:iCs/>
          <w:sz w:val="24"/>
          <w:szCs w:val="24"/>
          <w:shd w:val="clear" w:color="auto" w:fill="BFBFBF"/>
        </w:rPr>
        <w:t xml:space="preserve"> когато критериите за подбор са били изисквани от възлагащия орган или възложителя в обявлението, или в документацията за поръчката, посочена в обявлението.</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Икономическо и финансово състояние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1а) Неговият („общ“) </w:t>
            </w:r>
            <w:r w:rsidRPr="00C95FC0">
              <w:rPr>
                <w:rFonts w:ascii="Times New Roman" w:eastAsia="Batang" w:hAnsi="Times New Roman" w:cs="Times New Roman"/>
                <w:b/>
                <w:bCs/>
                <w:sz w:val="24"/>
                <w:szCs w:val="24"/>
              </w:rPr>
              <w:t>годишен оборот</w:t>
            </w:r>
            <w:r w:rsidRPr="00C95FC0">
              <w:rPr>
                <w:rFonts w:ascii="Times New Roman" w:eastAsia="Batang" w:hAnsi="Times New Roman" w:cs="Times New Roman"/>
                <w:sz w:val="24"/>
                <w:szCs w:val="24"/>
              </w:rPr>
              <w:t xml:space="preserve"> за броя финансови години, изисквани в съответното обявление или в документацията за поръчката, е както следва: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u w:val="single"/>
              </w:rPr>
              <w:t>и/или</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sz w:val="24"/>
                <w:szCs w:val="24"/>
              </w:rPr>
              <w:br/>
              <w:t xml:space="preserve">1б) Неговият </w:t>
            </w:r>
            <w:r w:rsidRPr="00C95FC0">
              <w:rPr>
                <w:rFonts w:ascii="Times New Roman" w:eastAsia="Batang" w:hAnsi="Times New Roman" w:cs="Times New Roman"/>
                <w:b/>
                <w:bCs/>
                <w:sz w:val="24"/>
                <w:szCs w:val="24"/>
              </w:rPr>
              <w:t>среден</w:t>
            </w:r>
            <w:r w:rsidRPr="00C95FC0">
              <w:rPr>
                <w:rFonts w:ascii="Times New Roman" w:eastAsia="Batang" w:hAnsi="Times New Roman" w:cs="Times New Roman"/>
                <w:sz w:val="24"/>
                <w:szCs w:val="24"/>
              </w:rPr>
              <w:t xml:space="preserve"> годишен </w:t>
            </w:r>
            <w:r w:rsidRPr="00C95FC0">
              <w:rPr>
                <w:rFonts w:ascii="Times New Roman" w:eastAsia="Batang" w:hAnsi="Times New Roman" w:cs="Times New Roman"/>
                <w:b/>
                <w:bCs/>
                <w:sz w:val="24"/>
                <w:szCs w:val="24"/>
              </w:rPr>
              <w:t>оборот за броя години, изисквани в съответното обявление или в документацията за поръчката, е както следва(</w:t>
            </w:r>
            <w:r w:rsidRPr="00C95FC0">
              <w:rPr>
                <w:rFonts w:ascii="Times New Roman" w:eastAsia="Batang" w:hAnsi="Times New Roman" w:cs="Times New Roman"/>
                <w:sz w:val="24"/>
                <w:szCs w:val="24"/>
              </w:rPr>
              <w:t>)</w:t>
            </w:r>
            <w:r w:rsidRPr="00C95FC0">
              <w:rPr>
                <w:rFonts w:ascii="Times New Roman" w:eastAsia="Batang" w:hAnsi="Times New Roman" w:cs="Times New Roman"/>
                <w:b/>
                <w:bCs/>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r w:rsidRPr="00C95FC0">
              <w:rPr>
                <w:rFonts w:ascii="Times New Roman" w:eastAsia="Batang" w:hAnsi="Times New Roman" w:cs="Times New Roman"/>
                <w:sz w:val="24"/>
                <w:szCs w:val="24"/>
              </w:rPr>
              <w:t>година: [……] оборот:[……][…]валута</w:t>
            </w:r>
            <w:r w:rsidRPr="00C95FC0">
              <w:rPr>
                <w:rFonts w:ascii="Times New Roman" w:eastAsia="Batang" w:hAnsi="Times New Roman" w:cs="Times New Roman"/>
                <w:sz w:val="24"/>
                <w:szCs w:val="24"/>
              </w:rPr>
              <w:br/>
              <w:t>година: [……] оборот:[……][…]валута година: [……] оборот:[……][…]валута</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(брой години, среден оборот)</w:t>
            </w:r>
            <w:r w:rsidRPr="00C95FC0">
              <w:rPr>
                <w:rFonts w:ascii="Times New Roman" w:eastAsia="Batang" w:hAnsi="Times New Roman" w:cs="Times New Roman"/>
                <w:b/>
                <w:bCs/>
                <w:sz w:val="24"/>
                <w:szCs w:val="24"/>
              </w:rPr>
              <w:t>:</w:t>
            </w:r>
            <w:r w:rsidRPr="00C95FC0">
              <w:rPr>
                <w:rFonts w:ascii="Times New Roman" w:eastAsia="Batang" w:hAnsi="Times New Roman" w:cs="Times New Roman"/>
                <w:sz w:val="24"/>
                <w:szCs w:val="24"/>
              </w:rPr>
              <w:t xml:space="preserve"> [……],[……][…]валута</w:t>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i/>
                <w:iCs/>
                <w:sz w:val="24"/>
                <w:szCs w:val="24"/>
                <w:u w:val="single"/>
              </w:rPr>
            </w:pPr>
            <w:r w:rsidRPr="00C95FC0">
              <w:rPr>
                <w:rFonts w:ascii="Times New Roman" w:eastAsia="Batang" w:hAnsi="Times New Roman" w:cs="Times New Roman"/>
                <w:sz w:val="24"/>
                <w:szCs w:val="24"/>
              </w:rPr>
              <w:t xml:space="preserve">2а) Неговият („конкретен“) годишен </w:t>
            </w:r>
            <w:r w:rsidRPr="00C95FC0">
              <w:rPr>
                <w:rFonts w:ascii="Times New Roman" w:eastAsia="Batang" w:hAnsi="Times New Roman" w:cs="Times New Roman"/>
                <w:b/>
                <w:bCs/>
                <w:sz w:val="24"/>
                <w:szCs w:val="24"/>
              </w:rPr>
              <w:t>оборот в стопанската област, обхваната от поръчката</w:t>
            </w:r>
            <w:r w:rsidRPr="00C95FC0">
              <w:rPr>
                <w:rFonts w:ascii="Times New Roman" w:eastAsia="Batang" w:hAnsi="Times New Roman" w:cs="Times New Roman"/>
                <w:sz w:val="24"/>
                <w:szCs w:val="24"/>
              </w:rPr>
              <w:t xml:space="preserve"> и посочена в съответното обявление,</w:t>
            </w:r>
            <w:r w:rsidRPr="00C95FC0">
              <w:rPr>
                <w:rFonts w:ascii="Times New Roman" w:eastAsia="Batang" w:hAnsi="Times New Roman" w:cs="Times New Roman"/>
                <w:b/>
                <w:bCs/>
                <w:i/>
                <w:iCs/>
                <w:sz w:val="24"/>
                <w:szCs w:val="24"/>
              </w:rPr>
              <w:t xml:space="preserve"> </w:t>
            </w:r>
            <w:r w:rsidRPr="00C95FC0">
              <w:rPr>
                <w:rFonts w:ascii="Times New Roman" w:eastAsia="Batang" w:hAnsi="Times New Roman" w:cs="Times New Roman"/>
                <w:sz w:val="24"/>
                <w:szCs w:val="24"/>
              </w:rPr>
              <w:t xml:space="preserve"> или в документацията за поръчката, за изисквания брой финансови години, е както следва:</w:t>
            </w:r>
            <w:r w:rsidRPr="00C95FC0">
              <w:rPr>
                <w:rFonts w:ascii="Times New Roman" w:eastAsia="Batang" w:hAnsi="Times New Roman" w:cs="Times New Roman"/>
                <w:sz w:val="24"/>
                <w:szCs w:val="24"/>
              </w:rPr>
              <w:br/>
            </w:r>
            <w:r w:rsidRPr="00C95FC0">
              <w:rPr>
                <w:rFonts w:ascii="Times New Roman" w:eastAsia="Batang" w:hAnsi="Times New Roman" w:cs="Times New Roman"/>
                <w:b/>
                <w:bCs/>
                <w:i/>
                <w:iCs/>
                <w:sz w:val="24"/>
                <w:szCs w:val="24"/>
                <w:u w:val="single"/>
              </w:rPr>
              <w:t>и/или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2б) Неговият </w:t>
            </w:r>
            <w:r w:rsidRPr="00C95FC0">
              <w:rPr>
                <w:rFonts w:ascii="Times New Roman" w:eastAsia="Batang" w:hAnsi="Times New Roman" w:cs="Times New Roman"/>
                <w:b/>
                <w:bCs/>
                <w:sz w:val="24"/>
                <w:szCs w:val="24"/>
              </w:rPr>
              <w:t>среден</w:t>
            </w:r>
            <w:r w:rsidRPr="00C95FC0">
              <w:rPr>
                <w:rFonts w:ascii="Times New Roman" w:eastAsia="Batang" w:hAnsi="Times New Roman" w:cs="Times New Roman"/>
                <w:sz w:val="24"/>
                <w:szCs w:val="24"/>
              </w:rPr>
              <w:t xml:space="preserve"> годишен </w:t>
            </w:r>
            <w:r w:rsidRPr="00C95FC0">
              <w:rPr>
                <w:rFonts w:ascii="Times New Roman" w:eastAsia="Batang" w:hAnsi="Times New Roman" w:cs="Times New Roman"/>
                <w:b/>
                <w:bCs/>
                <w:sz w:val="24"/>
                <w:szCs w:val="24"/>
              </w:rPr>
              <w:t>оборот в областта и за броя години, изисквани в съответното обявление или документацията за поръчката, е както следва</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година: [……] оборот:[……][…]валута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година: [……] оборот:[……][…]валута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година: [……] оборот:[……][…]валута</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(брой години, среден оборот): [……],[……][…]валута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документацията):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3) В случай че липсва информация относно оборота (общия или конкретния) за целия изискуем период, моля, посочете датата, на която икономическият оператор е учреден или е започнал дейността си: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4) Що се отнася до </w:t>
            </w:r>
            <w:r w:rsidRPr="00C95FC0">
              <w:rPr>
                <w:rFonts w:ascii="Times New Roman" w:eastAsia="Batang" w:hAnsi="Times New Roman" w:cs="Times New Roman"/>
                <w:b/>
                <w:bCs/>
                <w:sz w:val="24"/>
                <w:szCs w:val="24"/>
              </w:rPr>
              <w:t xml:space="preserve">финансовите </w:t>
            </w:r>
            <w:r w:rsidRPr="00C95FC0">
              <w:rPr>
                <w:rFonts w:ascii="Times New Roman" w:eastAsia="Batang" w:hAnsi="Times New Roman" w:cs="Times New Roman"/>
                <w:b/>
                <w:bCs/>
                <w:sz w:val="24"/>
                <w:szCs w:val="24"/>
              </w:rPr>
              <w:lastRenderedPageBreak/>
              <w:t>съотношения</w:t>
            </w:r>
            <w:r w:rsidRPr="00C95FC0">
              <w:rPr>
                <w:rFonts w:ascii="Times New Roman" w:eastAsia="Batang" w:hAnsi="Times New Roman" w:cs="Times New Roman"/>
                <w:sz w:val="24"/>
                <w:szCs w:val="24"/>
              </w:rPr>
              <w:t>, посочени в съответното обявление, или в документацията за обществената поръчка, икономическият оператор заявява, че реалната им стойност е, както следва: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(посочване на изискваното съотношение </w:t>
            </w:r>
            <w:r w:rsidRPr="00C95FC0">
              <w:rPr>
                <w:rFonts w:ascii="Times New Roman" w:eastAsia="Batang" w:hAnsi="Times New Roman" w:cs="Times New Roman"/>
                <w:sz w:val="24"/>
                <w:szCs w:val="24"/>
              </w:rPr>
              <w:lastRenderedPageBreak/>
              <w:t>— съотношение между х и у — и стойността):</w:t>
            </w:r>
            <w:r w:rsidRPr="00C95FC0">
              <w:rPr>
                <w:rFonts w:ascii="Times New Roman" w:eastAsia="Batang" w:hAnsi="Times New Roman" w:cs="Times New Roman"/>
                <w:sz w:val="24"/>
                <w:szCs w:val="24"/>
              </w:rPr>
              <w:br/>
              <w:t>[…], [……]</w:t>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5) Застрахователната сума по неговата </w:t>
            </w:r>
            <w:r w:rsidRPr="00C95FC0">
              <w:rPr>
                <w:rFonts w:ascii="Times New Roman" w:eastAsia="Batang" w:hAnsi="Times New Roman" w:cs="Times New Roman"/>
                <w:b/>
                <w:bCs/>
                <w:sz w:val="24"/>
                <w:szCs w:val="24"/>
              </w:rPr>
              <w:t>застрахователна полица за риска „професионална отговорност“</w:t>
            </w:r>
            <w:r w:rsidRPr="00C95FC0">
              <w:rPr>
                <w:rFonts w:ascii="Times New Roman" w:eastAsia="Batang" w:hAnsi="Times New Roman" w:cs="Times New Roman"/>
                <w:sz w:val="24"/>
                <w:szCs w:val="24"/>
              </w:rPr>
              <w:t xml:space="preserve"> възлиза на:</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съответната информация е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[……],[……][…]валута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6) Що се отнася до </w:t>
            </w:r>
            <w:r w:rsidRPr="00C95FC0">
              <w:rPr>
                <w:rFonts w:ascii="Times New Roman" w:eastAsia="Batang" w:hAnsi="Times New Roman" w:cs="Times New Roman"/>
                <w:b/>
                <w:bCs/>
                <w:sz w:val="24"/>
                <w:szCs w:val="24"/>
              </w:rPr>
              <w:t>другите икономически или финансови изисквания</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b/>
                <w:bCs/>
                <w:sz w:val="24"/>
                <w:szCs w:val="24"/>
              </w:rPr>
              <w:t>ако има такива</w:t>
            </w:r>
            <w:r w:rsidRPr="00C95FC0">
              <w:rPr>
                <w:rFonts w:ascii="Times New Roman" w:eastAsia="Batang" w:hAnsi="Times New Roman" w:cs="Times New Roman"/>
                <w:sz w:val="24"/>
                <w:szCs w:val="24"/>
              </w:rPr>
              <w:t>, които може да са посочени в съответното обявление или в документацията за обществената поръчка, икономическият оператор заявява, че:</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 xml:space="preserve">Ако съответната документация, която </w:t>
            </w:r>
            <w:r w:rsidRPr="00C95FC0">
              <w:rPr>
                <w:rFonts w:ascii="Times New Roman" w:eastAsia="Batang" w:hAnsi="Times New Roman" w:cs="Times New Roman"/>
                <w:b/>
                <w:bCs/>
                <w:i/>
                <w:iCs/>
                <w:sz w:val="24"/>
                <w:szCs w:val="24"/>
              </w:rPr>
              <w:t xml:space="preserve">може </w:t>
            </w:r>
            <w:r w:rsidRPr="00C95FC0">
              <w:rPr>
                <w:rFonts w:ascii="Times New Roman" w:eastAsia="Batang" w:hAnsi="Times New Roman" w:cs="Times New Roman"/>
                <w:i/>
                <w:iCs/>
                <w:sz w:val="24"/>
                <w:szCs w:val="24"/>
              </w:rPr>
              <w:t>да е била посочена в съответното обявление или в документацията за обществената  поръчка, е достъпна по електронен път,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xml:space="preserve">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документацията)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В: Технически и професионални способности</w:t>
      </w:r>
    </w:p>
    <w:p w:rsidR="00DB403C" w:rsidRPr="00C95FC0" w:rsidRDefault="00DB403C" w:rsidP="00DB403C">
      <w:pPr>
        <w:pBdr>
          <w:top w:val="single" w:sz="4" w:space="1" w:color="auto"/>
          <w:left w:val="single" w:sz="4" w:space="1" w:color="auto"/>
          <w:bottom w:val="single" w:sz="4" w:space="1" w:color="auto"/>
          <w:right w:val="single" w:sz="4" w:space="0"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предостави информация </w:t>
      </w:r>
      <w:r w:rsidRPr="00C95FC0">
        <w:rPr>
          <w:rFonts w:ascii="Times New Roman" w:eastAsia="Batang" w:hAnsi="Times New Roman" w:cs="Times New Roman"/>
          <w:b/>
          <w:bCs/>
          <w:i/>
          <w:iCs/>
          <w:sz w:val="24"/>
          <w:szCs w:val="24"/>
          <w:u w:val="single"/>
          <w:shd w:val="clear" w:color="auto" w:fill="BFBFBF"/>
        </w:rPr>
        <w:t>само</w:t>
      </w:r>
      <w:r w:rsidRPr="00C95FC0">
        <w:rPr>
          <w:rFonts w:ascii="Times New Roman" w:eastAsia="Batang" w:hAnsi="Times New Roman" w:cs="Times New Roman"/>
          <w:b/>
          <w:bCs/>
          <w:i/>
          <w:iCs/>
          <w:sz w:val="24"/>
          <w:szCs w:val="24"/>
          <w:shd w:val="clear" w:color="auto" w:fill="BFBFBF"/>
        </w:rPr>
        <w:t xml:space="preserve"> когато критериите за подбор са били изисквани от възлагащия орган или възложителя в обявлението,</w:t>
      </w:r>
      <w:r w:rsidRPr="00C95FC0">
        <w:rPr>
          <w:rFonts w:ascii="Times New Roman" w:eastAsia="Batang" w:hAnsi="Times New Roman" w:cs="Times New Roman"/>
          <w:sz w:val="24"/>
          <w:szCs w:val="24"/>
          <w:shd w:val="clear" w:color="auto" w:fill="BFBFBF"/>
        </w:rPr>
        <w:t xml:space="preserve"> </w:t>
      </w:r>
      <w:r w:rsidRPr="00C95FC0">
        <w:rPr>
          <w:rFonts w:ascii="Times New Roman" w:eastAsia="Batang" w:hAnsi="Times New Roman" w:cs="Times New Roman"/>
          <w:b/>
          <w:bCs/>
          <w:i/>
          <w:iCs/>
          <w:sz w:val="24"/>
          <w:szCs w:val="24"/>
          <w:shd w:val="clear" w:color="auto" w:fill="BFBFBF"/>
        </w:rPr>
        <w:t>или в документацията за поръчката, посочена в обявлението.</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Технически и професионални способности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1а) </w:t>
            </w:r>
            <w:r w:rsidRPr="00C95FC0">
              <w:rPr>
                <w:rFonts w:ascii="Times New Roman" w:eastAsia="Batang" w:hAnsi="Times New Roman" w:cs="Times New Roman"/>
                <w:sz w:val="24"/>
                <w:szCs w:val="24"/>
                <w:shd w:val="clear" w:color="auto" w:fill="C0C0C0"/>
              </w:rPr>
              <w:t xml:space="preserve">Само за </w:t>
            </w:r>
            <w:r w:rsidRPr="00C95FC0">
              <w:rPr>
                <w:rFonts w:ascii="Times New Roman" w:eastAsia="Batang" w:hAnsi="Times New Roman" w:cs="Times New Roman"/>
                <w:b/>
                <w:bCs/>
                <w:i/>
                <w:iCs/>
                <w:sz w:val="24"/>
                <w:szCs w:val="24"/>
                <w:shd w:val="clear" w:color="auto" w:fill="C0C0C0"/>
              </w:rPr>
              <w:t>обществените поръчки за</w:t>
            </w:r>
            <w:r w:rsidRPr="00C95FC0">
              <w:rPr>
                <w:rFonts w:ascii="Times New Roman" w:eastAsia="Batang" w:hAnsi="Times New Roman" w:cs="Times New Roman"/>
                <w:sz w:val="24"/>
                <w:szCs w:val="24"/>
                <w:shd w:val="clear" w:color="auto" w:fill="C0C0C0"/>
              </w:rPr>
              <w:t xml:space="preserve"> </w:t>
            </w:r>
            <w:r w:rsidRPr="00C95FC0">
              <w:rPr>
                <w:rFonts w:ascii="Times New Roman" w:eastAsia="Batang" w:hAnsi="Times New Roman" w:cs="Times New Roman"/>
                <w:b/>
                <w:bCs/>
                <w:i/>
                <w:iCs/>
                <w:sz w:val="24"/>
                <w:szCs w:val="24"/>
                <w:shd w:val="clear" w:color="auto" w:fill="C0C0C0"/>
              </w:rPr>
              <w:t>строителство</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 xml:space="preserve">През референтния период икономическият оператор е </w:t>
            </w:r>
            <w:r w:rsidRPr="00C95FC0">
              <w:rPr>
                <w:rFonts w:ascii="Times New Roman" w:eastAsia="Batang" w:hAnsi="Times New Roman" w:cs="Times New Roman"/>
                <w:b/>
                <w:bCs/>
                <w:sz w:val="24"/>
                <w:szCs w:val="24"/>
              </w:rPr>
              <w:t>извършил следните строителни дейности от конкретния вид</w:t>
            </w:r>
            <w:r w:rsidRPr="00C95FC0">
              <w:rPr>
                <w:rFonts w:ascii="Times New Roman" w:eastAsia="Batang" w:hAnsi="Times New Roman" w:cs="Times New Roman"/>
                <w:sz w:val="24"/>
                <w:szCs w:val="24"/>
              </w:rPr>
              <w:t xml:space="preserve">: </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относно доброто изпълнение и резултат от най-</w:t>
            </w:r>
            <w:r w:rsidRPr="00C95FC0">
              <w:rPr>
                <w:rFonts w:ascii="Times New Roman" w:eastAsia="Batang" w:hAnsi="Times New Roman" w:cs="Times New Roman"/>
                <w:i/>
                <w:iCs/>
                <w:sz w:val="24"/>
                <w:szCs w:val="24"/>
              </w:rPr>
              <w:lastRenderedPageBreak/>
              <w:t>важните строителни работи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Брой години (този период е определен в обявлението или документацията за обществената поръчка):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Строителни работи: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 xml:space="preserve">(уеб адрес, орган или служба, издаващи документа, точно позоваване на </w:t>
            </w:r>
            <w:r w:rsidRPr="00C95FC0">
              <w:rPr>
                <w:rFonts w:ascii="Times New Roman" w:eastAsia="Batang" w:hAnsi="Times New Roman" w:cs="Times New Roman"/>
                <w:i/>
                <w:iCs/>
                <w:sz w:val="24"/>
                <w:szCs w:val="24"/>
              </w:rPr>
              <w:lastRenderedPageBreak/>
              <w:t>документа):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1б) </w:t>
            </w:r>
            <w:r w:rsidRPr="00C95FC0">
              <w:rPr>
                <w:rFonts w:ascii="Times New Roman" w:eastAsia="Batang" w:hAnsi="Times New Roman" w:cs="Times New Roman"/>
                <w:sz w:val="24"/>
                <w:szCs w:val="24"/>
                <w:shd w:val="clear" w:color="auto" w:fill="C0C0C0"/>
              </w:rPr>
              <w:t xml:space="preserve">Само за </w:t>
            </w:r>
            <w:r w:rsidRPr="00C95FC0">
              <w:rPr>
                <w:rFonts w:ascii="Times New Roman" w:eastAsia="Batang" w:hAnsi="Times New Roman" w:cs="Times New Roman"/>
                <w:b/>
                <w:bCs/>
                <w:i/>
                <w:iCs/>
                <w:sz w:val="24"/>
                <w:szCs w:val="24"/>
                <w:shd w:val="clear" w:color="auto" w:fill="C0C0C0"/>
              </w:rPr>
              <w:t>обществени поръчки за доставки и обществени поръчки за услуги</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 xml:space="preserve">През референтния период икономическият оператор е извършил </w:t>
            </w:r>
            <w:r w:rsidRPr="00C95FC0">
              <w:rPr>
                <w:rFonts w:ascii="Times New Roman" w:eastAsia="Batang" w:hAnsi="Times New Roman" w:cs="Times New Roman"/>
                <w:b/>
                <w:bCs/>
                <w:sz w:val="24"/>
                <w:szCs w:val="24"/>
              </w:rPr>
              <w:t>следните основни доставки или е предоставил следните основни услуги от посочения вид</w:t>
            </w:r>
            <w:r w:rsidRPr="00C95FC0">
              <w:rPr>
                <w:rFonts w:ascii="Times New Roman" w:eastAsia="Batang" w:hAnsi="Times New Roman" w:cs="Times New Roman"/>
                <w:sz w:val="24"/>
                <w:szCs w:val="24"/>
              </w:rPr>
              <w:t>:</w:t>
            </w:r>
            <w:r w:rsidRPr="00C95FC0">
              <w:rPr>
                <w:rFonts w:ascii="Times New Roman" w:eastAsia="Batang" w:hAnsi="Times New Roman" w:cs="Times New Roman"/>
                <w:b/>
                <w:bCs/>
                <w:sz w:val="24"/>
                <w:szCs w:val="24"/>
              </w:rPr>
              <w:t xml:space="preserve"> </w:t>
            </w:r>
            <w:r w:rsidRPr="00C95FC0">
              <w:rPr>
                <w:rFonts w:ascii="Times New Roman" w:eastAsia="Batang" w:hAnsi="Times New Roman" w:cs="Times New Roman"/>
                <w:sz w:val="24"/>
                <w:szCs w:val="24"/>
              </w:rPr>
              <w:t>При изготвяне на списъка, моля, посочете сумите, датите и получателите, независимо дали са публични или частни субекти:</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br/>
              <w:t>Брой години (този период е определен в обявлението или документацията за обществената поръчка): [……]</w:t>
            </w:r>
          </w:p>
          <w:tbl>
            <w:tblPr>
              <w:tblW w:w="0" w:type="auto"/>
              <w:tblLayout w:type="fixed"/>
              <w:tblLook w:val="0000"/>
            </w:tblPr>
            <w:tblGrid>
              <w:gridCol w:w="1336"/>
              <w:gridCol w:w="936"/>
              <w:gridCol w:w="724"/>
              <w:gridCol w:w="1149"/>
            </w:tblGrid>
            <w:tr w:rsidR="00DB403C" w:rsidRPr="00C95FC0" w:rsidTr="009B21DB">
              <w:tc>
                <w:tcPr>
                  <w:tcW w:w="133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Описание</w:t>
                  </w:r>
                </w:p>
              </w:tc>
              <w:tc>
                <w:tcPr>
                  <w:tcW w:w="93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Суми</w:t>
                  </w:r>
                </w:p>
              </w:tc>
              <w:tc>
                <w:tcPr>
                  <w:tcW w:w="72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Дати</w:t>
                  </w:r>
                </w:p>
              </w:tc>
              <w:tc>
                <w:tcPr>
                  <w:tcW w:w="1149"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Получатели</w:t>
                  </w:r>
                </w:p>
              </w:tc>
            </w:tr>
            <w:tr w:rsidR="00DB403C" w:rsidRPr="00C95FC0" w:rsidTr="009B21DB">
              <w:tc>
                <w:tcPr>
                  <w:tcW w:w="133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p>
              </w:tc>
              <w:tc>
                <w:tcPr>
                  <w:tcW w:w="936"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p>
              </w:tc>
              <w:tc>
                <w:tcPr>
                  <w:tcW w:w="72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p>
              </w:tc>
              <w:tc>
                <w:tcPr>
                  <w:tcW w:w="1149"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p>
              </w:tc>
            </w:tr>
          </w:tbl>
          <w:p w:rsidR="00DB403C" w:rsidRPr="00C95FC0" w:rsidRDefault="00DB403C" w:rsidP="00DB403C">
            <w:pPr>
              <w:widowControl w:val="0"/>
              <w:autoSpaceDE w:val="0"/>
              <w:autoSpaceDN w:val="0"/>
              <w:adjustRightInd w:val="0"/>
              <w:spacing w:after="120" w:line="240" w:lineRule="auto"/>
              <w:rPr>
                <w:rFonts w:ascii="Times New Roman" w:eastAsia="Batang" w:hAnsi="Times New Roman" w:cs="Times New Roman"/>
                <w:sz w:val="24"/>
                <w:szCs w:val="24"/>
              </w:rPr>
            </w:pP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2) Той може да използва следните </w:t>
            </w:r>
            <w:r w:rsidRPr="00C95FC0">
              <w:rPr>
                <w:rFonts w:ascii="Times New Roman" w:eastAsia="Batang" w:hAnsi="Times New Roman" w:cs="Times New Roman"/>
                <w:b/>
                <w:bCs/>
                <w:sz w:val="24"/>
                <w:szCs w:val="24"/>
              </w:rPr>
              <w:t>технически лица или органи</w:t>
            </w:r>
            <w:r w:rsidRPr="00C95FC0">
              <w:rPr>
                <w:rFonts w:ascii="Times New Roman" w:eastAsia="Batang" w:hAnsi="Times New Roman" w:cs="Times New Roman"/>
                <w:sz w:val="24"/>
                <w:szCs w:val="24"/>
              </w:rPr>
              <w:t>, особено тези, отговарящи за контрола на качеството:</w:t>
            </w:r>
            <w:r w:rsidRPr="00C95FC0">
              <w:rPr>
                <w:rFonts w:ascii="Times New Roman" w:eastAsia="Batang" w:hAnsi="Times New Roman" w:cs="Times New Roman"/>
                <w:sz w:val="24"/>
                <w:szCs w:val="24"/>
              </w:rPr>
              <w:br/>
              <w:t>При обществените поръчки за строителство икономическият оператор ще може да използва технически лица или органи при извършване на строителството:</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3) Той използва следните </w:t>
            </w:r>
            <w:r w:rsidRPr="00C95FC0">
              <w:rPr>
                <w:rFonts w:ascii="Times New Roman" w:eastAsia="Batang" w:hAnsi="Times New Roman" w:cs="Times New Roman"/>
                <w:b/>
                <w:bCs/>
                <w:sz w:val="24"/>
                <w:szCs w:val="24"/>
              </w:rPr>
              <w:t>технически съоръжения и мерки за гарантиране на качество</w:t>
            </w:r>
            <w:r w:rsidRPr="00C95FC0">
              <w:rPr>
                <w:rFonts w:ascii="Times New Roman" w:eastAsia="Batang" w:hAnsi="Times New Roman" w:cs="Times New Roman"/>
                <w:sz w:val="24"/>
                <w:szCs w:val="24"/>
              </w:rPr>
              <w:t xml:space="preserve">, а </w:t>
            </w:r>
            <w:r w:rsidRPr="00C95FC0">
              <w:rPr>
                <w:rFonts w:ascii="Times New Roman" w:eastAsia="Batang" w:hAnsi="Times New Roman" w:cs="Times New Roman"/>
                <w:b/>
                <w:bCs/>
                <w:sz w:val="24"/>
                <w:szCs w:val="24"/>
              </w:rPr>
              <w:t>съоръженията за проучване и изследване</w:t>
            </w:r>
            <w:r w:rsidRPr="00C95FC0">
              <w:rPr>
                <w:rFonts w:ascii="Times New Roman" w:eastAsia="Batang" w:hAnsi="Times New Roman" w:cs="Times New Roman"/>
                <w:sz w:val="24"/>
                <w:szCs w:val="24"/>
              </w:rPr>
              <w:t xml:space="preserve"> са както следва: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4) При изпълнение на поръчката той ще бъде в състояние да прилага следните </w:t>
            </w:r>
            <w:r w:rsidRPr="00C95FC0">
              <w:rPr>
                <w:rFonts w:ascii="Times New Roman" w:eastAsia="Batang" w:hAnsi="Times New Roman" w:cs="Times New Roman"/>
                <w:b/>
                <w:bCs/>
                <w:sz w:val="24"/>
                <w:szCs w:val="24"/>
              </w:rPr>
              <w:t>системи за управление и за проследяване на веригата на доставка</w:t>
            </w:r>
            <w:r w:rsidRPr="00C95FC0">
              <w:rPr>
                <w:rFonts w:ascii="Times New Roman" w:eastAsia="Batang" w:hAnsi="Times New Roman" w:cs="Times New Roman"/>
                <w:sz w:val="24"/>
                <w:szCs w:val="24"/>
              </w:rPr>
              <w:t>:</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b/>
                <w:bCs/>
                <w:i/>
                <w:iCs/>
                <w:sz w:val="24"/>
                <w:szCs w:val="24"/>
              </w:rPr>
              <w:t>5) За комплексни стоки или услуги или, по изключение, за стоки или услуги, които са със специално предназначение:</w:t>
            </w:r>
            <w:r w:rsidRPr="00C95FC0">
              <w:rPr>
                <w:rFonts w:ascii="Times New Roman" w:eastAsia="Batang" w:hAnsi="Times New Roman" w:cs="Times New Roman"/>
                <w:sz w:val="24"/>
                <w:szCs w:val="24"/>
              </w:rPr>
              <w:br/>
              <w:t xml:space="preserve">Икономическият оператор </w:t>
            </w:r>
            <w:r w:rsidRPr="00C95FC0">
              <w:rPr>
                <w:rFonts w:ascii="Times New Roman" w:eastAsia="Batang" w:hAnsi="Times New Roman" w:cs="Times New Roman"/>
                <w:b/>
                <w:bCs/>
                <w:sz w:val="24"/>
                <w:szCs w:val="24"/>
              </w:rPr>
              <w:t>ще</w:t>
            </w:r>
            <w:r w:rsidRPr="00C95FC0">
              <w:rPr>
                <w:rFonts w:ascii="Times New Roman" w:eastAsia="Batang" w:hAnsi="Times New Roman" w:cs="Times New Roman"/>
                <w:sz w:val="24"/>
                <w:szCs w:val="24"/>
              </w:rPr>
              <w:t xml:space="preserve"> позволи ли извършването на </w:t>
            </w:r>
            <w:r w:rsidRPr="00C95FC0">
              <w:rPr>
                <w:rFonts w:ascii="Times New Roman" w:eastAsia="Batang" w:hAnsi="Times New Roman" w:cs="Times New Roman"/>
                <w:b/>
                <w:bCs/>
                <w:sz w:val="24"/>
                <w:szCs w:val="24"/>
              </w:rPr>
              <w:t>проверки</w:t>
            </w:r>
            <w:r w:rsidRPr="00C95FC0">
              <w:rPr>
                <w:rFonts w:ascii="Times New Roman" w:eastAsia="Batang" w:hAnsi="Times New Roman" w:cs="Times New Roman"/>
                <w:sz w:val="24"/>
                <w:szCs w:val="24"/>
              </w:rPr>
              <w:t xml:space="preserve"> на неговия </w:t>
            </w:r>
            <w:r w:rsidRPr="00C95FC0">
              <w:rPr>
                <w:rFonts w:ascii="Times New Roman" w:eastAsia="Batang" w:hAnsi="Times New Roman" w:cs="Times New Roman"/>
                <w:b/>
                <w:bCs/>
                <w:sz w:val="24"/>
                <w:szCs w:val="24"/>
              </w:rPr>
              <w:t>производствен или технически капацитет</w:t>
            </w:r>
            <w:r w:rsidRPr="00C95FC0">
              <w:rPr>
                <w:rFonts w:ascii="Times New Roman" w:eastAsia="Batang" w:hAnsi="Times New Roman" w:cs="Times New Roman"/>
                <w:sz w:val="24"/>
                <w:szCs w:val="24"/>
              </w:rPr>
              <w:t xml:space="preserve"> и, когато е необходимо, на </w:t>
            </w:r>
            <w:r w:rsidRPr="00C95FC0">
              <w:rPr>
                <w:rFonts w:ascii="Times New Roman" w:eastAsia="Batang" w:hAnsi="Times New Roman" w:cs="Times New Roman"/>
                <w:b/>
                <w:bCs/>
                <w:sz w:val="24"/>
                <w:szCs w:val="24"/>
              </w:rPr>
              <w:t>средствата за проучване и изследване</w:t>
            </w:r>
            <w:r w:rsidRPr="00C95FC0">
              <w:rPr>
                <w:rFonts w:ascii="Times New Roman" w:eastAsia="Batang" w:hAnsi="Times New Roman" w:cs="Times New Roman"/>
                <w:sz w:val="24"/>
                <w:szCs w:val="24"/>
              </w:rPr>
              <w:t xml:space="preserve">, с които разполага, както и на </w:t>
            </w:r>
            <w:r w:rsidRPr="00C95FC0">
              <w:rPr>
                <w:rFonts w:ascii="Times New Roman" w:eastAsia="Batang" w:hAnsi="Times New Roman" w:cs="Times New Roman"/>
                <w:b/>
                <w:bCs/>
                <w:sz w:val="24"/>
                <w:szCs w:val="24"/>
              </w:rPr>
              <w:t>мерките за контрол на качеството</w:t>
            </w:r>
            <w:r w:rsidRPr="00C95FC0">
              <w:rPr>
                <w:rFonts w:ascii="Times New Roman" w:eastAsia="Batang" w:hAnsi="Times New Roman" w:cs="Times New Roman"/>
                <w:sz w:val="24"/>
                <w:szCs w:val="24"/>
              </w:rPr>
              <w:t>?</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Да [] Не</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6) Следната </w:t>
            </w:r>
            <w:r w:rsidRPr="00C95FC0">
              <w:rPr>
                <w:rFonts w:ascii="Times New Roman" w:eastAsia="Batang" w:hAnsi="Times New Roman" w:cs="Times New Roman"/>
                <w:b/>
                <w:bCs/>
                <w:sz w:val="24"/>
                <w:szCs w:val="24"/>
              </w:rPr>
              <w:t xml:space="preserve">образователна и </w:t>
            </w:r>
            <w:r w:rsidRPr="00C95FC0">
              <w:rPr>
                <w:rFonts w:ascii="Times New Roman" w:eastAsia="Batang" w:hAnsi="Times New Roman" w:cs="Times New Roman"/>
                <w:b/>
                <w:bCs/>
                <w:sz w:val="24"/>
                <w:szCs w:val="24"/>
              </w:rPr>
              <w:lastRenderedPageBreak/>
              <w:t>професионална квалификация</w:t>
            </w:r>
            <w:r w:rsidRPr="00C95FC0">
              <w:rPr>
                <w:rFonts w:ascii="Times New Roman" w:eastAsia="Batang" w:hAnsi="Times New Roman" w:cs="Times New Roman"/>
                <w:sz w:val="24"/>
                <w:szCs w:val="24"/>
              </w:rPr>
              <w:t xml:space="preserve"> се притежава от:</w:t>
            </w:r>
            <w:r w:rsidRPr="00C95FC0">
              <w:rPr>
                <w:rFonts w:ascii="Times New Roman" w:eastAsia="Batang" w:hAnsi="Times New Roman" w:cs="Times New Roman"/>
                <w:sz w:val="24"/>
                <w:szCs w:val="24"/>
              </w:rPr>
              <w:br/>
              <w:t xml:space="preserve">а) доставчика на услуга или самия изпълнител, </w:t>
            </w:r>
            <w:r w:rsidRPr="00C95FC0">
              <w:rPr>
                <w:rFonts w:ascii="Times New Roman" w:eastAsia="Batang" w:hAnsi="Times New Roman" w:cs="Times New Roman"/>
                <w:b/>
                <w:bCs/>
                <w:i/>
                <w:iCs/>
                <w:sz w:val="24"/>
                <w:szCs w:val="24"/>
              </w:rPr>
              <w:t>и/или</w:t>
            </w:r>
            <w:r w:rsidRPr="00C95FC0">
              <w:rPr>
                <w:rFonts w:ascii="Times New Roman" w:eastAsia="Batang" w:hAnsi="Times New Roman" w:cs="Times New Roman"/>
                <w:sz w:val="24"/>
                <w:szCs w:val="24"/>
              </w:rPr>
              <w:t xml:space="preserve"> (в зависимост от изискванията, посочени в обявлението, или в документацията за обществената поръчка)</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r w:rsidRPr="00C95FC0">
              <w:rPr>
                <w:rFonts w:ascii="Times New Roman" w:eastAsia="Batang" w:hAnsi="Times New Roman" w:cs="Times New Roman"/>
                <w:sz w:val="24"/>
                <w:szCs w:val="24"/>
              </w:rPr>
              <w:t>б) неговия ръководен състав:</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br/>
            </w:r>
            <w:r w:rsidRPr="00C95FC0">
              <w:rPr>
                <w:rFonts w:ascii="Times New Roman" w:eastAsia="Batang" w:hAnsi="Times New Roman" w:cs="Times New Roman"/>
                <w:sz w:val="24"/>
                <w:szCs w:val="24"/>
              </w:rPr>
              <w:lastRenderedPageBreak/>
              <w:br/>
              <w:t>a)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б)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7) При изпълнение на поръчката икономическият оператор ще може да приложи следните </w:t>
            </w:r>
            <w:r w:rsidRPr="00C95FC0">
              <w:rPr>
                <w:rFonts w:ascii="Times New Roman" w:eastAsia="Batang" w:hAnsi="Times New Roman" w:cs="Times New Roman"/>
                <w:b/>
                <w:bCs/>
                <w:sz w:val="24"/>
                <w:szCs w:val="24"/>
              </w:rPr>
              <w:t>мерки за управление на околната среда</w:t>
            </w:r>
            <w:r w:rsidRPr="00C95FC0">
              <w:rPr>
                <w:rFonts w:ascii="Times New Roman" w:eastAsia="Batang" w:hAnsi="Times New Roman" w:cs="Times New Roman"/>
                <w:sz w:val="24"/>
                <w:szCs w:val="24"/>
              </w:rPr>
              <w:t>:</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8)</w:t>
            </w:r>
            <w:r w:rsidRPr="00C95FC0">
              <w:rPr>
                <w:rFonts w:ascii="Times New Roman" w:eastAsia="Batang" w:hAnsi="Times New Roman" w:cs="Times New Roman"/>
                <w:b/>
                <w:bCs/>
                <w:sz w:val="24"/>
                <w:szCs w:val="24"/>
              </w:rPr>
              <w:t xml:space="preserve"> Средната годишна численост на състава</w:t>
            </w:r>
            <w:r w:rsidRPr="00C95FC0">
              <w:rPr>
                <w:rFonts w:ascii="Times New Roman" w:eastAsia="Batang" w:hAnsi="Times New Roman" w:cs="Times New Roman"/>
                <w:sz w:val="24"/>
                <w:szCs w:val="24"/>
              </w:rPr>
              <w:t xml:space="preserve"> на икономическия оператор и броят на  ръководния персонал през последните три години са, както следва: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Година, средна годишна численост на състава:</w:t>
            </w:r>
            <w:r w:rsidRPr="00C95FC0">
              <w:rPr>
                <w:rFonts w:ascii="Times New Roman" w:eastAsia="Batang" w:hAnsi="Times New Roman" w:cs="Times New Roman"/>
                <w:sz w:val="24"/>
                <w:szCs w:val="24"/>
              </w:rPr>
              <w:br/>
              <w:t>[……],[……],</w:t>
            </w:r>
            <w:r w:rsidRPr="00C95FC0">
              <w:rPr>
                <w:rFonts w:ascii="Times New Roman" w:eastAsia="Batang" w:hAnsi="Times New Roman" w:cs="Times New Roman"/>
                <w:sz w:val="24"/>
                <w:szCs w:val="24"/>
              </w:rPr>
              <w:b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Година, брой на ръководните кадри:</w:t>
            </w:r>
            <w:r w:rsidRPr="00C95FC0">
              <w:rPr>
                <w:rFonts w:ascii="Times New Roman" w:eastAsia="Batang" w:hAnsi="Times New Roman" w:cs="Times New Roman"/>
                <w:sz w:val="24"/>
                <w:szCs w:val="24"/>
              </w:rPr>
              <w:b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9) Следните </w:t>
            </w:r>
            <w:r w:rsidRPr="00C95FC0">
              <w:rPr>
                <w:rFonts w:ascii="Times New Roman" w:eastAsia="Batang" w:hAnsi="Times New Roman" w:cs="Times New Roman"/>
                <w:b/>
                <w:bCs/>
                <w:sz w:val="24"/>
                <w:szCs w:val="24"/>
              </w:rPr>
              <w:t>инструменти, съоръжения или техническо оборудване</w:t>
            </w:r>
            <w:r w:rsidRPr="00C95FC0">
              <w:rPr>
                <w:rFonts w:ascii="Times New Roman" w:eastAsia="Batang" w:hAnsi="Times New Roman" w:cs="Times New Roman"/>
                <w:sz w:val="24"/>
                <w:szCs w:val="24"/>
              </w:rPr>
              <w:t xml:space="preserve"> ще бъдат на негово разположение за изпълнение на договора: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10) Икономическият оператор </w:t>
            </w:r>
            <w:r w:rsidRPr="00C95FC0">
              <w:rPr>
                <w:rFonts w:ascii="Times New Roman" w:eastAsia="Batang" w:hAnsi="Times New Roman" w:cs="Times New Roman"/>
                <w:b/>
                <w:bCs/>
                <w:sz w:val="24"/>
                <w:szCs w:val="24"/>
              </w:rPr>
              <w:t xml:space="preserve">възнамерява евентуално да възложи на подизпълнител </w:t>
            </w:r>
            <w:r w:rsidRPr="00C95FC0">
              <w:rPr>
                <w:rFonts w:ascii="Times New Roman" w:eastAsia="Batang" w:hAnsi="Times New Roman" w:cs="Times New Roman"/>
                <w:sz w:val="24"/>
                <w:szCs w:val="24"/>
              </w:rPr>
              <w:t>изпълнението на</w:t>
            </w:r>
            <w:r w:rsidRPr="00C95FC0">
              <w:rPr>
                <w:rFonts w:ascii="Times New Roman" w:eastAsia="Batang" w:hAnsi="Times New Roman" w:cs="Times New Roman"/>
                <w:b/>
                <w:bCs/>
                <w:sz w:val="24"/>
                <w:szCs w:val="24"/>
              </w:rPr>
              <w:t xml:space="preserve"> следната част (процентно изражение)</w:t>
            </w:r>
            <w:r w:rsidRPr="00C95FC0">
              <w:rPr>
                <w:rFonts w:ascii="Times New Roman" w:eastAsia="Batang" w:hAnsi="Times New Roman" w:cs="Times New Roman"/>
                <w:sz w:val="24"/>
                <w:szCs w:val="24"/>
              </w:rPr>
              <w:t xml:space="preserve"> от поръчката:</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11) </w:t>
            </w:r>
            <w:r w:rsidRPr="00C95FC0">
              <w:rPr>
                <w:rFonts w:ascii="Times New Roman" w:eastAsia="Batang" w:hAnsi="Times New Roman" w:cs="Times New Roman"/>
                <w:sz w:val="24"/>
                <w:szCs w:val="24"/>
                <w:shd w:val="clear" w:color="auto" w:fill="C0C0C0"/>
              </w:rPr>
              <w:t xml:space="preserve">За </w:t>
            </w:r>
            <w:r w:rsidRPr="00C95FC0">
              <w:rPr>
                <w:rFonts w:ascii="Times New Roman" w:eastAsia="Batang" w:hAnsi="Times New Roman" w:cs="Times New Roman"/>
                <w:b/>
                <w:bCs/>
                <w:i/>
                <w:iCs/>
                <w:sz w:val="24"/>
                <w:szCs w:val="24"/>
                <w:shd w:val="clear" w:color="auto" w:fill="C0C0C0"/>
              </w:rPr>
              <w:t>обществени поръчки за доставки</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Икономическият оператор ще достави изискваните мостри, описания или снимки на продуктите, които не трябва да са придружени от сертификати за автентичност.</w:t>
            </w:r>
            <w:r w:rsidRPr="00C95FC0">
              <w:rPr>
                <w:rFonts w:ascii="Times New Roman" w:eastAsia="Batang" w:hAnsi="Times New Roman" w:cs="Times New Roman"/>
                <w:sz w:val="24"/>
                <w:szCs w:val="24"/>
              </w:rPr>
              <w:br/>
              <w:t>Ако е приложимо, икономическият оператор декларира, че ще осигури изискваните сертификати за автентичност.</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 xml:space="preserve">Ако съответните документи са на </w:t>
            </w:r>
            <w:r w:rsidRPr="00C95FC0">
              <w:rPr>
                <w:rFonts w:ascii="Times New Roman" w:eastAsia="Batang" w:hAnsi="Times New Roman" w:cs="Times New Roman"/>
                <w:i/>
                <w:iCs/>
                <w:sz w:val="24"/>
                <w:szCs w:val="24"/>
              </w:rPr>
              <w:lastRenderedPageBreak/>
              <w:t>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br/>
              <w:t>[…] []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xml:space="preserve"> [] Да[] Не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уеб адрес, орган или служба, издаващи </w:t>
            </w:r>
            <w:r w:rsidRPr="00C95FC0">
              <w:rPr>
                <w:rFonts w:ascii="Times New Roman" w:eastAsia="Batang" w:hAnsi="Times New Roman" w:cs="Times New Roman"/>
                <w:i/>
                <w:iCs/>
                <w:sz w:val="24"/>
                <w:szCs w:val="24"/>
              </w:rPr>
              <w:lastRenderedPageBreak/>
              <w:t>документа, точно позоваване на документа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12) </w:t>
            </w:r>
            <w:r w:rsidRPr="00C95FC0">
              <w:rPr>
                <w:rFonts w:ascii="Times New Roman" w:eastAsia="Batang" w:hAnsi="Times New Roman" w:cs="Times New Roman"/>
                <w:sz w:val="24"/>
                <w:szCs w:val="24"/>
                <w:shd w:val="clear" w:color="auto" w:fill="C0C0C0"/>
              </w:rPr>
              <w:t xml:space="preserve">За </w:t>
            </w:r>
            <w:r w:rsidRPr="00C95FC0">
              <w:rPr>
                <w:rFonts w:ascii="Times New Roman" w:eastAsia="Batang" w:hAnsi="Times New Roman" w:cs="Times New Roman"/>
                <w:b/>
                <w:bCs/>
                <w:i/>
                <w:iCs/>
                <w:sz w:val="24"/>
                <w:szCs w:val="24"/>
                <w:shd w:val="clear" w:color="auto" w:fill="C0C0C0"/>
              </w:rPr>
              <w:t>обществени поръчки за доставки</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t xml:space="preserve">Икономическият оператор може ли да представи изискваните </w:t>
            </w:r>
            <w:r w:rsidRPr="00C95FC0">
              <w:rPr>
                <w:rFonts w:ascii="Times New Roman" w:eastAsia="Batang" w:hAnsi="Times New Roman" w:cs="Times New Roman"/>
                <w:b/>
                <w:bCs/>
                <w:sz w:val="24"/>
                <w:szCs w:val="24"/>
              </w:rPr>
              <w:t>сертификати</w:t>
            </w:r>
            <w:r w:rsidRPr="00C95FC0">
              <w:rPr>
                <w:rFonts w:ascii="Times New Roman" w:eastAsia="Batang" w:hAnsi="Times New Roman" w:cs="Times New Roman"/>
                <w:sz w:val="24"/>
                <w:szCs w:val="24"/>
              </w:rPr>
              <w:t xml:space="preserve">, изготвени от официално признати </w:t>
            </w:r>
            <w:r w:rsidRPr="00C95FC0">
              <w:rPr>
                <w:rFonts w:ascii="Times New Roman" w:eastAsia="Batang" w:hAnsi="Times New Roman" w:cs="Times New Roman"/>
                <w:b/>
                <w:bCs/>
                <w:sz w:val="24"/>
                <w:szCs w:val="24"/>
              </w:rPr>
              <w:t>институции или агенции по контрол на качеството</w:t>
            </w:r>
            <w:r w:rsidRPr="00C95FC0">
              <w:rPr>
                <w:rFonts w:ascii="Times New Roman" w:eastAsia="Batang" w:hAnsi="Times New Roman" w:cs="Times New Roman"/>
                <w:sz w:val="24"/>
                <w:szCs w:val="24"/>
              </w:rPr>
              <w:t>, доказващи съответствието на продуктите, които могат да бъдат ясно идентифицирани чрез позоваване на технически спецификации или стандарти, посочени в обявлението или в документацията за поръчката?</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„не“</w:t>
            </w:r>
            <w:r w:rsidRPr="00C95FC0">
              <w:rPr>
                <w:rFonts w:ascii="Times New Roman" w:eastAsia="Batang" w:hAnsi="Times New Roman" w:cs="Times New Roman"/>
                <w:sz w:val="24"/>
                <w:szCs w:val="24"/>
              </w:rPr>
              <w:t>, моля, обяснете защо и посочете какви други доказателства могат да бъдат представени:</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r w:rsidRPr="00C95FC0">
              <w:rPr>
                <w:rFonts w:ascii="Times New Roman" w:eastAsia="Batang" w:hAnsi="Times New Roman" w:cs="Times New Roman"/>
                <w:sz w:val="24"/>
                <w:szCs w:val="24"/>
              </w:rPr>
              <w:b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Г: Стандарти за осигуряване на качеството и стандарти за екологично управление</w:t>
      </w:r>
    </w:p>
    <w:p w:rsidR="00DB403C" w:rsidRPr="00C95FC0" w:rsidRDefault="00DB403C" w:rsidP="00DB403C">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предостави информация </w:t>
      </w:r>
      <w:r w:rsidRPr="00C95FC0">
        <w:rPr>
          <w:rFonts w:ascii="Times New Roman" w:eastAsia="Batang" w:hAnsi="Times New Roman" w:cs="Times New Roman"/>
          <w:b/>
          <w:bCs/>
          <w:i/>
          <w:iCs/>
          <w:sz w:val="24"/>
          <w:szCs w:val="24"/>
          <w:u w:val="single"/>
          <w:shd w:val="clear" w:color="auto" w:fill="BFBFBF"/>
        </w:rPr>
        <w:t>само</w:t>
      </w:r>
      <w:r w:rsidRPr="00C95FC0">
        <w:rPr>
          <w:rFonts w:ascii="Times New Roman" w:eastAsia="Batang" w:hAnsi="Times New Roman" w:cs="Times New Roman"/>
          <w:b/>
          <w:bCs/>
          <w:i/>
          <w:iCs/>
          <w:sz w:val="24"/>
          <w:szCs w:val="24"/>
          <w:shd w:val="clear" w:color="auto" w:fill="BFBFBF"/>
        </w:rPr>
        <w:t xml:space="preserve"> когато стандартите за осигуряване на качеството и/или стандартите за екологично управление са били изискани от възлагащия орган или възложителя в обявлението или в документацията за обществената поръчка, посочена в обявлението.</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Стандарти за осигуряване на качеството и стандарти за екологично управление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 xml:space="preserve">Икономическият оператор ще може ли да представи </w:t>
            </w:r>
            <w:r w:rsidRPr="00C95FC0">
              <w:rPr>
                <w:rFonts w:ascii="Times New Roman" w:eastAsia="Batang" w:hAnsi="Times New Roman" w:cs="Times New Roman"/>
                <w:b/>
                <w:bCs/>
                <w:sz w:val="24"/>
                <w:szCs w:val="24"/>
              </w:rPr>
              <w:t>сертификати</w:t>
            </w:r>
            <w:r w:rsidRPr="00C95FC0">
              <w:rPr>
                <w:rFonts w:ascii="Times New Roman" w:eastAsia="Batang" w:hAnsi="Times New Roman" w:cs="Times New Roman"/>
                <w:sz w:val="24"/>
                <w:szCs w:val="24"/>
              </w:rPr>
              <w:t xml:space="preserve">, изготвени от независими органи и доказващи, че икономическият оператор отговаря на </w:t>
            </w:r>
            <w:r w:rsidRPr="00C95FC0">
              <w:rPr>
                <w:rFonts w:ascii="Times New Roman" w:eastAsia="Batang" w:hAnsi="Times New Roman" w:cs="Times New Roman"/>
                <w:b/>
                <w:bCs/>
                <w:sz w:val="24"/>
                <w:szCs w:val="24"/>
              </w:rPr>
              <w:t>стандартите за осигуряване на качеството</w:t>
            </w:r>
            <w:r w:rsidRPr="00C95FC0">
              <w:rPr>
                <w:rFonts w:ascii="Times New Roman" w:eastAsia="Batang" w:hAnsi="Times New Roman" w:cs="Times New Roman"/>
                <w:sz w:val="24"/>
                <w:szCs w:val="24"/>
              </w:rPr>
              <w:t>, включително тези за достъпност за хора с увреждания.</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„не“</w:t>
            </w:r>
            <w:r w:rsidRPr="00C95FC0">
              <w:rPr>
                <w:rFonts w:ascii="Times New Roman" w:eastAsia="Batang" w:hAnsi="Times New Roman" w:cs="Times New Roman"/>
                <w:sz w:val="24"/>
                <w:szCs w:val="24"/>
              </w:rPr>
              <w:t>, моля, обяснете защо и посочете какви други доказателства относно схемата за гарантиране на качеството могат да бъдат представени:</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sz w:val="24"/>
                <w:szCs w:val="24"/>
              </w:rPr>
              <w:lastRenderedPageBreak/>
              <w:t xml:space="preserve">Икономическият оператор ще може ли да представи </w:t>
            </w:r>
            <w:r w:rsidRPr="00C95FC0">
              <w:rPr>
                <w:rFonts w:ascii="Times New Roman" w:eastAsia="Batang" w:hAnsi="Times New Roman" w:cs="Times New Roman"/>
                <w:b/>
                <w:bCs/>
                <w:sz w:val="24"/>
                <w:szCs w:val="24"/>
              </w:rPr>
              <w:t>сертификати</w:t>
            </w:r>
            <w:r w:rsidRPr="00C95FC0">
              <w:rPr>
                <w:rFonts w:ascii="Times New Roman" w:eastAsia="Batang" w:hAnsi="Times New Roman" w:cs="Times New Roman"/>
                <w:sz w:val="24"/>
                <w:szCs w:val="24"/>
              </w:rPr>
              <w:t xml:space="preserve">, изготвени от независими органи, доказващи, че икономическият оператор отговаря на задължителните </w:t>
            </w:r>
            <w:r w:rsidRPr="00C95FC0">
              <w:rPr>
                <w:rFonts w:ascii="Times New Roman" w:eastAsia="Batang" w:hAnsi="Times New Roman" w:cs="Times New Roman"/>
                <w:b/>
                <w:bCs/>
                <w:sz w:val="24"/>
                <w:szCs w:val="24"/>
              </w:rPr>
              <w:t>стандарти или системи за екологично управление</w:t>
            </w:r>
            <w:r w:rsidRPr="00C95FC0">
              <w:rPr>
                <w:rFonts w:ascii="Times New Roman" w:eastAsia="Batang" w:hAnsi="Times New Roman" w:cs="Times New Roman"/>
                <w:sz w:val="24"/>
                <w:szCs w:val="24"/>
              </w:rPr>
              <w:t>?</w:t>
            </w:r>
            <w:r w:rsidRPr="00C95FC0">
              <w:rPr>
                <w:rFonts w:ascii="Times New Roman" w:eastAsia="Batang" w:hAnsi="Times New Roman" w:cs="Times New Roman"/>
                <w:sz w:val="24"/>
                <w:szCs w:val="24"/>
              </w:rPr>
              <w:br/>
            </w:r>
            <w:r w:rsidRPr="00C95FC0">
              <w:rPr>
                <w:rFonts w:ascii="Times New Roman" w:eastAsia="Batang" w:hAnsi="Times New Roman" w:cs="Times New Roman"/>
                <w:b/>
                <w:bCs/>
                <w:sz w:val="24"/>
                <w:szCs w:val="24"/>
              </w:rPr>
              <w:t>Ако „не“</w:t>
            </w:r>
            <w:r w:rsidRPr="00C95FC0">
              <w:rPr>
                <w:rFonts w:ascii="Times New Roman" w:eastAsia="Batang" w:hAnsi="Times New Roman" w:cs="Times New Roman"/>
                <w:sz w:val="24"/>
                <w:szCs w:val="24"/>
              </w:rPr>
              <w:t xml:space="preserve">, моля, обяснете защо и посочете какви други доказателства относно </w:t>
            </w:r>
            <w:r w:rsidRPr="00C95FC0">
              <w:rPr>
                <w:rFonts w:ascii="Times New Roman" w:eastAsia="Batang" w:hAnsi="Times New Roman" w:cs="Times New Roman"/>
                <w:b/>
                <w:bCs/>
                <w:sz w:val="24"/>
                <w:szCs w:val="24"/>
              </w:rPr>
              <w:t>стандартите или системите за екологично управление</w:t>
            </w:r>
            <w:r w:rsidRPr="00C95FC0">
              <w:rPr>
                <w:rFonts w:ascii="Times New Roman" w:eastAsia="Batang" w:hAnsi="Times New Roman" w:cs="Times New Roman"/>
                <w:sz w:val="24"/>
                <w:szCs w:val="24"/>
              </w:rPr>
              <w:t xml:space="preserve"> могат да бъдат представени:</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Ако съответните документи са на разположение в електронен формат, моля, посочете:</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r w:rsidRPr="00C95FC0">
              <w:rPr>
                <w:rFonts w:ascii="Times New Roman" w:eastAsia="Batang" w:hAnsi="Times New Roman" w:cs="Times New Roman"/>
                <w:sz w:val="24"/>
                <w:szCs w:val="24"/>
              </w:rPr>
              <w:t>[]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sz w:val="24"/>
                <w:szCs w:val="24"/>
              </w:rPr>
            </w:pP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Част V: Намаляване на бро</w:t>
      </w:r>
      <w:r w:rsidR="006F3D45" w:rsidRPr="00C95FC0">
        <w:rPr>
          <w:rFonts w:ascii="Times New Roman" w:eastAsia="Batang" w:hAnsi="Times New Roman" w:cs="Times New Roman"/>
          <w:b/>
          <w:bCs/>
          <w:sz w:val="24"/>
          <w:szCs w:val="24"/>
        </w:rPr>
        <w:t>я на квалифицираните участници</w:t>
      </w:r>
      <w:r w:rsidRPr="00C95FC0">
        <w:rPr>
          <w:rFonts w:ascii="Times New Roman" w:eastAsia="Batang" w:hAnsi="Times New Roman" w:cs="Times New Roman"/>
          <w:b/>
          <w:bCs/>
          <w:sz w:val="24"/>
          <w:szCs w:val="24"/>
        </w:rPr>
        <w:t xml:space="preserve"> – НЕПРИЛОЖИМО!</w:t>
      </w:r>
    </w:p>
    <w:p w:rsidR="00DB403C" w:rsidRPr="00C95FC0" w:rsidRDefault="00DB403C" w:rsidP="00033C15">
      <w:pPr>
        <w:pBdr>
          <w:top w:val="single" w:sz="4" w:space="1" w:color="auto"/>
          <w:left w:val="single" w:sz="4" w:space="1" w:color="auto"/>
          <w:bottom w:val="single" w:sz="4" w:space="1" w:color="auto"/>
          <w:right w:val="single" w:sz="4"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shd w:val="clear" w:color="auto" w:fill="BFBFBF"/>
        </w:rPr>
      </w:pPr>
      <w:r w:rsidRPr="00C95FC0">
        <w:rPr>
          <w:rFonts w:ascii="Times New Roman" w:eastAsia="Batang" w:hAnsi="Times New Roman" w:cs="Times New Roman"/>
          <w:b/>
          <w:bCs/>
          <w:i/>
          <w:iCs/>
          <w:sz w:val="24"/>
          <w:szCs w:val="24"/>
          <w:shd w:val="clear" w:color="auto" w:fill="BFBFBF"/>
        </w:rPr>
        <w:t xml:space="preserve">Икономическият оператор следва да предостави информация </w:t>
      </w:r>
      <w:r w:rsidRPr="00C95FC0">
        <w:rPr>
          <w:rFonts w:ascii="Times New Roman" w:eastAsia="Batang" w:hAnsi="Times New Roman" w:cs="Times New Roman"/>
          <w:b/>
          <w:bCs/>
          <w:i/>
          <w:iCs/>
          <w:sz w:val="24"/>
          <w:szCs w:val="24"/>
          <w:u w:val="single"/>
          <w:shd w:val="clear" w:color="auto" w:fill="BFBFBF"/>
        </w:rPr>
        <w:t xml:space="preserve">само </w:t>
      </w:r>
      <w:r w:rsidRPr="00C95FC0">
        <w:rPr>
          <w:rFonts w:ascii="Times New Roman" w:eastAsia="Batang" w:hAnsi="Times New Roman" w:cs="Times New Roman"/>
          <w:b/>
          <w:bCs/>
          <w:i/>
          <w:iCs/>
          <w:sz w:val="24"/>
          <w:szCs w:val="24"/>
          <w:shd w:val="clear" w:color="auto" w:fill="BFBFBF"/>
        </w:rPr>
        <w:t xml:space="preserve">когато възлагащият орган или възложителят е посочил обективните и недискриминационни критерии или правила, които трябва да бъдат приложени с цел ограничаване броя на участниците, които ще бъдат поканени за представяне на оферти или за провеждане на диалог. Тази информация, която може да бъде съпроводена от изисквания относно видовете сертификати или форми на документални доказателства, </w:t>
      </w:r>
      <w:r w:rsidRPr="00C95FC0">
        <w:rPr>
          <w:rFonts w:ascii="Times New Roman" w:eastAsia="Batang" w:hAnsi="Times New Roman" w:cs="Times New Roman"/>
          <w:b/>
          <w:bCs/>
          <w:sz w:val="24"/>
          <w:szCs w:val="24"/>
          <w:u w:val="single"/>
          <w:shd w:val="clear" w:color="auto" w:fill="BFBFBF"/>
        </w:rPr>
        <w:t>ако има такива</w:t>
      </w:r>
      <w:r w:rsidRPr="00C95FC0">
        <w:rPr>
          <w:rFonts w:ascii="Times New Roman" w:eastAsia="Batang" w:hAnsi="Times New Roman" w:cs="Times New Roman"/>
          <w:b/>
          <w:bCs/>
          <w:i/>
          <w:iCs/>
          <w:sz w:val="24"/>
          <w:szCs w:val="24"/>
          <w:shd w:val="clear" w:color="auto" w:fill="BFBFBF"/>
        </w:rPr>
        <w:t>, които трябва да бъдат представени, се съдържа в съответното обявление или в документацията за обществената поръчка, посочена в обявлението.</w:t>
      </w:r>
      <w:r w:rsidRPr="00C95FC0">
        <w:rPr>
          <w:rFonts w:ascii="Times New Roman" w:eastAsia="Batang" w:hAnsi="Times New Roman" w:cs="Times New Roman"/>
          <w:sz w:val="24"/>
          <w:szCs w:val="24"/>
          <w:shd w:val="clear" w:color="auto" w:fill="BFBFBF"/>
        </w:rPr>
        <w:br/>
      </w:r>
      <w:r w:rsidRPr="00C95FC0">
        <w:rPr>
          <w:rFonts w:ascii="Times New Roman" w:eastAsia="Batang" w:hAnsi="Times New Roman" w:cs="Times New Roman"/>
          <w:b/>
          <w:bCs/>
          <w:i/>
          <w:iCs/>
          <w:sz w:val="24"/>
          <w:szCs w:val="24"/>
          <w:shd w:val="clear" w:color="auto" w:fill="BFBFBF"/>
        </w:rPr>
        <w:t>Само при ограничени процедури, състезателни процедури с договаряне, процедури за състезателен диалог и партньорства за иновации: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t>Икономическият оператор декларира, че:</w:t>
      </w:r>
    </w:p>
    <w:tbl>
      <w:tblPr>
        <w:tblW w:w="0" w:type="auto"/>
        <w:tblInd w:w="108" w:type="dxa"/>
        <w:tblLayout w:type="fixed"/>
        <w:tblLook w:val="0000"/>
      </w:tblPr>
      <w:tblGrid>
        <w:gridCol w:w="4644"/>
        <w:gridCol w:w="4645"/>
      </w:tblGrid>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Намаляване на броя</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i/>
                <w:iCs/>
                <w:sz w:val="24"/>
                <w:szCs w:val="24"/>
              </w:rPr>
            </w:pPr>
            <w:r w:rsidRPr="00C95FC0">
              <w:rPr>
                <w:rFonts w:ascii="Times New Roman" w:eastAsia="Batang" w:hAnsi="Times New Roman" w:cs="Times New Roman"/>
                <w:b/>
                <w:bCs/>
                <w:i/>
                <w:iCs/>
                <w:sz w:val="24"/>
                <w:szCs w:val="24"/>
              </w:rPr>
              <w:t>Отговор:</w:t>
            </w:r>
          </w:p>
        </w:tc>
      </w:tr>
      <w:tr w:rsidR="00DB403C" w:rsidRPr="00C95FC0" w:rsidTr="009B21DB">
        <w:tc>
          <w:tcPr>
            <w:tcW w:w="4644"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b/>
                <w:bCs/>
                <w:sz w:val="24"/>
                <w:szCs w:val="24"/>
              </w:rPr>
            </w:pPr>
            <w:r w:rsidRPr="00C95FC0">
              <w:rPr>
                <w:rFonts w:ascii="Times New Roman" w:eastAsia="Batang" w:hAnsi="Times New Roman" w:cs="Times New Roman"/>
                <w:sz w:val="24"/>
                <w:szCs w:val="24"/>
              </w:rPr>
              <w:t xml:space="preserve">Той </w:t>
            </w:r>
            <w:r w:rsidRPr="00C95FC0">
              <w:rPr>
                <w:rFonts w:ascii="Times New Roman" w:eastAsia="Batang" w:hAnsi="Times New Roman" w:cs="Times New Roman"/>
                <w:b/>
                <w:bCs/>
                <w:sz w:val="24"/>
                <w:szCs w:val="24"/>
              </w:rPr>
              <w:t>изпълнява</w:t>
            </w:r>
            <w:r w:rsidRPr="00C95FC0">
              <w:rPr>
                <w:rFonts w:ascii="Times New Roman" w:eastAsia="Batang" w:hAnsi="Times New Roman" w:cs="Times New Roman"/>
                <w:sz w:val="24"/>
                <w:szCs w:val="24"/>
              </w:rPr>
              <w:t xml:space="preserve"> целите и недискриминационните критерии или правила, които трябва да бъдат приложени, за да се ограничи броят на участниците по следния начин:</w:t>
            </w:r>
            <w:r w:rsidRPr="00C95FC0">
              <w:rPr>
                <w:rFonts w:ascii="Times New Roman" w:eastAsia="Batang" w:hAnsi="Times New Roman" w:cs="Times New Roman"/>
                <w:sz w:val="24"/>
                <w:szCs w:val="24"/>
              </w:rPr>
              <w:br/>
              <w:t>В случай, че се изискват  някои сертификати или други форми на документални доказателства, моля, посочете за всеки от тях, дали икономическият оператор разполага с изискваните документи:</w:t>
            </w:r>
            <w:r w:rsidRPr="00C95FC0">
              <w:rPr>
                <w:rFonts w:ascii="Times New Roman" w:eastAsia="Batang" w:hAnsi="Times New Roman" w:cs="Times New Roman"/>
                <w:sz w:val="24"/>
                <w:szCs w:val="24"/>
              </w:rPr>
              <w:br/>
            </w:r>
            <w:r w:rsidRPr="00C95FC0">
              <w:rPr>
                <w:rFonts w:ascii="Times New Roman" w:eastAsia="Batang" w:hAnsi="Times New Roman" w:cs="Times New Roman"/>
                <w:i/>
                <w:iCs/>
                <w:sz w:val="24"/>
                <w:szCs w:val="24"/>
              </w:rPr>
              <w:t xml:space="preserve">Ако някои от тези сертификати или форми на документални доказателства са на разположение в електронен </w:t>
            </w:r>
            <w:r w:rsidRPr="00C95FC0">
              <w:rPr>
                <w:rFonts w:ascii="Times New Roman" w:eastAsia="Batang" w:hAnsi="Times New Roman" w:cs="Times New Roman"/>
                <w:i/>
                <w:iCs/>
                <w:sz w:val="24"/>
                <w:szCs w:val="24"/>
              </w:rPr>
              <w:lastRenderedPageBreak/>
              <w:t xml:space="preserve">формат, моля, посочете за </w:t>
            </w:r>
            <w:r w:rsidRPr="00C95FC0">
              <w:rPr>
                <w:rFonts w:ascii="Times New Roman" w:eastAsia="Batang" w:hAnsi="Times New Roman" w:cs="Times New Roman"/>
                <w:b/>
                <w:bCs/>
                <w:i/>
                <w:iCs/>
                <w:sz w:val="24"/>
                <w:szCs w:val="24"/>
              </w:rPr>
              <w:t>всички</w:t>
            </w:r>
            <w:r w:rsidRPr="00C95FC0">
              <w:rPr>
                <w:rFonts w:ascii="Times New Roman" w:eastAsia="Batang" w:hAnsi="Times New Roman" w:cs="Times New Roman"/>
                <w:i/>
                <w:iCs/>
                <w:sz w:val="24"/>
                <w:szCs w:val="24"/>
              </w:rPr>
              <w:t xml:space="preserve"> от тях:</w:t>
            </w:r>
            <w:r w:rsidRPr="00C95FC0">
              <w:rPr>
                <w:rFonts w:ascii="Times New Roman" w:eastAsia="Batang" w:hAnsi="Times New Roman" w:cs="Times New Roman"/>
                <w:sz w:val="24"/>
                <w:szCs w:val="24"/>
              </w:rPr>
              <w:t xml:space="preserve"> </w:t>
            </w:r>
          </w:p>
        </w:tc>
        <w:tc>
          <w:tcPr>
            <w:tcW w:w="4645" w:type="dxa"/>
            <w:tcBorders>
              <w:top w:val="single" w:sz="4" w:space="0" w:color="auto"/>
              <w:left w:val="single" w:sz="4" w:space="0" w:color="auto"/>
              <w:bottom w:val="single" w:sz="4" w:space="0" w:color="auto"/>
              <w:right w:val="single" w:sz="4" w:space="0" w:color="auto"/>
            </w:tcBorders>
          </w:tcPr>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rPr>
                <w:rFonts w:ascii="Times New Roman" w:eastAsia="Batang" w:hAnsi="Times New Roman" w:cs="Times New Roman"/>
                <w:b/>
                <w:bCs/>
                <w:sz w:val="24"/>
                <w:szCs w:val="24"/>
              </w:rPr>
            </w:pPr>
            <w:r w:rsidRPr="00C95FC0">
              <w:rPr>
                <w:rFonts w:ascii="Times New Roman" w:eastAsia="Batang" w:hAnsi="Times New Roman" w:cs="Times New Roman"/>
                <w:sz w:val="24"/>
                <w:szCs w:val="24"/>
              </w:rPr>
              <w:lastRenderedPageBreak/>
              <w:t>[……]</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 [] Да [] Не</w:t>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r>
            <w:r w:rsidRPr="00C95FC0">
              <w:rPr>
                <w:rFonts w:ascii="Times New Roman" w:eastAsia="Batang" w:hAnsi="Times New Roman" w:cs="Times New Roman"/>
                <w:sz w:val="24"/>
                <w:szCs w:val="24"/>
              </w:rPr>
              <w:br/>
              <w:t>(</w:t>
            </w:r>
            <w:r w:rsidRPr="00C95FC0">
              <w:rPr>
                <w:rFonts w:ascii="Times New Roman" w:eastAsia="Batang" w:hAnsi="Times New Roman" w:cs="Times New Roman"/>
                <w:i/>
                <w:iCs/>
                <w:sz w:val="24"/>
                <w:szCs w:val="24"/>
              </w:rPr>
              <w:t>уеб адрес, орган или служба, издаващи документа, точно позоваване на документацията</w:t>
            </w:r>
            <w:r w:rsidRPr="00C95FC0">
              <w:rPr>
                <w:rFonts w:ascii="Times New Roman" w:eastAsia="Batang" w:hAnsi="Times New Roman" w:cs="Times New Roman"/>
                <w:sz w:val="24"/>
                <w:szCs w:val="24"/>
              </w:rPr>
              <w:t>):</w:t>
            </w:r>
            <w:r w:rsidRPr="00C95FC0">
              <w:rPr>
                <w:rFonts w:ascii="Times New Roman" w:eastAsia="Batang" w:hAnsi="Times New Roman" w:cs="Times New Roman"/>
                <w:i/>
                <w:iCs/>
                <w:sz w:val="24"/>
                <w:szCs w:val="24"/>
              </w:rPr>
              <w:t xml:space="preserve"> [……][……][……][……]</w:t>
            </w:r>
          </w:p>
        </w:tc>
      </w:tr>
    </w:tbl>
    <w:p w:rsidR="00DB403C" w:rsidRPr="00C95FC0" w:rsidRDefault="00DB403C" w:rsidP="00DB40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center"/>
        <w:rPr>
          <w:rFonts w:ascii="Times New Roman" w:eastAsia="Batang" w:hAnsi="Times New Roman" w:cs="Times New Roman"/>
          <w:b/>
          <w:bCs/>
          <w:sz w:val="24"/>
          <w:szCs w:val="24"/>
        </w:rPr>
      </w:pPr>
      <w:r w:rsidRPr="00C95FC0">
        <w:rPr>
          <w:rFonts w:ascii="Times New Roman" w:eastAsia="Batang" w:hAnsi="Times New Roman" w:cs="Times New Roman"/>
          <w:b/>
          <w:bCs/>
          <w:sz w:val="24"/>
          <w:szCs w:val="24"/>
        </w:rPr>
        <w:lastRenderedPageBreak/>
        <w:t>Част VI: Заключителни положения</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Долуподписаният декларира, че информацията, посочена в части II – V по-горе, е вярна и точна, и че е представена с ясното разбиране на последствията при представяне на неверни данни.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Долуподписаният официално декларира, че е в състояние при поискване и без забава да представи указаните сертификати и други форми на документални доказателства, освен в случаите, когато:</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а) възлагащият орган или възложителят може да получи придружаващите документи чрез пряк достъп до съответната национална база данни във всяка държава членка, която е достъпна безплатно; или</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б) считано от 18 октомври 2018 г. най-късно, възлагащият орган или възложителят вече притежава съответната документация</w:t>
      </w:r>
      <w:r w:rsidRPr="00C95FC0">
        <w:rPr>
          <w:rFonts w:ascii="Times New Roman" w:eastAsia="Batang" w:hAnsi="Times New Roman" w:cs="Times New Roman"/>
          <w:sz w:val="24"/>
          <w:szCs w:val="24"/>
        </w:rPr>
        <w:t>.</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r w:rsidRPr="00C95FC0">
        <w:rPr>
          <w:rFonts w:ascii="Times New Roman" w:eastAsia="Batang" w:hAnsi="Times New Roman" w:cs="Times New Roman"/>
          <w:i/>
          <w:iCs/>
          <w:sz w:val="24"/>
          <w:szCs w:val="24"/>
        </w:rPr>
        <w:t>Долуподписаният дава официално съгласие [посочете възлагащия орган или възложителя съгласно част I, раздел A] да получи достъп до документите, подкрепящи информацията, която е предоставена в [посочете съответната част, раздел/ точка/и] от настоящия Единен европейски документ за обществени поръчки за целите на</w:t>
      </w:r>
      <w:r w:rsidRPr="00C95FC0">
        <w:rPr>
          <w:rFonts w:ascii="Times New Roman" w:eastAsia="Batang" w:hAnsi="Times New Roman" w:cs="Times New Roman"/>
          <w:sz w:val="24"/>
          <w:szCs w:val="24"/>
        </w:rPr>
        <w:t xml:space="preserve"> [посочете процедурата за възлагане на обществена поръчка: (кратко описание, препратка към публикацията в </w:t>
      </w:r>
      <w:r w:rsidRPr="00C95FC0">
        <w:rPr>
          <w:rFonts w:ascii="Times New Roman" w:eastAsia="Batang" w:hAnsi="Times New Roman" w:cs="Times New Roman"/>
          <w:i/>
          <w:iCs/>
          <w:sz w:val="24"/>
          <w:szCs w:val="24"/>
        </w:rPr>
        <w:t>Официален вестник на Европейския съюз</w:t>
      </w:r>
      <w:r w:rsidRPr="00C95FC0">
        <w:rPr>
          <w:rFonts w:ascii="Times New Roman" w:eastAsia="Batang" w:hAnsi="Times New Roman" w:cs="Times New Roman"/>
          <w:sz w:val="24"/>
          <w:szCs w:val="24"/>
        </w:rPr>
        <w:t>, референтен номер)].</w:t>
      </w:r>
      <w:r w:rsidRPr="00C95FC0">
        <w:rPr>
          <w:rFonts w:ascii="Times New Roman" w:eastAsia="Batang" w:hAnsi="Times New Roman" w:cs="Times New Roman"/>
          <w:i/>
          <w:iCs/>
          <w:sz w:val="24"/>
          <w:szCs w:val="24"/>
        </w:rPr>
        <w:t xml:space="preserve"> </w:t>
      </w: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i/>
          <w:iCs/>
          <w:sz w:val="24"/>
          <w:szCs w:val="24"/>
        </w:rPr>
      </w:pPr>
    </w:p>
    <w:p w:rsidR="00DB403C" w:rsidRPr="00C95FC0" w:rsidRDefault="00DB403C" w:rsidP="00DB403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240" w:lineRule="auto"/>
        <w:jc w:val="both"/>
        <w:rPr>
          <w:rFonts w:ascii="Times New Roman" w:eastAsia="Batang" w:hAnsi="Times New Roman" w:cs="Times New Roman"/>
          <w:sz w:val="24"/>
          <w:szCs w:val="24"/>
        </w:rPr>
      </w:pPr>
      <w:r w:rsidRPr="00C95FC0">
        <w:rPr>
          <w:rFonts w:ascii="Times New Roman" w:eastAsia="Batang" w:hAnsi="Times New Roman" w:cs="Times New Roman"/>
          <w:sz w:val="24"/>
          <w:szCs w:val="24"/>
        </w:rPr>
        <w:t>Дата, място и, когато се изисква или е необходимо, подпис(и):  [……]</w:t>
      </w: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7A60A0" w:rsidRDefault="007A60A0">
      <w:pPr>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3</w:t>
      </w:r>
    </w:p>
    <w:p w:rsidR="00DB403C" w:rsidRPr="00C95FC0" w:rsidRDefault="00DB403C" w:rsidP="00DB403C">
      <w:pPr>
        <w:widowControl w:val="0"/>
        <w:tabs>
          <w:tab w:val="left" w:pos="7272"/>
        </w:tabs>
        <w:autoSpaceDE w:val="0"/>
        <w:autoSpaceDN w:val="0"/>
        <w:adjustRightInd w:val="0"/>
        <w:spacing w:after="120" w:line="240" w:lineRule="auto"/>
        <w:ind w:right="141"/>
        <w:rPr>
          <w:rFonts w:ascii="Times New Roman" w:eastAsia="MS ??" w:hAnsi="Times New Roman" w:cs="Times New Roman"/>
          <w:b/>
          <w:sz w:val="24"/>
          <w:szCs w:val="24"/>
          <w:lang w:eastAsia="bg-BG"/>
        </w:rPr>
      </w:pPr>
      <w:r w:rsidRPr="00C95FC0">
        <w:rPr>
          <w:rFonts w:ascii="Times New Roman" w:eastAsia="MS ??" w:hAnsi="Times New Roman" w:cs="Times New Roman"/>
          <w:b/>
          <w:sz w:val="24"/>
          <w:szCs w:val="24"/>
          <w:lang w:eastAsia="bg-BG"/>
        </w:rPr>
        <w:tab/>
      </w:r>
    </w:p>
    <w:p w:rsidR="00DB403C" w:rsidRPr="00C95FC0" w:rsidRDefault="00DB403C" w:rsidP="00DB403C">
      <w:pPr>
        <w:widowControl w:val="0"/>
        <w:tabs>
          <w:tab w:val="left" w:pos="7272"/>
        </w:tabs>
        <w:autoSpaceDE w:val="0"/>
        <w:autoSpaceDN w:val="0"/>
        <w:adjustRightInd w:val="0"/>
        <w:spacing w:after="120" w:line="240" w:lineRule="auto"/>
        <w:ind w:right="141"/>
        <w:jc w:val="center"/>
        <w:rPr>
          <w:rFonts w:ascii="Times New Roman" w:eastAsia="MS ??" w:hAnsi="Times New Roman" w:cs="Times New Roman"/>
          <w:b/>
          <w:sz w:val="24"/>
          <w:szCs w:val="24"/>
          <w:lang w:eastAsia="bg-BG"/>
        </w:rPr>
      </w:pPr>
      <w:r w:rsidRPr="00C95FC0">
        <w:rPr>
          <w:rFonts w:ascii="Times New Roman" w:eastAsia="MS ??" w:hAnsi="Times New Roman" w:cs="Times New Roman"/>
          <w:b/>
          <w:sz w:val="24"/>
          <w:szCs w:val="24"/>
          <w:lang w:eastAsia="bg-BG"/>
        </w:rPr>
        <w:t xml:space="preserve">ДЕКЛАРАЦИЯ </w:t>
      </w: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от  ................................................................</w:t>
      </w:r>
      <w:r w:rsidR="00ED3504" w:rsidRPr="00C95FC0">
        <w:rPr>
          <w:rFonts w:ascii="Times New Roman" w:eastAsia="MS ??" w:hAnsi="Times New Roman" w:cs="Times New Roman"/>
          <w:sz w:val="24"/>
          <w:szCs w:val="24"/>
          <w:lang w:eastAsia="bg-BG"/>
        </w:rPr>
        <w:t>.........................................................................................</w:t>
      </w: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8E636B" w:rsidRPr="00C95FC0" w:rsidRDefault="00DB403C" w:rsidP="00AF2A12">
      <w:pPr>
        <w:spacing w:after="120" w:line="276" w:lineRule="auto"/>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xml:space="preserve">(посочва се  длъжността и качеството, в което лицето има право да представлява  и управлява) на...................................................................,  (наименование на участник), с ЕИК (рег. №, ако е приложимо) ...............................,  със седалище  и адрес на управление..................................... - участник в открита процедура за възлагане на обществена поръчка с предмет: </w:t>
      </w:r>
      <w:r w:rsidR="00AF2A12"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00AF2A12" w:rsidRPr="00AF2A12">
        <w:rPr>
          <w:rFonts w:ascii="Times New Roman" w:eastAsia="Calibri" w:hAnsi="Times New Roman" w:cs="Times New Roman"/>
          <w:b/>
          <w:color w:val="000000"/>
          <w:sz w:val="24"/>
          <w:szCs w:val="24"/>
          <w:lang w:eastAsia="bg-BG"/>
        </w:rPr>
        <w:t>Патиланци</w:t>
      </w:r>
      <w:proofErr w:type="spellEnd"/>
      <w:r w:rsidR="00AF2A12" w:rsidRPr="00AF2A12">
        <w:rPr>
          <w:rFonts w:ascii="Times New Roman" w:eastAsia="Calibri" w:hAnsi="Times New Roman" w:cs="Times New Roman"/>
          <w:b/>
          <w:color w:val="000000"/>
          <w:sz w:val="24"/>
          <w:szCs w:val="24"/>
          <w:lang w:eastAsia="bg-BG"/>
        </w:rPr>
        <w:t>“, с. Микрево, община Струмяни“</w:t>
      </w:r>
      <w:r w:rsidR="00AF2A12">
        <w:rPr>
          <w:rFonts w:ascii="Times New Roman" w:eastAsia="Calibri" w:hAnsi="Times New Roman" w:cs="Times New Roman"/>
          <w:b/>
          <w:color w:val="000000"/>
          <w:sz w:val="24"/>
          <w:szCs w:val="24"/>
          <w:lang w:val="en-US" w:eastAsia="bg-BG"/>
        </w:rPr>
        <w:t xml:space="preserve"> </w:t>
      </w:r>
      <w:r w:rsidR="00AF2A12" w:rsidRPr="00C95FC0">
        <w:rPr>
          <w:rFonts w:ascii="Times New Roman" w:eastAsia="Calibri" w:hAnsi="Times New Roman" w:cs="Times New Roman"/>
          <w:b/>
          <w:color w:val="000000"/>
          <w:sz w:val="24"/>
          <w:szCs w:val="24"/>
        </w:rPr>
        <w:t>за обособена позиция № ..............</w:t>
      </w:r>
    </w:p>
    <w:p w:rsidR="00DB403C" w:rsidRPr="00C95FC0" w:rsidRDefault="00ED3504"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1.</w:t>
      </w:r>
      <w:r w:rsidR="00DB403C" w:rsidRPr="00C95FC0">
        <w:rPr>
          <w:rFonts w:ascii="Times New Roman" w:eastAsia="MS ??" w:hAnsi="Times New Roman" w:cs="Times New Roman"/>
          <w:sz w:val="24"/>
          <w:szCs w:val="24"/>
          <w:lang w:eastAsia="bg-BG"/>
        </w:rPr>
        <w:t>Декларирам, че участникът, когото представлявам</w:t>
      </w:r>
      <w:r w:rsidRPr="00C95FC0">
        <w:rPr>
          <w:rFonts w:ascii="Times New Roman" w:eastAsia="MS ??" w:hAnsi="Times New Roman" w:cs="Times New Roman"/>
          <w:sz w:val="24"/>
          <w:szCs w:val="24"/>
          <w:lang w:eastAsia="bg-BG"/>
        </w:rPr>
        <w:t xml:space="preserve"> </w:t>
      </w:r>
      <w:r w:rsidR="00DB403C" w:rsidRPr="00C95FC0">
        <w:rPr>
          <w:rFonts w:ascii="Times New Roman" w:eastAsia="MS ??" w:hAnsi="Times New Roman" w:cs="Times New Roman"/>
          <w:sz w:val="24"/>
          <w:szCs w:val="24"/>
          <w:lang w:eastAsia="bg-BG"/>
        </w:rPr>
        <w:t>.....................................................................</w:t>
      </w:r>
      <w:r w:rsidRPr="00C95FC0">
        <w:rPr>
          <w:rFonts w:ascii="Times New Roman" w:eastAsia="MS ??" w:hAnsi="Times New Roman" w:cs="Times New Roman"/>
          <w:sz w:val="24"/>
          <w:szCs w:val="24"/>
          <w:lang w:eastAsia="bg-BG"/>
        </w:rPr>
        <w:t>........................................................................................</w:t>
      </w:r>
      <w:r w:rsidR="00AC309A" w:rsidRPr="00C95FC0">
        <w:rPr>
          <w:rFonts w:ascii="Times New Roman" w:eastAsia="MS ??" w:hAnsi="Times New Roman" w:cs="Times New Roman"/>
          <w:sz w:val="24"/>
          <w:szCs w:val="24"/>
          <w:lang w:eastAsia="bg-BG"/>
        </w:rPr>
        <w:t>.</w:t>
      </w: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xml:space="preserve">(попълва се наименованието на участника), </w:t>
      </w:r>
      <w:r w:rsidR="00011CE0" w:rsidRPr="00C95FC0">
        <w:rPr>
          <w:rFonts w:ascii="Times New Roman" w:eastAsia="MS ??" w:hAnsi="Times New Roman" w:cs="Times New Roman"/>
          <w:b/>
          <w:sz w:val="24"/>
          <w:szCs w:val="24"/>
          <w:lang w:eastAsia="bg-BG"/>
        </w:rPr>
        <w:t>ЖЕЛАЕ/НЕЖЕЛАЕ</w:t>
      </w:r>
      <w:r w:rsidR="00011CE0" w:rsidRPr="00C95FC0">
        <w:rPr>
          <w:rFonts w:ascii="Times New Roman" w:eastAsia="MS ??" w:hAnsi="Times New Roman" w:cs="Times New Roman"/>
          <w:sz w:val="24"/>
          <w:szCs w:val="24"/>
          <w:lang w:eastAsia="bg-BG"/>
        </w:rPr>
        <w:t xml:space="preserve"> </w:t>
      </w:r>
      <w:r w:rsidR="005577D6" w:rsidRPr="00C95FC0">
        <w:rPr>
          <w:rFonts w:ascii="Times New Roman" w:eastAsia="MS ??" w:hAnsi="Times New Roman" w:cs="Times New Roman"/>
          <w:sz w:val="24"/>
          <w:szCs w:val="24"/>
          <w:lang w:eastAsia="bg-BG"/>
        </w:rPr>
        <w:t>(ненужното се изтрива)</w:t>
      </w:r>
      <w:r w:rsidRPr="00C95FC0">
        <w:rPr>
          <w:rFonts w:ascii="Times New Roman" w:eastAsia="MS ??" w:hAnsi="Times New Roman" w:cs="Times New Roman"/>
          <w:sz w:val="24"/>
          <w:szCs w:val="24"/>
          <w:lang w:eastAsia="bg-BG"/>
        </w:rPr>
        <w:t xml:space="preserve"> да използва ЕЕДОП, който вече е бил използван при предходна процедура за о</w:t>
      </w:r>
      <w:r w:rsidR="00ED3504" w:rsidRPr="00C95FC0">
        <w:rPr>
          <w:rFonts w:ascii="Times New Roman" w:eastAsia="MS ??" w:hAnsi="Times New Roman" w:cs="Times New Roman"/>
          <w:sz w:val="24"/>
          <w:szCs w:val="24"/>
          <w:lang w:eastAsia="bg-BG"/>
        </w:rPr>
        <w:t xml:space="preserve">бществена поръчка, до който е </w:t>
      </w:r>
      <w:r w:rsidRPr="00C95FC0">
        <w:rPr>
          <w:rFonts w:ascii="Times New Roman" w:eastAsia="MS ??" w:hAnsi="Times New Roman" w:cs="Times New Roman"/>
          <w:sz w:val="24"/>
          <w:szCs w:val="24"/>
          <w:lang w:eastAsia="bg-BG"/>
        </w:rPr>
        <w:t xml:space="preserve">осигурен пряк и неограничен достъп по електронен път </w:t>
      </w:r>
      <w:r w:rsidR="00011CE0" w:rsidRPr="00C95FC0">
        <w:rPr>
          <w:rFonts w:ascii="Times New Roman" w:eastAsia="MS ??" w:hAnsi="Times New Roman" w:cs="Times New Roman"/>
          <w:sz w:val="24"/>
          <w:szCs w:val="24"/>
          <w:lang w:eastAsia="bg-BG"/>
        </w:rPr>
        <w:t>на следния адрес .............</w:t>
      </w: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Batang" w:hAnsi="Times New Roman" w:cs="Times New Roman"/>
          <w:sz w:val="24"/>
          <w:szCs w:val="24"/>
          <w:lang w:eastAsia="bg-BG"/>
        </w:rPr>
      </w:pPr>
      <w:r w:rsidRPr="00C95FC0">
        <w:rPr>
          <w:rFonts w:ascii="Times New Roman" w:eastAsia="Batang" w:hAnsi="Times New Roman" w:cs="Times New Roman"/>
          <w:sz w:val="24"/>
          <w:szCs w:val="24"/>
          <w:lang w:eastAsia="bg-BG"/>
        </w:rPr>
        <w:t>2. Декларирам, че ЕЕДОП, представен и подписан от участника</w:t>
      </w:r>
      <w:r w:rsidR="00011CE0" w:rsidRPr="00C95FC0">
        <w:rPr>
          <w:rFonts w:ascii="Times New Roman" w:eastAsia="Batang" w:hAnsi="Times New Roman" w:cs="Times New Roman"/>
          <w:sz w:val="24"/>
          <w:szCs w:val="24"/>
          <w:lang w:eastAsia="bg-BG"/>
        </w:rPr>
        <w:t xml:space="preserve"> с електронен подпис</w:t>
      </w:r>
      <w:r w:rsidRPr="00C95FC0">
        <w:rPr>
          <w:rFonts w:ascii="Times New Roman" w:eastAsia="Batang" w:hAnsi="Times New Roman" w:cs="Times New Roman"/>
          <w:sz w:val="24"/>
          <w:szCs w:val="24"/>
          <w:lang w:eastAsia="bg-BG"/>
        </w:rPr>
        <w:t xml:space="preserve">, който представлявам, съдържа актуални данни към момента на подаване на офертата в настоящата процедура и подписът, с които е подписан е автентичен и принадлежи на лице с представителна власт. </w:t>
      </w:r>
    </w:p>
    <w:p w:rsidR="00DB403C"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p>
    <w:p w:rsidR="00033C15" w:rsidRPr="00C95FC0" w:rsidRDefault="00DB403C" w:rsidP="00DB403C">
      <w:pPr>
        <w:widowControl w:val="0"/>
        <w:tabs>
          <w:tab w:val="left" w:pos="7272"/>
        </w:tabs>
        <w:autoSpaceDE w:val="0"/>
        <w:autoSpaceDN w:val="0"/>
        <w:adjustRightInd w:val="0"/>
        <w:spacing w:after="120" w:line="240" w:lineRule="auto"/>
        <w:ind w:right="141"/>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xml:space="preserve">Известна ми е отговорността за деклариране на неверни данни.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89"/>
        <w:gridCol w:w="4890"/>
      </w:tblGrid>
      <w:tr w:rsidR="00033C15" w:rsidRPr="00C95FC0" w:rsidTr="00823209">
        <w:tc>
          <w:tcPr>
            <w:tcW w:w="4889" w:type="dxa"/>
          </w:tcPr>
          <w:p w:rsidR="00033C15" w:rsidRPr="00C95FC0" w:rsidRDefault="00033C15" w:rsidP="00823209">
            <w:pPr>
              <w:spacing w:after="120"/>
              <w:jc w:val="right"/>
              <w:rPr>
                <w:rFonts w:ascii="Times New Roman" w:eastAsia="Batang" w:hAnsi="Times New Roman"/>
                <w:b/>
                <w:bCs/>
                <w:caps/>
                <w:sz w:val="24"/>
                <w:szCs w:val="24"/>
              </w:rPr>
            </w:pPr>
            <w:r w:rsidRPr="00C95FC0">
              <w:rPr>
                <w:rFonts w:ascii="Times New Roman" w:hAnsi="Times New Roman"/>
                <w:sz w:val="24"/>
                <w:szCs w:val="24"/>
              </w:rPr>
              <w:t>Наименование на участника</w:t>
            </w:r>
            <w:r w:rsidRPr="00C95FC0">
              <w:rPr>
                <w:rFonts w:ascii="Times New Roman" w:eastAsia="MS ??" w:hAnsi="Times New Roman"/>
                <w:color w:val="000000"/>
                <w:spacing w:val="-6"/>
                <w:sz w:val="24"/>
                <w:szCs w:val="24"/>
              </w:rPr>
              <w:t>:</w:t>
            </w:r>
          </w:p>
        </w:tc>
        <w:tc>
          <w:tcPr>
            <w:tcW w:w="4890" w:type="dxa"/>
          </w:tcPr>
          <w:p w:rsidR="00033C15" w:rsidRPr="00C95FC0" w:rsidRDefault="00033C15" w:rsidP="00823209">
            <w:pPr>
              <w:spacing w:after="120"/>
              <w:jc w:val="both"/>
              <w:rPr>
                <w:rFonts w:ascii="Times New Roman" w:eastAsia="Batang" w:hAnsi="Times New Roman"/>
                <w:b/>
                <w:bCs/>
                <w:caps/>
                <w:sz w:val="24"/>
                <w:szCs w:val="24"/>
              </w:rPr>
            </w:pPr>
          </w:p>
        </w:tc>
      </w:tr>
      <w:tr w:rsidR="00033C15" w:rsidRPr="00C95FC0" w:rsidTr="00823209">
        <w:tc>
          <w:tcPr>
            <w:tcW w:w="4889" w:type="dxa"/>
          </w:tcPr>
          <w:p w:rsidR="00033C15" w:rsidRPr="00C95FC0" w:rsidRDefault="00033C15" w:rsidP="00823209">
            <w:pPr>
              <w:spacing w:after="120"/>
              <w:jc w:val="right"/>
              <w:rPr>
                <w:rFonts w:ascii="Times New Roman" w:eastAsia="Batang" w:hAnsi="Times New Roman"/>
                <w:b/>
                <w:bCs/>
                <w:caps/>
                <w:sz w:val="24"/>
                <w:szCs w:val="24"/>
              </w:rPr>
            </w:pPr>
            <w:r w:rsidRPr="00C95FC0">
              <w:rPr>
                <w:rFonts w:ascii="Times New Roman" w:hAnsi="Times New Roman"/>
                <w:sz w:val="24"/>
                <w:szCs w:val="24"/>
              </w:rPr>
              <w:t>Име и фамилия на представителя на участника</w:t>
            </w:r>
            <w:r w:rsidRPr="00C95FC0">
              <w:rPr>
                <w:rFonts w:ascii="Times New Roman" w:eastAsia="MS ??" w:hAnsi="Times New Roman"/>
                <w:color w:val="000000"/>
                <w:spacing w:val="-6"/>
                <w:sz w:val="24"/>
                <w:szCs w:val="24"/>
              </w:rPr>
              <w:t>:</w:t>
            </w:r>
            <w:r w:rsidRPr="00C95FC0">
              <w:rPr>
                <w:rFonts w:ascii="Times New Roman" w:hAnsi="Times New Roman"/>
                <w:sz w:val="24"/>
                <w:szCs w:val="24"/>
              </w:rPr>
              <w:t xml:space="preserve">      </w:t>
            </w:r>
          </w:p>
        </w:tc>
        <w:tc>
          <w:tcPr>
            <w:tcW w:w="4890" w:type="dxa"/>
          </w:tcPr>
          <w:p w:rsidR="00033C15" w:rsidRPr="00C95FC0" w:rsidRDefault="00033C15" w:rsidP="00823209">
            <w:pPr>
              <w:spacing w:after="120"/>
              <w:jc w:val="both"/>
              <w:rPr>
                <w:rFonts w:ascii="Times New Roman" w:eastAsia="Batang" w:hAnsi="Times New Roman"/>
                <w:b/>
                <w:bCs/>
                <w:caps/>
                <w:sz w:val="24"/>
                <w:szCs w:val="24"/>
              </w:rPr>
            </w:pPr>
          </w:p>
        </w:tc>
      </w:tr>
      <w:tr w:rsidR="00033C15" w:rsidRPr="00C95FC0" w:rsidTr="00823209">
        <w:tc>
          <w:tcPr>
            <w:tcW w:w="4889" w:type="dxa"/>
          </w:tcPr>
          <w:p w:rsidR="00033C15" w:rsidRPr="00C95FC0" w:rsidRDefault="00033C15" w:rsidP="00823209">
            <w:pPr>
              <w:spacing w:after="120"/>
              <w:jc w:val="right"/>
              <w:rPr>
                <w:rFonts w:ascii="Times New Roman" w:eastAsia="Batang" w:hAnsi="Times New Roman"/>
                <w:b/>
                <w:bCs/>
                <w:caps/>
                <w:sz w:val="24"/>
                <w:szCs w:val="24"/>
              </w:rPr>
            </w:pPr>
            <w:r w:rsidRPr="00C95FC0">
              <w:rPr>
                <w:rFonts w:ascii="Times New Roman" w:hAnsi="Times New Roman"/>
                <w:sz w:val="24"/>
                <w:szCs w:val="24"/>
              </w:rPr>
              <w:t>Длъжност</w:t>
            </w:r>
            <w:r w:rsidRPr="00C95FC0">
              <w:rPr>
                <w:rFonts w:ascii="Times New Roman" w:eastAsia="MS ??" w:hAnsi="Times New Roman"/>
                <w:color w:val="000000"/>
                <w:spacing w:val="-6"/>
                <w:sz w:val="24"/>
                <w:szCs w:val="24"/>
              </w:rPr>
              <w:t>:</w:t>
            </w:r>
          </w:p>
        </w:tc>
        <w:tc>
          <w:tcPr>
            <w:tcW w:w="4890" w:type="dxa"/>
          </w:tcPr>
          <w:p w:rsidR="00033C15" w:rsidRPr="00C95FC0" w:rsidRDefault="00033C15" w:rsidP="00823209">
            <w:pPr>
              <w:spacing w:after="120"/>
              <w:jc w:val="both"/>
              <w:rPr>
                <w:rFonts w:ascii="Times New Roman" w:eastAsia="Batang" w:hAnsi="Times New Roman"/>
                <w:b/>
                <w:bCs/>
                <w:caps/>
                <w:sz w:val="24"/>
                <w:szCs w:val="24"/>
              </w:rPr>
            </w:pPr>
          </w:p>
        </w:tc>
      </w:tr>
      <w:tr w:rsidR="00033C15" w:rsidRPr="00C95FC0" w:rsidTr="00823209">
        <w:tc>
          <w:tcPr>
            <w:tcW w:w="4889" w:type="dxa"/>
          </w:tcPr>
          <w:p w:rsidR="00033C15" w:rsidRPr="00C95FC0" w:rsidRDefault="00033C15" w:rsidP="00823209">
            <w:pPr>
              <w:spacing w:after="120"/>
              <w:jc w:val="right"/>
              <w:rPr>
                <w:rFonts w:ascii="Times New Roman" w:eastAsia="Batang" w:hAnsi="Times New Roman"/>
                <w:b/>
                <w:bCs/>
                <w:caps/>
                <w:sz w:val="24"/>
                <w:szCs w:val="24"/>
              </w:rPr>
            </w:pPr>
            <w:r w:rsidRPr="00C95FC0">
              <w:rPr>
                <w:rFonts w:ascii="Times New Roman" w:hAnsi="Times New Roman"/>
                <w:sz w:val="24"/>
                <w:szCs w:val="24"/>
              </w:rPr>
              <w:t>Подпис /и печат/</w:t>
            </w:r>
            <w:r w:rsidRPr="00C95FC0">
              <w:rPr>
                <w:rFonts w:ascii="Times New Roman" w:eastAsia="MS ??" w:hAnsi="Times New Roman"/>
                <w:color w:val="000000"/>
                <w:spacing w:val="-6"/>
                <w:sz w:val="24"/>
                <w:szCs w:val="24"/>
              </w:rPr>
              <w:t>:</w:t>
            </w:r>
          </w:p>
        </w:tc>
        <w:tc>
          <w:tcPr>
            <w:tcW w:w="4890" w:type="dxa"/>
          </w:tcPr>
          <w:p w:rsidR="00033C15" w:rsidRPr="00C95FC0" w:rsidRDefault="00033C15" w:rsidP="00823209">
            <w:pPr>
              <w:spacing w:after="120"/>
              <w:jc w:val="both"/>
              <w:rPr>
                <w:rFonts w:ascii="Times New Roman" w:eastAsia="Batang" w:hAnsi="Times New Roman"/>
                <w:b/>
                <w:bCs/>
                <w:caps/>
                <w:sz w:val="24"/>
                <w:szCs w:val="24"/>
              </w:rPr>
            </w:pPr>
          </w:p>
        </w:tc>
      </w:tr>
      <w:tr w:rsidR="00033C15" w:rsidRPr="00C95FC0" w:rsidTr="00823209">
        <w:tc>
          <w:tcPr>
            <w:tcW w:w="4889" w:type="dxa"/>
          </w:tcPr>
          <w:p w:rsidR="00033C15" w:rsidRPr="00C95FC0" w:rsidRDefault="00033C15" w:rsidP="00823209">
            <w:pPr>
              <w:spacing w:after="120"/>
              <w:jc w:val="right"/>
              <w:rPr>
                <w:rFonts w:ascii="Times New Roman" w:eastAsia="Batang" w:hAnsi="Times New Roman"/>
                <w:b/>
                <w:bCs/>
                <w:caps/>
                <w:sz w:val="24"/>
                <w:szCs w:val="24"/>
              </w:rPr>
            </w:pPr>
            <w:r w:rsidRPr="00C95FC0">
              <w:rPr>
                <w:rFonts w:ascii="Times New Roman" w:eastAsia="MS ??" w:hAnsi="Times New Roman"/>
                <w:color w:val="000000"/>
                <w:spacing w:val="-6"/>
                <w:sz w:val="24"/>
                <w:szCs w:val="24"/>
              </w:rPr>
              <w:t xml:space="preserve">                                        Дата:</w:t>
            </w:r>
          </w:p>
        </w:tc>
        <w:tc>
          <w:tcPr>
            <w:tcW w:w="4890" w:type="dxa"/>
          </w:tcPr>
          <w:p w:rsidR="00033C15" w:rsidRPr="00C95FC0" w:rsidRDefault="00033C15" w:rsidP="00AF2A12">
            <w:pPr>
              <w:spacing w:after="120"/>
              <w:jc w:val="both"/>
              <w:rPr>
                <w:rFonts w:ascii="Times New Roman" w:eastAsia="Batang" w:hAnsi="Times New Roman"/>
                <w:b/>
                <w:bCs/>
                <w:caps/>
                <w:sz w:val="24"/>
                <w:szCs w:val="24"/>
              </w:rPr>
            </w:pPr>
            <w:r w:rsidRPr="00C95FC0">
              <w:rPr>
                <w:rFonts w:ascii="Times New Roman" w:eastAsia="MS ??" w:hAnsi="Times New Roman"/>
                <w:color w:val="000000"/>
                <w:spacing w:val="-6"/>
                <w:sz w:val="24"/>
                <w:szCs w:val="24"/>
              </w:rPr>
              <w:t>_________________ 20</w:t>
            </w:r>
            <w:r w:rsidR="00AF2A12">
              <w:rPr>
                <w:rFonts w:ascii="Times New Roman" w:eastAsia="MS ??" w:hAnsi="Times New Roman"/>
                <w:color w:val="000000"/>
                <w:spacing w:val="-6"/>
                <w:sz w:val="24"/>
                <w:szCs w:val="24"/>
              </w:rPr>
              <w:t>....</w:t>
            </w:r>
            <w:r w:rsidRPr="00C95FC0">
              <w:rPr>
                <w:rFonts w:ascii="Times New Roman" w:eastAsia="MS ??" w:hAnsi="Times New Roman"/>
                <w:color w:val="000000"/>
                <w:spacing w:val="-6"/>
                <w:sz w:val="24"/>
                <w:szCs w:val="24"/>
              </w:rPr>
              <w:t xml:space="preserve"> г.</w:t>
            </w:r>
            <w:r w:rsidRPr="00C95FC0">
              <w:rPr>
                <w:rFonts w:ascii="Times New Roman" w:eastAsia="MS ??" w:hAnsi="Times New Roman"/>
                <w:color w:val="000000"/>
                <w:spacing w:val="-6"/>
                <w:sz w:val="24"/>
                <w:szCs w:val="24"/>
              </w:rPr>
              <w:tab/>
            </w:r>
          </w:p>
        </w:tc>
      </w:tr>
    </w:tbl>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p>
    <w:p w:rsidR="003B4A8C" w:rsidRDefault="003B4A8C">
      <w:pPr>
        <w:rPr>
          <w:rFonts w:ascii="Times New Roman" w:eastAsia="MS ??" w:hAnsi="Times New Roman" w:cs="Times New Roman"/>
          <w:b/>
          <w:i/>
          <w:sz w:val="24"/>
          <w:szCs w:val="24"/>
          <w:lang w:eastAsia="bg-BG"/>
        </w:rPr>
      </w:pPr>
    </w:p>
    <w:p w:rsidR="007A60A0" w:rsidRDefault="007A60A0">
      <w:pPr>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4</w:t>
      </w:r>
    </w:p>
    <w:p w:rsidR="00033C15" w:rsidRPr="00C95FC0" w:rsidRDefault="00033C15" w:rsidP="005F6074">
      <w:pPr>
        <w:spacing w:after="120" w:line="240" w:lineRule="auto"/>
        <w:ind w:left="4248" w:firstLine="708"/>
        <w:jc w:val="both"/>
        <w:rPr>
          <w:rFonts w:ascii="Times New Roman" w:eastAsia="Batang" w:hAnsi="Times New Roman" w:cs="Times New Roman"/>
          <w:b/>
          <w:bCs/>
          <w:caps/>
          <w:sz w:val="24"/>
          <w:szCs w:val="24"/>
        </w:rPr>
      </w:pPr>
    </w:p>
    <w:p w:rsidR="00461AF8" w:rsidRPr="00C95FC0" w:rsidRDefault="00DB403C" w:rsidP="00AF2A12">
      <w:pPr>
        <w:spacing w:after="120" w:line="240" w:lineRule="auto"/>
        <w:ind w:left="4956"/>
        <w:jc w:val="both"/>
        <w:rPr>
          <w:rFonts w:ascii="Times New Roman" w:eastAsia="MS ??" w:hAnsi="Times New Roman" w:cs="Times New Roman"/>
          <w:b/>
          <w:bCs/>
          <w:spacing w:val="-1"/>
          <w:w w:val="107"/>
          <w:sz w:val="24"/>
          <w:szCs w:val="24"/>
          <w:lang w:eastAsia="bg-BG"/>
        </w:rPr>
      </w:pPr>
      <w:r w:rsidRPr="00C95FC0">
        <w:rPr>
          <w:rFonts w:ascii="Times New Roman" w:eastAsia="Batang" w:hAnsi="Times New Roman" w:cs="Times New Roman"/>
          <w:b/>
          <w:bCs/>
          <w:caps/>
          <w:sz w:val="24"/>
          <w:szCs w:val="24"/>
        </w:rPr>
        <w:t xml:space="preserve">ДО </w:t>
      </w:r>
      <w:r w:rsidR="00AF2A12">
        <w:rPr>
          <w:rFonts w:ascii="Times New Roman" w:eastAsia="MS ??" w:hAnsi="Times New Roman" w:cs="Times New Roman"/>
          <w:b/>
          <w:bCs/>
          <w:spacing w:val="-1"/>
          <w:w w:val="107"/>
          <w:sz w:val="24"/>
          <w:szCs w:val="24"/>
          <w:lang w:eastAsia="bg-BG"/>
        </w:rPr>
        <w:t>КМЕТА НА ОБЩИНА СТРУМЯНИ</w:t>
      </w:r>
      <w:r w:rsidR="00461AF8" w:rsidRPr="00C95FC0">
        <w:rPr>
          <w:rFonts w:ascii="Times New Roman" w:eastAsia="MS ??" w:hAnsi="Times New Roman" w:cs="Times New Roman"/>
          <w:b/>
          <w:bCs/>
          <w:spacing w:val="-1"/>
          <w:w w:val="107"/>
          <w:sz w:val="24"/>
          <w:szCs w:val="24"/>
          <w:lang w:eastAsia="bg-BG"/>
        </w:rPr>
        <w:t xml:space="preserve"> </w:t>
      </w:r>
    </w:p>
    <w:p w:rsidR="00B601A0" w:rsidRPr="00C95FC0" w:rsidRDefault="00B601A0" w:rsidP="00B601A0">
      <w:pPr>
        <w:widowControl w:val="0"/>
        <w:shd w:val="clear" w:color="auto" w:fill="FFFFFF"/>
        <w:autoSpaceDE w:val="0"/>
        <w:autoSpaceDN w:val="0"/>
        <w:adjustRightInd w:val="0"/>
        <w:spacing w:after="120" w:line="240" w:lineRule="auto"/>
        <w:ind w:left="3540" w:firstLine="708"/>
        <w:jc w:val="center"/>
        <w:rPr>
          <w:rFonts w:ascii="Times New Roman" w:eastAsia="MS ??" w:hAnsi="Times New Roman" w:cs="Times New Roman"/>
          <w:b/>
          <w:bCs/>
          <w:spacing w:val="-1"/>
          <w:w w:val="107"/>
          <w:sz w:val="24"/>
          <w:szCs w:val="24"/>
          <w:lang w:eastAsia="bg-BG"/>
        </w:rPr>
      </w:pPr>
    </w:p>
    <w:p w:rsidR="00DB403C" w:rsidRPr="00C95FC0" w:rsidRDefault="00DB403C" w:rsidP="00DB403C">
      <w:pPr>
        <w:widowControl w:val="0"/>
        <w:shd w:val="clear" w:color="auto" w:fill="FFFFFF"/>
        <w:autoSpaceDE w:val="0"/>
        <w:autoSpaceDN w:val="0"/>
        <w:adjustRightInd w:val="0"/>
        <w:spacing w:after="120" w:line="240" w:lineRule="auto"/>
        <w:jc w:val="center"/>
        <w:rPr>
          <w:rFonts w:ascii="Times New Roman" w:eastAsia="MS ??" w:hAnsi="Times New Roman" w:cs="Times New Roman"/>
          <w:b/>
          <w:bCs/>
          <w:spacing w:val="-1"/>
          <w:w w:val="107"/>
          <w:sz w:val="24"/>
          <w:szCs w:val="24"/>
          <w:lang w:eastAsia="bg-BG"/>
        </w:rPr>
      </w:pPr>
      <w:r w:rsidRPr="00C95FC0">
        <w:rPr>
          <w:rFonts w:ascii="Times New Roman" w:eastAsia="MS ??" w:hAnsi="Times New Roman" w:cs="Times New Roman"/>
          <w:b/>
          <w:bCs/>
          <w:spacing w:val="-1"/>
          <w:w w:val="107"/>
          <w:sz w:val="24"/>
          <w:szCs w:val="24"/>
          <w:lang w:eastAsia="bg-BG"/>
        </w:rPr>
        <w:t>ПРЕДЛОЖЕНИЕ ЗА ИЗПЪЛНЕНИЕ НА ПОРЪЧКАТА</w:t>
      </w:r>
    </w:p>
    <w:p w:rsidR="00DB403C" w:rsidRPr="00C95FC0" w:rsidRDefault="00DB403C" w:rsidP="00DB403C">
      <w:pPr>
        <w:spacing w:after="120" w:line="240" w:lineRule="auto"/>
        <w:ind w:left="4956"/>
        <w:jc w:val="both"/>
        <w:rPr>
          <w:rFonts w:ascii="Times New Roman" w:eastAsia="Batang" w:hAnsi="Times New Roman" w:cs="Times New Roman"/>
          <w:b/>
          <w:bCs/>
          <w:caps/>
          <w:sz w:val="24"/>
          <w:szCs w:val="24"/>
        </w:rPr>
      </w:pPr>
    </w:p>
    <w:p w:rsidR="00DB403C" w:rsidRPr="00C95FC0" w:rsidRDefault="00DB403C" w:rsidP="00DB403C">
      <w:pPr>
        <w:widowControl w:val="0"/>
        <w:autoSpaceDE w:val="0"/>
        <w:autoSpaceDN w:val="0"/>
        <w:adjustRightInd w:val="0"/>
        <w:spacing w:after="120" w:line="240" w:lineRule="auto"/>
        <w:ind w:right="885"/>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от  .................................................................................................................................</w:t>
      </w:r>
      <w:r w:rsidR="008B239C" w:rsidRPr="00C95FC0">
        <w:rPr>
          <w:rFonts w:ascii="Times New Roman" w:eastAsia="MS ??" w:hAnsi="Times New Roman" w:cs="Times New Roman"/>
          <w:sz w:val="24"/>
          <w:szCs w:val="24"/>
          <w:lang w:eastAsia="bg-BG"/>
        </w:rPr>
        <w:t>...............</w:t>
      </w:r>
      <w:r w:rsidRPr="00C95FC0">
        <w:rPr>
          <w:rFonts w:ascii="Times New Roman" w:eastAsia="MS ??" w:hAnsi="Times New Roman" w:cs="Times New Roman"/>
          <w:sz w:val="24"/>
          <w:szCs w:val="24"/>
          <w:lang w:eastAsia="bg-BG"/>
        </w:rPr>
        <w:t>.</w:t>
      </w:r>
    </w:p>
    <w:p w:rsidR="00DB403C" w:rsidRPr="00C95FC0" w:rsidRDefault="00DB403C" w:rsidP="00DB403C">
      <w:pPr>
        <w:widowControl w:val="0"/>
        <w:autoSpaceDE w:val="0"/>
        <w:autoSpaceDN w:val="0"/>
        <w:adjustRightInd w:val="0"/>
        <w:spacing w:after="120" w:line="240" w:lineRule="auto"/>
        <w:ind w:right="885"/>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B601A0" w:rsidRPr="00C95FC0" w:rsidRDefault="00DB403C" w:rsidP="00AF2A12">
      <w:pPr>
        <w:spacing w:after="120" w:line="276" w:lineRule="auto"/>
        <w:jc w:val="both"/>
        <w:rPr>
          <w:rFonts w:ascii="Times New Roman" w:eastAsia="Calibri" w:hAnsi="Times New Roman" w:cs="Times New Roman"/>
          <w:b/>
          <w:color w:val="000000"/>
          <w:sz w:val="24"/>
          <w:szCs w:val="24"/>
        </w:rPr>
      </w:pPr>
      <w:r w:rsidRPr="00C95FC0">
        <w:rPr>
          <w:rFonts w:ascii="Times New Roman" w:eastAsia="MS ??" w:hAnsi="Times New Roman" w:cs="Times New Roman"/>
          <w:sz w:val="24"/>
          <w:szCs w:val="24"/>
          <w:lang w:eastAsia="bg-BG"/>
        </w:rPr>
        <w:t>(</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  (наименование на участник), с ЕИК (рег. №, ако е приложимо) ...............................,  със седалище  и адрес на управление............................................................................................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r w:rsidR="00AF2A12"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00AF2A12" w:rsidRPr="00AF2A12">
        <w:rPr>
          <w:rFonts w:ascii="Times New Roman" w:eastAsia="Calibri" w:hAnsi="Times New Roman" w:cs="Times New Roman"/>
          <w:b/>
          <w:color w:val="000000"/>
          <w:sz w:val="24"/>
          <w:szCs w:val="24"/>
          <w:lang w:eastAsia="bg-BG"/>
        </w:rPr>
        <w:t>Патиланци</w:t>
      </w:r>
      <w:proofErr w:type="spellEnd"/>
      <w:r w:rsidR="00AF2A12" w:rsidRPr="00AF2A12">
        <w:rPr>
          <w:rFonts w:ascii="Times New Roman" w:eastAsia="Calibri" w:hAnsi="Times New Roman" w:cs="Times New Roman"/>
          <w:b/>
          <w:color w:val="000000"/>
          <w:sz w:val="24"/>
          <w:szCs w:val="24"/>
          <w:lang w:eastAsia="bg-BG"/>
        </w:rPr>
        <w:t>“, с. Микрево, община Струмяни“</w:t>
      </w:r>
      <w:r w:rsidR="00AF2A12">
        <w:rPr>
          <w:rFonts w:ascii="Times New Roman" w:eastAsia="Calibri" w:hAnsi="Times New Roman" w:cs="Times New Roman"/>
          <w:b/>
          <w:color w:val="000000"/>
          <w:sz w:val="24"/>
          <w:szCs w:val="24"/>
          <w:lang w:val="en-US" w:eastAsia="bg-BG"/>
        </w:rPr>
        <w:t xml:space="preserve"> </w:t>
      </w:r>
      <w:r w:rsidR="00461AF8" w:rsidRPr="00C95FC0">
        <w:rPr>
          <w:rFonts w:ascii="Times New Roman" w:hAnsi="Times New Roman" w:cs="Times New Roman"/>
          <w:b/>
          <w:sz w:val="24"/>
          <w:szCs w:val="24"/>
        </w:rPr>
        <w:t xml:space="preserve">, </w:t>
      </w:r>
      <w:r w:rsidR="003F1C1A" w:rsidRPr="00C95FC0">
        <w:rPr>
          <w:rFonts w:ascii="Times New Roman" w:eastAsia="Calibri" w:hAnsi="Times New Roman" w:cs="Times New Roman"/>
          <w:b/>
          <w:color w:val="000000"/>
          <w:sz w:val="24"/>
          <w:szCs w:val="24"/>
        </w:rPr>
        <w:t xml:space="preserve">за обособена позиция № </w:t>
      </w:r>
      <w:r w:rsidR="00C50F1D">
        <w:rPr>
          <w:rFonts w:ascii="Times New Roman" w:eastAsia="Calibri" w:hAnsi="Times New Roman" w:cs="Times New Roman"/>
          <w:b/>
          <w:color w:val="000000"/>
          <w:sz w:val="24"/>
          <w:szCs w:val="24"/>
        </w:rPr>
        <w:t>....</w:t>
      </w:r>
    </w:p>
    <w:p w:rsidR="00B601A0" w:rsidRPr="00C95FC0" w:rsidRDefault="00B601A0" w:rsidP="00B601A0">
      <w:pPr>
        <w:spacing w:after="120"/>
        <w:jc w:val="center"/>
        <w:rPr>
          <w:rFonts w:eastAsia="Batang"/>
          <w:b/>
          <w:bCs/>
          <w:iCs/>
          <w:sz w:val="24"/>
          <w:szCs w:val="24"/>
          <w:lang w:eastAsia="bg-BG"/>
        </w:rPr>
      </w:pPr>
    </w:p>
    <w:p w:rsidR="009B21DB" w:rsidRPr="00C95FC0" w:rsidRDefault="00AF2A12" w:rsidP="007B0166">
      <w:pPr>
        <w:spacing w:after="120"/>
        <w:ind w:firstLine="708"/>
        <w:jc w:val="both"/>
        <w:rPr>
          <w:rFonts w:ascii="Times New Roman" w:eastAsia="Calibri" w:hAnsi="Times New Roman" w:cs="Times New Roman"/>
          <w:b/>
          <w:bCs/>
        </w:rPr>
      </w:pPr>
      <w:r>
        <w:rPr>
          <w:rFonts w:ascii="Times New Roman" w:eastAsia="Calibri" w:hAnsi="Times New Roman" w:cs="Times New Roman"/>
          <w:b/>
          <w:bCs/>
        </w:rPr>
        <w:t>УВАЖАЕМИ</w:t>
      </w:r>
      <w:r w:rsidR="009B21DB" w:rsidRPr="00C95FC0">
        <w:rPr>
          <w:rFonts w:ascii="Times New Roman" w:eastAsia="Calibri" w:hAnsi="Times New Roman" w:cs="Times New Roman"/>
          <w:b/>
          <w:bCs/>
        </w:rPr>
        <w:t xml:space="preserve"> </w:t>
      </w:r>
      <w:r w:rsidR="004F4CEB" w:rsidRPr="00C95FC0">
        <w:rPr>
          <w:rFonts w:ascii="Times New Roman" w:eastAsia="Calibri" w:hAnsi="Times New Roman" w:cs="Times New Roman"/>
          <w:b/>
          <w:bCs/>
        </w:rPr>
        <w:t>Г-</w:t>
      </w:r>
      <w:r>
        <w:rPr>
          <w:rFonts w:ascii="Times New Roman" w:eastAsia="Calibri" w:hAnsi="Times New Roman" w:cs="Times New Roman"/>
          <w:b/>
          <w:bCs/>
        </w:rPr>
        <w:t>Н</w:t>
      </w:r>
      <w:r w:rsidR="004F4CEB" w:rsidRPr="00C95FC0">
        <w:rPr>
          <w:rFonts w:ascii="Times New Roman" w:eastAsia="Calibri" w:hAnsi="Times New Roman" w:cs="Times New Roman"/>
          <w:b/>
          <w:bCs/>
        </w:rPr>
        <w:t xml:space="preserve"> </w:t>
      </w:r>
      <w:r>
        <w:rPr>
          <w:rFonts w:ascii="Times New Roman" w:eastAsia="Calibri" w:hAnsi="Times New Roman" w:cs="Times New Roman"/>
          <w:b/>
          <w:bCs/>
        </w:rPr>
        <w:t>ИЛИЕВ</w:t>
      </w:r>
      <w:r w:rsidR="00AD7627" w:rsidRPr="00C95FC0">
        <w:rPr>
          <w:rFonts w:ascii="Times New Roman" w:eastAsia="Calibri" w:hAnsi="Times New Roman" w:cs="Times New Roman"/>
          <w:b/>
          <w:bCs/>
        </w:rPr>
        <w:t>А</w:t>
      </w:r>
      <w:r w:rsidR="009B21DB" w:rsidRPr="00C95FC0">
        <w:rPr>
          <w:rFonts w:ascii="Times New Roman" w:eastAsia="Calibri" w:hAnsi="Times New Roman" w:cs="Times New Roman"/>
          <w:b/>
          <w:bCs/>
        </w:rPr>
        <w:t>,</w:t>
      </w:r>
    </w:p>
    <w:p w:rsidR="009B21DB" w:rsidRPr="00C95FC0" w:rsidRDefault="009B21DB" w:rsidP="009B21DB">
      <w:pPr>
        <w:spacing w:after="200" w:line="276" w:lineRule="auto"/>
        <w:ind w:firstLine="709"/>
        <w:jc w:val="both"/>
        <w:rPr>
          <w:rFonts w:ascii="Times New Roman" w:eastAsia="Calibri" w:hAnsi="Times New Roman" w:cs="Times New Roman"/>
          <w:bCs/>
        </w:rPr>
      </w:pPr>
      <w:r w:rsidRPr="00C95FC0">
        <w:rPr>
          <w:rFonts w:ascii="Times New Roman" w:eastAsia="Calibri" w:hAnsi="Times New Roman" w:cs="Times New Roman"/>
          <w:bCs/>
        </w:rPr>
        <w:t>С настоящото представяме нашето предложение за изпълнение на обявената от Вас поръчка</w:t>
      </w:r>
      <w:r w:rsidRPr="00C95FC0">
        <w:rPr>
          <w:rFonts w:ascii="Times New Roman" w:eastAsia="Calibri" w:hAnsi="Times New Roman" w:cs="Times New Roman"/>
        </w:rPr>
        <w:t xml:space="preserve"> </w:t>
      </w:r>
      <w:r w:rsidRPr="00C95FC0">
        <w:rPr>
          <w:rFonts w:ascii="Times New Roman" w:eastAsia="Calibri" w:hAnsi="Times New Roman" w:cs="Times New Roman"/>
          <w:bCs/>
        </w:rPr>
        <w:t>с горепосочения предмет.</w:t>
      </w:r>
    </w:p>
    <w:p w:rsidR="00011CE0" w:rsidRPr="00C95FC0" w:rsidRDefault="009B21DB" w:rsidP="009B21DB">
      <w:pPr>
        <w:spacing w:after="120" w:line="276" w:lineRule="auto"/>
        <w:ind w:firstLine="720"/>
        <w:jc w:val="both"/>
        <w:rPr>
          <w:rFonts w:ascii="Times New Roman" w:eastAsia="Calibri" w:hAnsi="Times New Roman" w:cs="Times New Roman"/>
          <w:i/>
        </w:rPr>
      </w:pPr>
      <w:r w:rsidRPr="00C95FC0">
        <w:rPr>
          <w:rFonts w:ascii="Times New Roman" w:eastAsia="Calibri" w:hAnsi="Times New Roman" w:cs="Times New Roman"/>
        </w:rPr>
        <w:t>След като се запознахме с всички изисквания от документацията за участие в  настоящата процедура за възлагане на обществена поръчка</w:t>
      </w:r>
      <w:r w:rsidRPr="00C95FC0">
        <w:rPr>
          <w:rFonts w:ascii="Times New Roman" w:eastAsia="Calibri" w:hAnsi="Times New Roman" w:cs="Times New Roman"/>
          <w:b/>
        </w:rPr>
        <w:t xml:space="preserve">, </w:t>
      </w:r>
      <w:r w:rsidRPr="00C95FC0">
        <w:rPr>
          <w:rFonts w:ascii="Times New Roman" w:eastAsia="Calibri" w:hAnsi="Times New Roman" w:cs="Times New Roman"/>
          <w:color w:val="000000"/>
          <w:spacing w:val="6"/>
        </w:rPr>
        <w:t xml:space="preserve">предлагаме да организираме и </w:t>
      </w:r>
      <w:r w:rsidR="00D30E49" w:rsidRPr="00C95FC0">
        <w:rPr>
          <w:rFonts w:ascii="Times New Roman" w:hAnsi="Times New Roman" w:cs="Times New Roman"/>
          <w:color w:val="000000"/>
          <w:spacing w:val="6"/>
          <w:sz w:val="24"/>
          <w:szCs w:val="24"/>
        </w:rPr>
        <w:t xml:space="preserve">извършим доставката на: </w:t>
      </w:r>
    </w:p>
    <w:p w:rsidR="00C50F1D" w:rsidRDefault="00C50F1D" w:rsidP="00C50F1D">
      <w:pPr>
        <w:spacing w:after="120"/>
        <w:rPr>
          <w:rFonts w:ascii="Times New Roman" w:eastAsia="Calibri" w:hAnsi="Times New Roman" w:cs="Times New Roman"/>
          <w:b/>
          <w:sz w:val="24"/>
          <w:szCs w:val="24"/>
          <w:u w:val="single"/>
          <w:lang w:val="en-US" w:eastAsia="bg-BG"/>
        </w:rPr>
      </w:pPr>
      <w:r w:rsidRPr="00C907E5">
        <w:rPr>
          <w:rFonts w:ascii="Times New Roman" w:eastAsia="Calibri" w:hAnsi="Times New Roman" w:cs="Times New Roman"/>
          <w:b/>
          <w:sz w:val="24"/>
          <w:szCs w:val="24"/>
          <w:u w:val="single"/>
          <w:lang w:eastAsia="bg-BG"/>
        </w:rPr>
        <w:t>Обособена позиция № 1: „Доставка на професионално кухненско оборудване“</w:t>
      </w:r>
    </w:p>
    <w:p w:rsidR="00C50F1D" w:rsidRPr="00C907E5" w:rsidRDefault="00C50F1D" w:rsidP="00C50F1D">
      <w:pPr>
        <w:spacing w:after="120"/>
        <w:rPr>
          <w:rFonts w:ascii="Times New Roman" w:eastAsia="Calibri" w:hAnsi="Times New Roman" w:cs="Times New Roman"/>
          <w:b/>
          <w:sz w:val="24"/>
          <w:szCs w:val="24"/>
          <w:u w:val="single"/>
          <w:lang w:val="en-US" w:eastAsia="bg-BG"/>
        </w:rPr>
      </w:pPr>
    </w:p>
    <w:tbl>
      <w:tblPr>
        <w:tblW w:w="91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45"/>
        <w:gridCol w:w="1921"/>
        <w:gridCol w:w="6314"/>
        <w:gridCol w:w="612"/>
      </w:tblGrid>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Артикул</w:t>
            </w:r>
          </w:p>
        </w:tc>
        <w:tc>
          <w:tcPr>
            <w:tcW w:w="682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xml:space="preserve">Техническа </w:t>
            </w:r>
            <w:r>
              <w:rPr>
                <w:rFonts w:ascii="Times New Roman" w:eastAsia="Times New Roman" w:hAnsi="Times New Roman" w:cs="Times New Roman"/>
                <w:sz w:val="24"/>
                <w:szCs w:val="24"/>
                <w:lang w:eastAsia="bg-BG"/>
              </w:rPr>
              <w:t>оферта</w:t>
            </w: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Брой</w:t>
            </w: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w:t>
            </w:r>
          </w:p>
        </w:tc>
        <w:tc>
          <w:tcPr>
            <w:tcW w:w="682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Професионално кухненско оборудване:</w:t>
            </w: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w:t>
            </w: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1</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Комбинирана печка</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2</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Електрическа фурна</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3</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roofErr w:type="spellStart"/>
            <w:r w:rsidRPr="00C907E5">
              <w:rPr>
                <w:rFonts w:ascii="Times New Roman" w:eastAsia="Times New Roman" w:hAnsi="Times New Roman" w:cs="Times New Roman"/>
                <w:sz w:val="24"/>
                <w:szCs w:val="24"/>
                <w:lang w:eastAsia="bg-BG"/>
              </w:rPr>
              <w:t>Фризер</w:t>
            </w:r>
            <w:proofErr w:type="spellEnd"/>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lastRenderedPageBreak/>
              <w:t>4</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Хладилен шкаф</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5</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Хладилен шкаф</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6</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Картофобелачка</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7</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roofErr w:type="spellStart"/>
            <w:r w:rsidRPr="00C907E5">
              <w:rPr>
                <w:rFonts w:ascii="Times New Roman" w:eastAsia="Times New Roman" w:hAnsi="Times New Roman" w:cs="Times New Roman"/>
                <w:sz w:val="24"/>
                <w:szCs w:val="24"/>
                <w:lang w:eastAsia="bg-BG"/>
              </w:rPr>
              <w:t>Зеленчукорезачка</w:t>
            </w:r>
            <w:proofErr w:type="spellEnd"/>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8</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Планетарен миксер</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9</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Пасатор</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10</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Голям стерилизатор</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11</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стерилизатор</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12</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Работна маса</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 </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val="en-US" w:eastAsia="bg-BG"/>
              </w:rPr>
              <w:t>3</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Колички за сервиране</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Pr>
                <w:rFonts w:ascii="Times New Roman" w:eastAsia="Times New Roman" w:hAnsi="Times New Roman" w:cs="Times New Roman"/>
                <w:sz w:val="24"/>
                <w:szCs w:val="24"/>
                <w:lang w:val="en-US" w:eastAsia="bg-BG"/>
              </w:rPr>
              <w:t>1</w:t>
            </w:r>
            <w:r>
              <w:rPr>
                <w:rFonts w:ascii="Times New Roman" w:eastAsia="Times New Roman" w:hAnsi="Times New Roman" w:cs="Times New Roman"/>
                <w:sz w:val="24"/>
                <w:szCs w:val="24"/>
                <w:lang w:eastAsia="bg-BG"/>
              </w:rPr>
              <w:t>4</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Стелаж</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C907E5">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val="en-US" w:eastAsia="bg-BG"/>
              </w:rPr>
              <w:t>5</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Стелаж</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C907E5" w:rsidTr="00C50F1D">
        <w:trPr>
          <w:tblCellSpacing w:w="15" w:type="dxa"/>
        </w:trPr>
        <w:tc>
          <w:tcPr>
            <w:tcW w:w="249"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Pr>
                <w:rFonts w:ascii="Times New Roman" w:eastAsia="Times New Roman" w:hAnsi="Times New Roman" w:cs="Times New Roman"/>
                <w:sz w:val="24"/>
                <w:szCs w:val="24"/>
                <w:lang w:val="en-US" w:eastAsia="bg-BG"/>
              </w:rPr>
              <w:t>16</w:t>
            </w:r>
          </w:p>
        </w:tc>
        <w:tc>
          <w:tcPr>
            <w:tcW w:w="1504"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C907E5">
              <w:rPr>
                <w:rFonts w:ascii="Times New Roman" w:eastAsia="Times New Roman" w:hAnsi="Times New Roman" w:cs="Times New Roman"/>
                <w:sz w:val="24"/>
                <w:szCs w:val="24"/>
                <w:lang w:eastAsia="bg-BG"/>
              </w:rPr>
              <w:t>Стелаж</w:t>
            </w:r>
          </w:p>
        </w:tc>
        <w:tc>
          <w:tcPr>
            <w:tcW w:w="6829" w:type="dxa"/>
            <w:tcBorders>
              <w:top w:val="outset" w:sz="6" w:space="0" w:color="auto"/>
              <w:left w:val="outset" w:sz="6" w:space="0" w:color="auto"/>
              <w:bottom w:val="outset" w:sz="6" w:space="0" w:color="auto"/>
              <w:right w:val="outset" w:sz="6" w:space="0" w:color="auto"/>
            </w:tcBorders>
            <w:vAlign w:val="center"/>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0" w:type="dxa"/>
            <w:tcBorders>
              <w:top w:val="outset" w:sz="6" w:space="0" w:color="auto"/>
              <w:left w:val="outset" w:sz="6" w:space="0" w:color="auto"/>
              <w:bottom w:val="outset" w:sz="6" w:space="0" w:color="auto"/>
              <w:right w:val="outset" w:sz="6" w:space="0" w:color="auto"/>
            </w:tcBorders>
            <w:vAlign w:val="center"/>
            <w:hideMark/>
          </w:tcPr>
          <w:p w:rsidR="00C50F1D" w:rsidRPr="00C907E5"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bl>
    <w:p w:rsidR="00C50F1D" w:rsidRDefault="00C50F1D" w:rsidP="00C50F1D">
      <w:pPr>
        <w:rPr>
          <w:lang w:val="en-US"/>
        </w:rPr>
      </w:pPr>
    </w:p>
    <w:p w:rsidR="00C50F1D" w:rsidRDefault="00C50F1D" w:rsidP="00C50F1D">
      <w:pPr>
        <w:rPr>
          <w:rFonts w:ascii="Times New Roman" w:eastAsia="Calibri" w:hAnsi="Times New Roman" w:cs="Times New Roman"/>
          <w:b/>
          <w:sz w:val="24"/>
          <w:szCs w:val="24"/>
          <w:u w:val="single"/>
          <w:lang w:val="en-US" w:eastAsia="bg-BG"/>
        </w:rPr>
      </w:pPr>
      <w:r w:rsidRPr="00587315">
        <w:rPr>
          <w:rFonts w:ascii="Times New Roman" w:eastAsia="Calibri" w:hAnsi="Times New Roman" w:cs="Times New Roman"/>
          <w:b/>
          <w:color w:val="000000"/>
          <w:sz w:val="24"/>
          <w:szCs w:val="24"/>
          <w:u w:val="single"/>
        </w:rPr>
        <w:t>Обособена позиция № 2:</w:t>
      </w:r>
      <w:r w:rsidRPr="00587315">
        <w:rPr>
          <w:rFonts w:ascii="Times New Roman" w:eastAsia="Times New Roman" w:hAnsi="Times New Roman" w:cs="Times New Roman"/>
          <w:b/>
          <w:color w:val="000000"/>
          <w:sz w:val="24"/>
          <w:szCs w:val="24"/>
          <w:u w:val="single"/>
          <w:lang w:eastAsia="bg-BG"/>
        </w:rPr>
        <w:t xml:space="preserve"> </w:t>
      </w:r>
      <w:r w:rsidRPr="00587315">
        <w:rPr>
          <w:rFonts w:ascii="Times New Roman" w:eastAsia="Calibri" w:hAnsi="Times New Roman" w:cs="Times New Roman"/>
          <w:b/>
          <w:sz w:val="24"/>
          <w:szCs w:val="24"/>
          <w:u w:val="single"/>
          <w:lang w:eastAsia="bg-BG"/>
        </w:rPr>
        <w:t>„Доставка на професионално оборудване за пералня“</w:t>
      </w:r>
    </w:p>
    <w:p w:rsidR="00C50F1D" w:rsidRDefault="00C50F1D" w:rsidP="00C50F1D">
      <w:pPr>
        <w:rPr>
          <w:rFonts w:ascii="Times New Roman" w:eastAsia="Calibri" w:hAnsi="Times New Roman" w:cs="Times New Roman"/>
          <w:b/>
          <w:sz w:val="24"/>
          <w:szCs w:val="24"/>
          <w:u w:val="single"/>
          <w:lang w:val="en-US" w:eastAsia="bg-BG"/>
        </w:rPr>
      </w:pPr>
    </w:p>
    <w:tbl>
      <w:tblPr>
        <w:tblW w:w="91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89"/>
        <w:gridCol w:w="56"/>
        <w:gridCol w:w="45"/>
        <w:gridCol w:w="1661"/>
        <w:gridCol w:w="55"/>
        <w:gridCol w:w="43"/>
        <w:gridCol w:w="6431"/>
        <w:gridCol w:w="612"/>
      </w:tblGrid>
      <w:tr w:rsidR="00C50F1D" w:rsidRPr="007F6852" w:rsidTr="00C50F1D">
        <w:trPr>
          <w:tblCellSpacing w:w="15" w:type="dxa"/>
        </w:trPr>
        <w:tc>
          <w:tcPr>
            <w:tcW w:w="345"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w:t>
            </w:r>
          </w:p>
        </w:tc>
        <w:tc>
          <w:tcPr>
            <w:tcW w:w="1729"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Артикул</w:t>
            </w:r>
          </w:p>
        </w:tc>
        <w:tc>
          <w:tcPr>
            <w:tcW w:w="6401"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 xml:space="preserve">Техническа </w:t>
            </w:r>
            <w:r>
              <w:rPr>
                <w:rFonts w:ascii="Times New Roman" w:eastAsia="Times New Roman" w:hAnsi="Times New Roman" w:cs="Times New Roman"/>
                <w:sz w:val="24"/>
                <w:szCs w:val="24"/>
                <w:lang w:eastAsia="bg-BG"/>
              </w:rPr>
              <w:t>оферта</w:t>
            </w: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Брой</w:t>
            </w:r>
          </w:p>
        </w:tc>
      </w:tr>
      <w:tr w:rsidR="00C50F1D" w:rsidRPr="007F6852" w:rsidTr="00C50F1D">
        <w:trPr>
          <w:tblCellSpacing w:w="15" w:type="dxa"/>
        </w:trPr>
        <w:tc>
          <w:tcPr>
            <w:tcW w:w="345"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 </w:t>
            </w:r>
          </w:p>
        </w:tc>
        <w:tc>
          <w:tcPr>
            <w:tcW w:w="1729"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 </w:t>
            </w:r>
          </w:p>
        </w:tc>
        <w:tc>
          <w:tcPr>
            <w:tcW w:w="6401"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Професионално оборудване на пералнята:</w:t>
            </w: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 </w:t>
            </w:r>
          </w:p>
        </w:tc>
      </w:tr>
      <w:tr w:rsidR="00C50F1D" w:rsidRPr="007F6852" w:rsidTr="00C50F1D">
        <w:trPr>
          <w:tblCellSpacing w:w="15" w:type="dxa"/>
        </w:trPr>
        <w:tc>
          <w:tcPr>
            <w:tcW w:w="345"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7F6852">
              <w:rPr>
                <w:rFonts w:ascii="Times New Roman" w:eastAsia="Times New Roman" w:hAnsi="Times New Roman" w:cs="Times New Roman"/>
                <w:sz w:val="24"/>
                <w:szCs w:val="24"/>
                <w:lang w:eastAsia="bg-BG"/>
              </w:rPr>
              <w:t>1</w:t>
            </w:r>
          </w:p>
        </w:tc>
        <w:tc>
          <w:tcPr>
            <w:tcW w:w="1729"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Професионална перална машина</w:t>
            </w:r>
          </w:p>
        </w:tc>
        <w:tc>
          <w:tcPr>
            <w:tcW w:w="6401" w:type="dxa"/>
            <w:tcBorders>
              <w:top w:val="outset" w:sz="6" w:space="0" w:color="auto"/>
              <w:left w:val="outset" w:sz="6" w:space="0" w:color="auto"/>
              <w:bottom w:val="outset" w:sz="6" w:space="0" w:color="auto"/>
              <w:right w:val="outset" w:sz="6" w:space="0" w:color="auto"/>
            </w:tcBorders>
            <w:vAlign w:val="center"/>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7F6852" w:rsidTr="00C50F1D">
        <w:trPr>
          <w:tblCellSpacing w:w="15" w:type="dxa"/>
        </w:trPr>
        <w:tc>
          <w:tcPr>
            <w:tcW w:w="345"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7F6852">
              <w:rPr>
                <w:rFonts w:ascii="Times New Roman" w:eastAsia="Times New Roman" w:hAnsi="Times New Roman" w:cs="Times New Roman"/>
                <w:sz w:val="24"/>
                <w:szCs w:val="24"/>
                <w:lang w:val="en-US" w:eastAsia="bg-BG"/>
              </w:rPr>
              <w:t>2</w:t>
            </w:r>
          </w:p>
        </w:tc>
        <w:tc>
          <w:tcPr>
            <w:tcW w:w="1729"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Сушилня</w:t>
            </w:r>
          </w:p>
        </w:tc>
        <w:tc>
          <w:tcPr>
            <w:tcW w:w="6401" w:type="dxa"/>
            <w:tcBorders>
              <w:top w:val="outset" w:sz="6" w:space="0" w:color="auto"/>
              <w:left w:val="outset" w:sz="6" w:space="0" w:color="auto"/>
              <w:bottom w:val="outset" w:sz="6" w:space="0" w:color="auto"/>
              <w:right w:val="outset" w:sz="6" w:space="0" w:color="auto"/>
            </w:tcBorders>
            <w:vAlign w:val="center"/>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7F6852" w:rsidTr="00C50F1D">
        <w:trPr>
          <w:tblCellSpacing w:w="15" w:type="dxa"/>
        </w:trPr>
        <w:tc>
          <w:tcPr>
            <w:tcW w:w="345"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7F6852">
              <w:rPr>
                <w:rFonts w:ascii="Times New Roman" w:eastAsia="Times New Roman" w:hAnsi="Times New Roman" w:cs="Times New Roman"/>
                <w:sz w:val="24"/>
                <w:szCs w:val="24"/>
                <w:lang w:val="en-US" w:eastAsia="bg-BG"/>
              </w:rPr>
              <w:t>3</w:t>
            </w:r>
          </w:p>
        </w:tc>
        <w:tc>
          <w:tcPr>
            <w:tcW w:w="1729" w:type="dxa"/>
            <w:gridSpan w:val="3"/>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7F6852">
              <w:rPr>
                <w:rFonts w:ascii="Times New Roman" w:eastAsia="Times New Roman" w:hAnsi="Times New Roman" w:cs="Times New Roman"/>
                <w:sz w:val="24"/>
                <w:szCs w:val="24"/>
                <w:lang w:eastAsia="bg-BG"/>
              </w:rPr>
              <w:t>Професионална дъска за гладене</w:t>
            </w:r>
          </w:p>
        </w:tc>
        <w:tc>
          <w:tcPr>
            <w:tcW w:w="6401" w:type="dxa"/>
            <w:tcBorders>
              <w:top w:val="outset" w:sz="6" w:space="0" w:color="auto"/>
              <w:left w:val="outset" w:sz="6" w:space="0" w:color="auto"/>
              <w:bottom w:val="outset" w:sz="6" w:space="0" w:color="auto"/>
              <w:right w:val="outset" w:sz="6" w:space="0" w:color="auto"/>
            </w:tcBorders>
            <w:vAlign w:val="center"/>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7F6852"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BE708A" w:rsidTr="007A60A0">
        <w:trPr>
          <w:tblCellSpacing w:w="15" w:type="dxa"/>
        </w:trPr>
        <w:tc>
          <w:tcPr>
            <w:tcW w:w="300" w:type="dxa"/>
            <w:gridSpan w:val="2"/>
            <w:tcBorders>
              <w:top w:val="outset" w:sz="6" w:space="0" w:color="auto"/>
              <w:left w:val="outset" w:sz="6" w:space="0" w:color="auto"/>
              <w:bottom w:val="outset" w:sz="6" w:space="0" w:color="auto"/>
              <w:right w:val="outset" w:sz="6" w:space="0" w:color="auto"/>
            </w:tcBorders>
            <w:vAlign w:val="center"/>
            <w:hideMark/>
          </w:tcPr>
          <w:p w:rsidR="00C50F1D" w:rsidRPr="002D6C21"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Pr>
                <w:rFonts w:ascii="Times New Roman" w:eastAsia="Times New Roman" w:hAnsi="Times New Roman" w:cs="Times New Roman"/>
                <w:sz w:val="24"/>
                <w:szCs w:val="24"/>
                <w:lang w:val="en-US" w:eastAsia="bg-BG"/>
              </w:rPr>
              <w:t>4</w:t>
            </w:r>
          </w:p>
        </w:tc>
        <w:tc>
          <w:tcPr>
            <w:tcW w:w="1731" w:type="dxa"/>
            <w:gridSpan w:val="3"/>
            <w:tcBorders>
              <w:top w:val="outset" w:sz="6" w:space="0" w:color="auto"/>
              <w:left w:val="outset" w:sz="6" w:space="0" w:color="auto"/>
              <w:bottom w:val="outset" w:sz="6" w:space="0" w:color="auto"/>
              <w:right w:val="outset" w:sz="6" w:space="0" w:color="auto"/>
            </w:tcBorders>
            <w:vAlign w:val="center"/>
            <w:hideMark/>
          </w:tcPr>
          <w:p w:rsidR="00C50F1D" w:rsidRPr="002D6C21"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D6C21">
              <w:rPr>
                <w:rFonts w:ascii="Times New Roman" w:eastAsia="Times New Roman" w:hAnsi="Times New Roman" w:cs="Times New Roman"/>
                <w:sz w:val="24"/>
                <w:szCs w:val="24"/>
                <w:lang w:eastAsia="bg-BG"/>
              </w:rPr>
              <w:t>Стелажи за готово пране;</w:t>
            </w:r>
          </w:p>
        </w:tc>
        <w:tc>
          <w:tcPr>
            <w:tcW w:w="6444" w:type="dxa"/>
            <w:gridSpan w:val="2"/>
            <w:tcBorders>
              <w:top w:val="outset" w:sz="6" w:space="0" w:color="auto"/>
              <w:left w:val="outset" w:sz="6" w:space="0" w:color="auto"/>
              <w:bottom w:val="outset" w:sz="6" w:space="0" w:color="auto"/>
              <w:right w:val="outset" w:sz="6" w:space="0" w:color="auto"/>
            </w:tcBorders>
            <w:vAlign w:val="center"/>
          </w:tcPr>
          <w:p w:rsidR="00C50F1D" w:rsidRPr="00BE708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BE708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BE708A" w:rsidTr="007A60A0">
        <w:trPr>
          <w:tblCellSpacing w:w="15" w:type="dxa"/>
        </w:trPr>
        <w:tc>
          <w:tcPr>
            <w:tcW w:w="244" w:type="dxa"/>
            <w:tcBorders>
              <w:top w:val="outset" w:sz="6" w:space="0" w:color="auto"/>
              <w:left w:val="outset" w:sz="6" w:space="0" w:color="auto"/>
              <w:bottom w:val="outset" w:sz="6" w:space="0" w:color="auto"/>
              <w:right w:val="outset" w:sz="6" w:space="0" w:color="auto"/>
            </w:tcBorders>
            <w:vAlign w:val="center"/>
            <w:hideMark/>
          </w:tcPr>
          <w:p w:rsidR="00C50F1D" w:rsidRPr="002D6C21"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Pr>
                <w:rFonts w:ascii="Times New Roman" w:eastAsia="Times New Roman" w:hAnsi="Times New Roman" w:cs="Times New Roman"/>
                <w:sz w:val="24"/>
                <w:szCs w:val="24"/>
                <w:lang w:val="en-US" w:eastAsia="bg-BG"/>
              </w:rPr>
              <w:t>5</w:t>
            </w:r>
          </w:p>
        </w:tc>
        <w:tc>
          <w:tcPr>
            <w:tcW w:w="1732" w:type="dxa"/>
            <w:gridSpan w:val="3"/>
            <w:tcBorders>
              <w:top w:val="outset" w:sz="6" w:space="0" w:color="auto"/>
              <w:left w:val="outset" w:sz="6" w:space="0" w:color="auto"/>
              <w:bottom w:val="outset" w:sz="6" w:space="0" w:color="auto"/>
              <w:right w:val="outset" w:sz="6" w:space="0" w:color="auto"/>
            </w:tcBorders>
            <w:vAlign w:val="center"/>
            <w:hideMark/>
          </w:tcPr>
          <w:p w:rsidR="00C50F1D" w:rsidRPr="00BE708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roofErr w:type="spellStart"/>
            <w:r w:rsidRPr="002D6C21">
              <w:rPr>
                <w:rFonts w:ascii="Times New Roman" w:eastAsia="Times New Roman" w:hAnsi="Times New Roman" w:cs="Times New Roman"/>
                <w:sz w:val="24"/>
                <w:szCs w:val="24"/>
                <w:lang w:eastAsia="bg-BG"/>
              </w:rPr>
              <w:t>Сушилки</w:t>
            </w:r>
            <w:proofErr w:type="spellEnd"/>
            <w:r w:rsidRPr="002D6C21">
              <w:rPr>
                <w:rFonts w:ascii="Times New Roman" w:eastAsia="Times New Roman" w:hAnsi="Times New Roman" w:cs="Times New Roman"/>
                <w:sz w:val="24"/>
                <w:szCs w:val="24"/>
                <w:lang w:eastAsia="bg-BG"/>
              </w:rPr>
              <w:t xml:space="preserve"> за дрехи</w:t>
            </w:r>
          </w:p>
        </w:tc>
        <w:tc>
          <w:tcPr>
            <w:tcW w:w="6499" w:type="dxa"/>
            <w:gridSpan w:val="3"/>
            <w:tcBorders>
              <w:top w:val="outset" w:sz="6" w:space="0" w:color="auto"/>
              <w:left w:val="outset" w:sz="6" w:space="0" w:color="auto"/>
              <w:bottom w:val="outset" w:sz="6" w:space="0" w:color="auto"/>
              <w:right w:val="outset" w:sz="6" w:space="0" w:color="auto"/>
            </w:tcBorders>
            <w:vAlign w:val="center"/>
            <w:hideMark/>
          </w:tcPr>
          <w:p w:rsidR="00C50F1D" w:rsidRPr="00BE708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BE708A">
              <w:rPr>
                <w:rFonts w:ascii="Times New Roman" w:eastAsia="Times New Roman" w:hAnsi="Times New Roman" w:cs="Times New Roman"/>
                <w:sz w:val="24"/>
                <w:szCs w:val="24"/>
                <w:lang w:eastAsia="bg-BG"/>
              </w:rPr>
              <w:t> </w:t>
            </w:r>
          </w:p>
        </w:tc>
        <w:tc>
          <w:tcPr>
            <w:tcW w:w="567" w:type="dxa"/>
            <w:tcBorders>
              <w:top w:val="outset" w:sz="6" w:space="0" w:color="auto"/>
              <w:left w:val="outset" w:sz="6" w:space="0" w:color="auto"/>
              <w:bottom w:val="outset" w:sz="6" w:space="0" w:color="auto"/>
              <w:right w:val="outset" w:sz="6" w:space="0" w:color="auto"/>
            </w:tcBorders>
            <w:vAlign w:val="center"/>
            <w:hideMark/>
          </w:tcPr>
          <w:p w:rsidR="00C50F1D" w:rsidRPr="00BE708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bl>
    <w:p w:rsidR="00C50F1D" w:rsidRDefault="00C50F1D" w:rsidP="00C50F1D">
      <w:pPr>
        <w:rPr>
          <w:rFonts w:ascii="Times New Roman" w:hAnsi="Times New Roman" w:cs="Times New Roman"/>
          <w:b/>
          <w:sz w:val="24"/>
          <w:szCs w:val="24"/>
          <w:u w:val="single"/>
          <w:lang w:val="en-US"/>
        </w:rPr>
      </w:pPr>
    </w:p>
    <w:p w:rsidR="00C50F1D" w:rsidRPr="002D6C21" w:rsidRDefault="00C50F1D" w:rsidP="00C50F1D">
      <w:pPr>
        <w:rPr>
          <w:rFonts w:ascii="Times New Roman" w:hAnsi="Times New Roman" w:cs="Times New Roman"/>
          <w:b/>
          <w:sz w:val="24"/>
          <w:szCs w:val="24"/>
          <w:u w:val="single"/>
          <w:lang w:val="en-US"/>
        </w:rPr>
      </w:pPr>
      <w:r w:rsidRPr="002D6C21">
        <w:rPr>
          <w:rFonts w:ascii="Times New Roman" w:eastAsia="Calibri" w:hAnsi="Times New Roman" w:cs="Times New Roman"/>
          <w:b/>
          <w:color w:val="000000"/>
          <w:sz w:val="24"/>
          <w:szCs w:val="24"/>
          <w:u w:val="single"/>
        </w:rPr>
        <w:lastRenderedPageBreak/>
        <w:t xml:space="preserve">Обособена позиция № 3: </w:t>
      </w:r>
      <w:r w:rsidRPr="002D6C21">
        <w:rPr>
          <w:rFonts w:ascii="Times New Roman" w:eastAsia="Calibri" w:hAnsi="Times New Roman" w:cs="Times New Roman"/>
          <w:b/>
          <w:sz w:val="24"/>
          <w:szCs w:val="24"/>
          <w:u w:val="single"/>
          <w:lang w:eastAsia="bg-BG"/>
        </w:rPr>
        <w:t>„Доставка на мебели и уреди за спорт“</w:t>
      </w:r>
    </w:p>
    <w:tbl>
      <w:tblPr>
        <w:tblW w:w="91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45"/>
        <w:gridCol w:w="1663"/>
        <w:gridCol w:w="6572"/>
        <w:gridCol w:w="612"/>
      </w:tblGrid>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Артикул</w:t>
            </w:r>
          </w:p>
        </w:tc>
        <w:tc>
          <w:tcPr>
            <w:tcW w:w="698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 xml:space="preserve">Техническа </w:t>
            </w:r>
            <w:r>
              <w:rPr>
                <w:rFonts w:ascii="Times New Roman" w:eastAsia="Times New Roman" w:hAnsi="Times New Roman" w:cs="Times New Roman"/>
                <w:sz w:val="24"/>
                <w:szCs w:val="24"/>
                <w:lang w:eastAsia="bg-BG"/>
              </w:rPr>
              <w:t>оферта</w:t>
            </w: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Брой</w:t>
            </w: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eastAsia="bg-BG"/>
              </w:rPr>
              <w:t>1</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 </w:t>
            </w:r>
          </w:p>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Шкаф – легло двоен</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2</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 </w:t>
            </w:r>
          </w:p>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Единично детско легло</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3</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Масички</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4</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Столчета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5</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Столчета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6</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Столчета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7</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Пейка с облегалка и меко покритие</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8</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Детски секции</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9</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Детски кът</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10</w:t>
            </w:r>
          </w:p>
        </w:tc>
        <w:tc>
          <w:tcPr>
            <w:tcW w:w="1330"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Преносим подиум</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11</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Пейка за съблекалня</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12</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Шкафчета за съблекални</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13</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Табло за баскетбол</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w:t>
            </w:r>
            <w:r w:rsidRPr="001E5BDA">
              <w:rPr>
                <w:rFonts w:ascii="Times New Roman" w:eastAsia="Times New Roman" w:hAnsi="Times New Roman" w:cs="Times New Roman"/>
                <w:sz w:val="24"/>
                <w:szCs w:val="24"/>
                <w:lang w:eastAsia="bg-BG"/>
              </w:rPr>
              <w:t>4</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Тенис на маса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15</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Гимнастически дюшек</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16</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 xml:space="preserve">Трамплин/ </w:t>
            </w:r>
            <w:proofErr w:type="spellStart"/>
            <w:r w:rsidRPr="001E5BDA">
              <w:rPr>
                <w:rFonts w:ascii="Times New Roman" w:eastAsia="Times New Roman" w:hAnsi="Times New Roman" w:cs="Times New Roman"/>
                <w:sz w:val="24"/>
                <w:szCs w:val="24"/>
                <w:lang w:eastAsia="bg-BG"/>
              </w:rPr>
              <w:t>батут</w:t>
            </w:r>
            <w:proofErr w:type="spellEnd"/>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17</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Шведска стена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eastAsia="bg-BG"/>
              </w:rPr>
              <w:t>1</w:t>
            </w:r>
            <w:r w:rsidRPr="001E5BDA">
              <w:rPr>
                <w:rFonts w:ascii="Times New Roman" w:eastAsia="Times New Roman" w:hAnsi="Times New Roman" w:cs="Times New Roman"/>
                <w:sz w:val="24"/>
                <w:szCs w:val="24"/>
                <w:lang w:val="en-US" w:eastAsia="bg-BG"/>
              </w:rPr>
              <w:t>8</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Скамейка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1E5BDA" w:rsidTr="00C50F1D">
        <w:trPr>
          <w:tblCellSpacing w:w="15" w:type="dxa"/>
        </w:trPr>
        <w:tc>
          <w:tcPr>
            <w:tcW w:w="254"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val="en-US" w:eastAsia="bg-BG"/>
              </w:rPr>
            </w:pPr>
            <w:r w:rsidRPr="001E5BDA">
              <w:rPr>
                <w:rFonts w:ascii="Times New Roman" w:eastAsia="Times New Roman" w:hAnsi="Times New Roman" w:cs="Times New Roman"/>
                <w:sz w:val="24"/>
                <w:szCs w:val="24"/>
                <w:lang w:val="en-US" w:eastAsia="bg-BG"/>
              </w:rPr>
              <w:t>19</w:t>
            </w:r>
          </w:p>
        </w:tc>
        <w:tc>
          <w:tcPr>
            <w:tcW w:w="1330"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1E5BDA">
              <w:rPr>
                <w:rFonts w:ascii="Times New Roman" w:eastAsia="Times New Roman" w:hAnsi="Times New Roman" w:cs="Times New Roman"/>
                <w:sz w:val="24"/>
                <w:szCs w:val="24"/>
                <w:lang w:eastAsia="bg-BG"/>
              </w:rPr>
              <w:t>Успоредка</w:t>
            </w:r>
          </w:p>
        </w:tc>
        <w:tc>
          <w:tcPr>
            <w:tcW w:w="6989" w:type="dxa"/>
            <w:tcBorders>
              <w:top w:val="outset" w:sz="6" w:space="0" w:color="auto"/>
              <w:left w:val="outset" w:sz="6" w:space="0" w:color="auto"/>
              <w:bottom w:val="outset" w:sz="6" w:space="0" w:color="auto"/>
              <w:right w:val="outset" w:sz="6" w:space="0" w:color="auto"/>
            </w:tcBorders>
            <w:vAlign w:val="center"/>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469" w:type="dxa"/>
            <w:tcBorders>
              <w:top w:val="outset" w:sz="6" w:space="0" w:color="auto"/>
              <w:left w:val="outset" w:sz="6" w:space="0" w:color="auto"/>
              <w:bottom w:val="outset" w:sz="6" w:space="0" w:color="auto"/>
              <w:right w:val="outset" w:sz="6" w:space="0" w:color="auto"/>
            </w:tcBorders>
            <w:vAlign w:val="center"/>
            <w:hideMark/>
          </w:tcPr>
          <w:p w:rsidR="00C50F1D" w:rsidRPr="001E5BDA"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bl>
    <w:p w:rsidR="00C50F1D" w:rsidRPr="001E5BDA" w:rsidRDefault="00C50F1D" w:rsidP="00C50F1D">
      <w:pPr>
        <w:rPr>
          <w:rFonts w:ascii="Times New Roman" w:hAnsi="Times New Roman" w:cs="Times New Roman"/>
          <w:b/>
          <w:sz w:val="24"/>
          <w:szCs w:val="24"/>
          <w:u w:val="single"/>
          <w:lang w:val="en-US"/>
        </w:rPr>
      </w:pPr>
    </w:p>
    <w:p w:rsidR="00C50F1D" w:rsidRDefault="00C50F1D" w:rsidP="00C50F1D">
      <w:pPr>
        <w:rPr>
          <w:rFonts w:ascii="Times New Roman" w:eastAsia="Calibri" w:hAnsi="Times New Roman" w:cs="Times New Roman"/>
          <w:b/>
          <w:sz w:val="24"/>
          <w:szCs w:val="24"/>
          <w:u w:val="single"/>
          <w:lang w:eastAsia="bg-BG"/>
        </w:rPr>
      </w:pPr>
      <w:r w:rsidRPr="001E5BDA">
        <w:rPr>
          <w:rFonts w:ascii="Times New Roman" w:eastAsia="Calibri" w:hAnsi="Times New Roman" w:cs="Times New Roman"/>
          <w:b/>
          <w:color w:val="000000"/>
          <w:sz w:val="24"/>
          <w:szCs w:val="24"/>
          <w:u w:val="single"/>
        </w:rPr>
        <w:lastRenderedPageBreak/>
        <w:t xml:space="preserve">Обособена позиция № 4: </w:t>
      </w:r>
      <w:r w:rsidRPr="001E5BDA">
        <w:rPr>
          <w:rFonts w:ascii="Times New Roman" w:eastAsia="Calibri" w:hAnsi="Times New Roman" w:cs="Times New Roman"/>
          <w:b/>
          <w:sz w:val="24"/>
          <w:szCs w:val="24"/>
          <w:u w:val="single"/>
          <w:lang w:eastAsia="bg-BG"/>
        </w:rPr>
        <w:t>„Доставка на техническо оборудване“</w:t>
      </w:r>
    </w:p>
    <w:tbl>
      <w:tblPr>
        <w:tblW w:w="91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46"/>
        <w:gridCol w:w="2334"/>
        <w:gridCol w:w="5815"/>
        <w:gridCol w:w="697"/>
      </w:tblGrid>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Артикул</w:t>
            </w:r>
          </w:p>
        </w:tc>
        <w:tc>
          <w:tcPr>
            <w:tcW w:w="5826"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xml:space="preserve">Техническа </w:t>
            </w:r>
            <w:r>
              <w:rPr>
                <w:rFonts w:ascii="Times New Roman" w:eastAsia="Times New Roman" w:hAnsi="Times New Roman" w:cs="Times New Roman"/>
                <w:sz w:val="24"/>
                <w:szCs w:val="24"/>
                <w:lang w:eastAsia="bg-BG"/>
              </w:rPr>
              <w:t>оферта</w:t>
            </w: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Брой</w:t>
            </w: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1</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Заседателна маса</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2</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Офис стол</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3</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Стол заседателен</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4</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Контейнер с чекмеджета</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5</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Секция</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6</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Преносим компютър</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7</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Мултифункционално устройство (скенер с принтер)</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8</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Принтер</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9</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Телевизори</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10</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Мултимедия</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11</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Интерактивна дъска (мултимедиен пакет)</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12</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p>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CD уредба</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C50F1D"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5571B0">
              <w:rPr>
                <w:rFonts w:ascii="Times New Roman" w:eastAsia="Times New Roman" w:hAnsi="Times New Roman" w:cs="Times New Roman"/>
                <w:sz w:val="24"/>
                <w:szCs w:val="24"/>
                <w:lang w:eastAsia="bg-BG"/>
              </w:rPr>
              <w:t>13</w:t>
            </w:r>
          </w:p>
        </w:tc>
        <w:tc>
          <w:tcPr>
            <w:tcW w:w="2305"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Офис бюро</w:t>
            </w:r>
          </w:p>
        </w:tc>
        <w:tc>
          <w:tcPr>
            <w:tcW w:w="5826"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65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bl>
    <w:p w:rsidR="00C50F1D" w:rsidRDefault="00C50F1D" w:rsidP="00C50F1D">
      <w:pPr>
        <w:rPr>
          <w:rFonts w:ascii="Times New Roman" w:hAnsi="Times New Roman" w:cs="Times New Roman"/>
          <w:b/>
          <w:sz w:val="24"/>
          <w:szCs w:val="24"/>
          <w:u w:val="single"/>
        </w:rPr>
      </w:pPr>
    </w:p>
    <w:p w:rsidR="00C50F1D" w:rsidRPr="005571B0" w:rsidRDefault="00C50F1D" w:rsidP="00C50F1D">
      <w:pPr>
        <w:rPr>
          <w:rFonts w:ascii="Times New Roman" w:hAnsi="Times New Roman" w:cs="Times New Roman"/>
          <w:b/>
          <w:sz w:val="24"/>
          <w:szCs w:val="24"/>
          <w:u w:val="single"/>
        </w:rPr>
      </w:pPr>
      <w:r w:rsidRPr="005571B0">
        <w:rPr>
          <w:rFonts w:ascii="Times New Roman" w:eastAsia="Calibri" w:hAnsi="Times New Roman" w:cs="Times New Roman"/>
          <w:b/>
          <w:sz w:val="24"/>
          <w:szCs w:val="24"/>
          <w:u w:val="single"/>
          <w:lang w:eastAsia="bg-BG"/>
        </w:rPr>
        <w:t>Обособена позиция № 5: „Доставка на детски съоръжения“</w:t>
      </w:r>
    </w:p>
    <w:p w:rsidR="00C50F1D" w:rsidRDefault="00C50F1D" w:rsidP="00C50F1D">
      <w:pPr>
        <w:rPr>
          <w:rFonts w:ascii="Times New Roman" w:hAnsi="Times New Roman" w:cs="Times New Roman"/>
          <w:b/>
          <w:sz w:val="24"/>
          <w:szCs w:val="24"/>
          <w:u w:val="single"/>
        </w:rPr>
      </w:pPr>
    </w:p>
    <w:tbl>
      <w:tblPr>
        <w:tblW w:w="91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94"/>
        <w:gridCol w:w="1893"/>
        <w:gridCol w:w="6233"/>
        <w:gridCol w:w="672"/>
      </w:tblGrid>
      <w:tr w:rsidR="00222B90"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r>
              <w:rPr>
                <w:rFonts w:ascii="Times New Roman" w:eastAsia="Times New Roman" w:hAnsi="Times New Roman" w:cs="Times New Roman"/>
                <w:sz w:val="24"/>
                <w:szCs w:val="24"/>
                <w:lang w:eastAsia="bg-BG"/>
              </w:rPr>
              <w:t>№</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 </w:t>
            </w:r>
            <w:r>
              <w:rPr>
                <w:rFonts w:ascii="Times New Roman" w:eastAsia="Times New Roman" w:hAnsi="Times New Roman" w:cs="Times New Roman"/>
                <w:sz w:val="24"/>
                <w:szCs w:val="24"/>
                <w:lang w:eastAsia="bg-BG"/>
              </w:rPr>
              <w:t>Артикул</w:t>
            </w:r>
          </w:p>
        </w:tc>
        <w:tc>
          <w:tcPr>
            <w:tcW w:w="7163"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2C281F">
              <w:rPr>
                <w:rFonts w:ascii="Times New Roman" w:eastAsia="Times New Roman" w:hAnsi="Times New Roman" w:cs="Times New Roman"/>
                <w:sz w:val="24"/>
                <w:szCs w:val="24"/>
                <w:lang w:eastAsia="bg-BG"/>
              </w:rPr>
              <w:t>Детски съоръжения</w:t>
            </w:r>
            <w:r>
              <w:rPr>
                <w:rFonts w:ascii="Times New Roman" w:eastAsia="Times New Roman" w:hAnsi="Times New Roman" w:cs="Times New Roman"/>
                <w:sz w:val="24"/>
                <w:szCs w:val="24"/>
                <w:lang w:eastAsia="bg-BG"/>
              </w:rPr>
              <w:t>/Техническа оферта</w:t>
            </w: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Брой</w:t>
            </w:r>
            <w:r w:rsidRPr="002C281F">
              <w:rPr>
                <w:rFonts w:ascii="Times New Roman" w:eastAsia="Times New Roman" w:hAnsi="Times New Roman" w:cs="Times New Roman"/>
                <w:sz w:val="24"/>
                <w:szCs w:val="24"/>
                <w:lang w:eastAsia="bg-BG"/>
              </w:rPr>
              <w:t> </w:t>
            </w: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lastRenderedPageBreak/>
              <w:t>1</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п</w:t>
            </w:r>
            <w:r w:rsidR="00C50F1D" w:rsidRPr="002C281F">
              <w:rPr>
                <w:rFonts w:ascii="Times New Roman" w:eastAsia="Times New Roman" w:hAnsi="Times New Roman" w:cs="Times New Roman"/>
                <w:sz w:val="24"/>
                <w:szCs w:val="24"/>
                <w:lang w:eastAsia="bg-BG"/>
              </w:rPr>
              <w:t>ясъчник</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2</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п</w:t>
            </w:r>
            <w:r w:rsidR="00C50F1D" w:rsidRPr="002C281F">
              <w:rPr>
                <w:rFonts w:ascii="Times New Roman" w:eastAsia="Times New Roman" w:hAnsi="Times New Roman" w:cs="Times New Roman"/>
                <w:sz w:val="24"/>
                <w:szCs w:val="24"/>
                <w:lang w:eastAsia="bg-BG"/>
              </w:rPr>
              <w:t>ясъчник с навес</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3</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Доставка и монтаж на </w:t>
            </w:r>
            <w:proofErr w:type="spellStart"/>
            <w:r>
              <w:rPr>
                <w:rFonts w:ascii="Times New Roman" w:eastAsia="Times New Roman" w:hAnsi="Times New Roman" w:cs="Times New Roman"/>
                <w:sz w:val="24"/>
                <w:szCs w:val="24"/>
                <w:lang w:eastAsia="bg-BG"/>
              </w:rPr>
              <w:t>на</w:t>
            </w:r>
            <w:proofErr w:type="spellEnd"/>
            <w:r>
              <w:rPr>
                <w:rFonts w:ascii="Times New Roman" w:eastAsia="Times New Roman" w:hAnsi="Times New Roman" w:cs="Times New Roman"/>
                <w:sz w:val="24"/>
                <w:szCs w:val="24"/>
                <w:lang w:eastAsia="bg-BG"/>
              </w:rPr>
              <w:t xml:space="preserve"> детско игрално съоръжение к</w:t>
            </w:r>
            <w:r w:rsidR="00C50F1D" w:rsidRPr="002C281F">
              <w:rPr>
                <w:rFonts w:ascii="Times New Roman" w:eastAsia="Times New Roman" w:hAnsi="Times New Roman" w:cs="Times New Roman"/>
                <w:sz w:val="24"/>
                <w:szCs w:val="24"/>
                <w:lang w:eastAsia="bg-BG"/>
              </w:rPr>
              <w:t>латушка</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4</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Доставка и монтаж на </w:t>
            </w:r>
            <w:proofErr w:type="spellStart"/>
            <w:r>
              <w:rPr>
                <w:rFonts w:ascii="Times New Roman" w:eastAsia="Times New Roman" w:hAnsi="Times New Roman" w:cs="Times New Roman"/>
                <w:sz w:val="24"/>
                <w:szCs w:val="24"/>
                <w:lang w:eastAsia="bg-BG"/>
              </w:rPr>
              <w:t>п</w:t>
            </w:r>
            <w:r w:rsidR="00C50F1D" w:rsidRPr="002C281F">
              <w:rPr>
                <w:rFonts w:ascii="Times New Roman" w:eastAsia="Times New Roman" w:hAnsi="Times New Roman" w:cs="Times New Roman"/>
                <w:sz w:val="24"/>
                <w:szCs w:val="24"/>
                <w:lang w:eastAsia="bg-BG"/>
              </w:rPr>
              <w:t>ергола</w:t>
            </w:r>
            <w:proofErr w:type="spellEnd"/>
            <w:r w:rsidR="00C50F1D" w:rsidRPr="002C281F">
              <w:rPr>
                <w:rFonts w:ascii="Times New Roman" w:eastAsia="Times New Roman" w:hAnsi="Times New Roman" w:cs="Times New Roman"/>
                <w:sz w:val="24"/>
                <w:szCs w:val="24"/>
                <w:lang w:eastAsia="bg-BG"/>
              </w:rPr>
              <w:t xml:space="preserve"> с пейки</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5</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к</w:t>
            </w:r>
            <w:r w:rsidR="00C50F1D" w:rsidRPr="002C281F">
              <w:rPr>
                <w:rFonts w:ascii="Times New Roman" w:eastAsia="Times New Roman" w:hAnsi="Times New Roman" w:cs="Times New Roman"/>
                <w:sz w:val="24"/>
                <w:szCs w:val="24"/>
                <w:lang w:eastAsia="bg-BG"/>
              </w:rPr>
              <w:t>ошче за отпадъци</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6</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б</w:t>
            </w:r>
            <w:r w:rsidR="00C50F1D" w:rsidRPr="002C281F">
              <w:rPr>
                <w:rFonts w:ascii="Times New Roman" w:eastAsia="Times New Roman" w:hAnsi="Times New Roman" w:cs="Times New Roman"/>
                <w:sz w:val="24"/>
                <w:szCs w:val="24"/>
                <w:lang w:eastAsia="bg-BG"/>
              </w:rPr>
              <w:t>еседка</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7</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к</w:t>
            </w:r>
            <w:r w:rsidR="00C50F1D" w:rsidRPr="002C281F">
              <w:rPr>
                <w:rFonts w:ascii="Times New Roman" w:eastAsia="Times New Roman" w:hAnsi="Times New Roman" w:cs="Times New Roman"/>
                <w:sz w:val="24"/>
                <w:szCs w:val="24"/>
                <w:lang w:eastAsia="bg-BG"/>
              </w:rPr>
              <w:t>омбинирано детско съоръжение-</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8</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к</w:t>
            </w:r>
            <w:r w:rsidR="00C50F1D" w:rsidRPr="002C281F">
              <w:rPr>
                <w:rFonts w:ascii="Times New Roman" w:eastAsia="Times New Roman" w:hAnsi="Times New Roman" w:cs="Times New Roman"/>
                <w:sz w:val="24"/>
                <w:szCs w:val="24"/>
                <w:lang w:eastAsia="bg-BG"/>
              </w:rPr>
              <w:t>омбинирано детско съоръжение-</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9</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к</w:t>
            </w:r>
            <w:r w:rsidR="00C50F1D" w:rsidRPr="002C281F">
              <w:rPr>
                <w:rFonts w:ascii="Times New Roman" w:eastAsia="Times New Roman" w:hAnsi="Times New Roman" w:cs="Times New Roman"/>
                <w:sz w:val="24"/>
                <w:szCs w:val="24"/>
                <w:lang w:eastAsia="bg-BG"/>
              </w:rPr>
              <w:t>омбинирано детско съоръжение-</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10</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к</w:t>
            </w:r>
            <w:r w:rsidR="00C50F1D" w:rsidRPr="002C281F">
              <w:rPr>
                <w:rFonts w:ascii="Times New Roman" w:eastAsia="Times New Roman" w:hAnsi="Times New Roman" w:cs="Times New Roman"/>
                <w:sz w:val="24"/>
                <w:szCs w:val="24"/>
                <w:lang w:eastAsia="bg-BG"/>
              </w:rPr>
              <w:t>омбинирано детско съоръжение</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A961FD"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t>11</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222B90">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Доставка и </w:t>
            </w:r>
            <w:r>
              <w:rPr>
                <w:rFonts w:ascii="Times New Roman" w:eastAsia="Times New Roman" w:hAnsi="Times New Roman" w:cs="Times New Roman"/>
                <w:sz w:val="24"/>
                <w:szCs w:val="24"/>
                <w:lang w:eastAsia="bg-BG"/>
              </w:rPr>
              <w:lastRenderedPageBreak/>
              <w:t>монтаж на комбинирано детско съоръжение</w:t>
            </w:r>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r w:rsidR="00222B90" w:rsidRPr="002C281F" w:rsidTr="00C50F1D">
        <w:trPr>
          <w:tblCellSpacing w:w="15" w:type="dxa"/>
        </w:trPr>
        <w:tc>
          <w:tcPr>
            <w:tcW w:w="258"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r w:rsidRPr="00A961FD">
              <w:rPr>
                <w:rFonts w:ascii="Times New Roman" w:eastAsia="Times New Roman" w:hAnsi="Times New Roman" w:cs="Times New Roman"/>
                <w:sz w:val="24"/>
                <w:szCs w:val="24"/>
                <w:lang w:eastAsia="bg-BG"/>
              </w:rPr>
              <w:lastRenderedPageBreak/>
              <w:t>12</w:t>
            </w:r>
          </w:p>
        </w:tc>
        <w:tc>
          <w:tcPr>
            <w:tcW w:w="1362"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222B90" w:rsidP="00C50F1D">
            <w:pPr>
              <w:spacing w:before="100" w:beforeAutospacing="1" w:after="100" w:afterAutospacing="1"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Доставка и монтаж на дървено</w:t>
            </w:r>
            <w:r w:rsidR="00C50F1D" w:rsidRPr="002C281F">
              <w:rPr>
                <w:rFonts w:ascii="Times New Roman" w:eastAsia="Times New Roman" w:hAnsi="Times New Roman" w:cs="Times New Roman"/>
                <w:sz w:val="24"/>
                <w:szCs w:val="24"/>
                <w:lang w:eastAsia="bg-BG"/>
              </w:rPr>
              <w:t>"Мостче"</w:t>
            </w:r>
            <w:r>
              <w:rPr>
                <w:rFonts w:ascii="Times New Roman" w:eastAsia="Times New Roman" w:hAnsi="Times New Roman" w:cs="Times New Roman"/>
                <w:sz w:val="24"/>
                <w:szCs w:val="24"/>
                <w:lang w:eastAsia="bg-BG"/>
              </w:rPr>
              <w:t xml:space="preserve"> с парапет</w:t>
            </w:r>
            <w:bookmarkStart w:id="0" w:name="_GoBack"/>
            <w:bookmarkEnd w:id="0"/>
          </w:p>
        </w:tc>
        <w:tc>
          <w:tcPr>
            <w:tcW w:w="7163" w:type="dxa"/>
            <w:tcBorders>
              <w:top w:val="outset" w:sz="6" w:space="0" w:color="auto"/>
              <w:left w:val="outset" w:sz="6" w:space="0" w:color="auto"/>
              <w:bottom w:val="outset" w:sz="6" w:space="0" w:color="auto"/>
              <w:right w:val="outset" w:sz="6" w:space="0" w:color="auto"/>
            </w:tcBorders>
            <w:vAlign w:val="center"/>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c>
          <w:tcPr>
            <w:tcW w:w="259" w:type="dxa"/>
            <w:tcBorders>
              <w:top w:val="outset" w:sz="6" w:space="0" w:color="auto"/>
              <w:left w:val="outset" w:sz="6" w:space="0" w:color="auto"/>
              <w:bottom w:val="outset" w:sz="6" w:space="0" w:color="auto"/>
              <w:right w:val="outset" w:sz="6" w:space="0" w:color="auto"/>
            </w:tcBorders>
            <w:vAlign w:val="center"/>
            <w:hideMark/>
          </w:tcPr>
          <w:p w:rsidR="00C50F1D" w:rsidRPr="002C281F" w:rsidRDefault="00C50F1D" w:rsidP="00C50F1D">
            <w:pPr>
              <w:spacing w:before="100" w:beforeAutospacing="1" w:after="100" w:afterAutospacing="1" w:line="240" w:lineRule="auto"/>
              <w:rPr>
                <w:rFonts w:ascii="Times New Roman" w:eastAsia="Times New Roman" w:hAnsi="Times New Roman" w:cs="Times New Roman"/>
                <w:sz w:val="24"/>
                <w:szCs w:val="24"/>
                <w:lang w:eastAsia="bg-BG"/>
              </w:rPr>
            </w:pPr>
          </w:p>
        </w:tc>
      </w:tr>
    </w:tbl>
    <w:p w:rsidR="00C50F1D" w:rsidRDefault="00C50F1D" w:rsidP="009B21DB">
      <w:pPr>
        <w:spacing w:after="120" w:line="276" w:lineRule="auto"/>
        <w:ind w:firstLine="720"/>
        <w:jc w:val="both"/>
        <w:rPr>
          <w:rFonts w:ascii="Times New Roman" w:eastAsia="Calibri" w:hAnsi="Times New Roman" w:cs="Times New Roman"/>
          <w:i/>
          <w:sz w:val="24"/>
          <w:szCs w:val="24"/>
        </w:rPr>
      </w:pPr>
    </w:p>
    <w:p w:rsidR="00C50F1D" w:rsidRDefault="00C50F1D" w:rsidP="009B21DB">
      <w:pPr>
        <w:spacing w:after="120" w:line="276" w:lineRule="auto"/>
        <w:ind w:firstLine="720"/>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ЗА ВСЯКА ОБОСОБЕНА ПОЗИЦИЯ СЕ ПРАВИ </w:t>
      </w:r>
      <w:r w:rsidR="00B43813">
        <w:rPr>
          <w:rFonts w:ascii="Times New Roman" w:eastAsia="Calibri" w:hAnsi="Times New Roman" w:cs="Times New Roman"/>
          <w:b/>
          <w:sz w:val="24"/>
          <w:szCs w:val="24"/>
        </w:rPr>
        <w:t xml:space="preserve">ТЕХНИЧЕСКО </w:t>
      </w:r>
      <w:r>
        <w:rPr>
          <w:rFonts w:ascii="Times New Roman" w:eastAsia="Calibri" w:hAnsi="Times New Roman" w:cs="Times New Roman"/>
          <w:b/>
          <w:sz w:val="24"/>
          <w:szCs w:val="24"/>
        </w:rPr>
        <w:t>ПРЕДЛОЖЕНИЕ, КАТО НЕНУЖНИТЕ ПОЗИЦИИ СЕ ИЗТРИВАТ!</w:t>
      </w:r>
    </w:p>
    <w:p w:rsidR="00C50F1D" w:rsidRPr="00C50F1D" w:rsidRDefault="00C50F1D" w:rsidP="009B21DB">
      <w:pPr>
        <w:spacing w:after="120" w:line="276" w:lineRule="auto"/>
        <w:ind w:firstLine="720"/>
        <w:jc w:val="both"/>
        <w:rPr>
          <w:rFonts w:ascii="Times New Roman" w:eastAsia="Calibri" w:hAnsi="Times New Roman" w:cs="Times New Roman"/>
          <w:b/>
          <w:sz w:val="24"/>
          <w:szCs w:val="24"/>
        </w:rPr>
      </w:pPr>
    </w:p>
    <w:p w:rsidR="00F402F6" w:rsidRPr="00C95FC0" w:rsidRDefault="0099493A" w:rsidP="00F402F6">
      <w:pPr>
        <w:suppressAutoHyphens/>
        <w:spacing w:before="60" w:after="60" w:line="276" w:lineRule="auto"/>
        <w:ind w:firstLine="708"/>
        <w:jc w:val="both"/>
        <w:rPr>
          <w:rFonts w:ascii="Cambria" w:hAnsi="Cambria"/>
        </w:rPr>
      </w:pPr>
      <w:r w:rsidRPr="00C95FC0">
        <w:rPr>
          <w:rFonts w:ascii="Times New Roman" w:eastAsia="Calibri" w:hAnsi="Times New Roman" w:cs="Times New Roman"/>
          <w:lang w:eastAsia="ar-SA"/>
        </w:rPr>
        <w:t>В случай</w:t>
      </w:r>
      <w:r w:rsidR="009B21DB" w:rsidRPr="00C95FC0">
        <w:rPr>
          <w:rFonts w:ascii="Times New Roman" w:eastAsia="Calibri" w:hAnsi="Times New Roman" w:cs="Times New Roman"/>
          <w:lang w:eastAsia="ar-SA"/>
        </w:rPr>
        <w:t xml:space="preserve"> че бъдем определени за изпълнител, ние ще представим всички документи, необходими за подписване на договора съгласно документацията за участие в посочения срок от възложителя.</w:t>
      </w:r>
    </w:p>
    <w:p w:rsidR="00F402F6" w:rsidRPr="00C95FC0" w:rsidRDefault="00F402F6" w:rsidP="00F402F6">
      <w:pPr>
        <w:ind w:firstLine="720"/>
        <w:jc w:val="both"/>
        <w:rPr>
          <w:rFonts w:ascii="Cambria" w:hAnsi="Cambria"/>
        </w:rPr>
      </w:pPr>
      <w:r w:rsidRPr="00C95FC0">
        <w:rPr>
          <w:rFonts w:ascii="Times New Roman" w:hAnsi="Times New Roman" w:cs="Times New Roman"/>
          <w:sz w:val="24"/>
          <w:szCs w:val="24"/>
        </w:rPr>
        <w:t xml:space="preserve">Ние ще уведомим Възложителя незабавно, ако настъпи някаква промяна в обстоятелствата, свързани с изпълнението на доставката, на всеки етап от изпълнението на договора. Разбираме и приемаме, че всяка представена от нас неточна или непълна информация, може да доведе до нашето изключване от участие в настоящата обществена поръчка. </w:t>
      </w:r>
    </w:p>
    <w:p w:rsidR="00F402F6" w:rsidRPr="00C95FC0" w:rsidRDefault="00F402F6" w:rsidP="00C95FC0">
      <w:pPr>
        <w:pStyle w:val="afffb"/>
        <w:numPr>
          <w:ilvl w:val="0"/>
          <w:numId w:val="41"/>
        </w:numPr>
        <w:spacing w:after="120" w:line="240" w:lineRule="auto"/>
        <w:ind w:left="641" w:hanging="357"/>
        <w:jc w:val="both"/>
        <w:rPr>
          <w:rFonts w:ascii="Times New Roman" w:hAnsi="Times New Roman" w:cs="Times New Roman"/>
          <w:sz w:val="24"/>
          <w:szCs w:val="24"/>
        </w:rPr>
      </w:pPr>
      <w:r w:rsidRPr="00C95FC0">
        <w:rPr>
          <w:rFonts w:ascii="Times New Roman" w:hAnsi="Times New Roman" w:cs="Times New Roman"/>
          <w:sz w:val="24"/>
          <w:szCs w:val="24"/>
        </w:rPr>
        <w:t>Прилагаме:  ................</w:t>
      </w:r>
      <w:r w:rsidR="00C95FC0" w:rsidRPr="00C95FC0">
        <w:rPr>
          <w:rFonts w:ascii="Times New Roman" w:hAnsi="Times New Roman" w:cs="Times New Roman"/>
          <w:sz w:val="24"/>
          <w:szCs w:val="24"/>
        </w:rPr>
        <w:t>............................. /избро</w:t>
      </w:r>
      <w:r w:rsidR="00C95FC0">
        <w:rPr>
          <w:rFonts w:ascii="Times New Roman" w:hAnsi="Times New Roman" w:cs="Times New Roman"/>
          <w:sz w:val="24"/>
          <w:szCs w:val="24"/>
        </w:rPr>
        <w:t>е</w:t>
      </w:r>
      <w:r w:rsidR="00C95FC0" w:rsidRPr="00C95FC0">
        <w:rPr>
          <w:rFonts w:ascii="Times New Roman" w:hAnsi="Times New Roman" w:cs="Times New Roman"/>
          <w:sz w:val="24"/>
          <w:szCs w:val="24"/>
        </w:rPr>
        <w:t>те</w:t>
      </w:r>
      <w:r w:rsidRPr="00C95FC0">
        <w:rPr>
          <w:rFonts w:ascii="Times New Roman" w:hAnsi="Times New Roman" w:cs="Times New Roman"/>
          <w:sz w:val="24"/>
          <w:szCs w:val="24"/>
        </w:rPr>
        <w:t xml:space="preserve"> какво прилагате, например:  каталози, техническа документация, сертификати, декларации и др. приложими документи</w:t>
      </w:r>
      <w:r w:rsidR="00C95FC0" w:rsidRPr="00C95FC0">
        <w:rPr>
          <w:rFonts w:ascii="Times New Roman" w:hAnsi="Times New Roman" w:cs="Times New Roman"/>
          <w:sz w:val="24"/>
          <w:szCs w:val="24"/>
        </w:rPr>
        <w:t>/</w:t>
      </w:r>
      <w:r w:rsidRPr="00C95FC0">
        <w:rPr>
          <w:rFonts w:ascii="Times New Roman" w:hAnsi="Times New Roman" w:cs="Times New Roman"/>
          <w:sz w:val="24"/>
          <w:szCs w:val="24"/>
        </w:rPr>
        <w:t xml:space="preserve"> по наше усмотрение, на български език, изрично и красноречиво доказващи предложените параметри и тяхното съответствие със заложените от възложителя в спецификацията. </w:t>
      </w:r>
    </w:p>
    <w:p w:rsidR="00F402F6" w:rsidRPr="00C50F1D" w:rsidRDefault="00F402F6" w:rsidP="00C95FC0">
      <w:pPr>
        <w:numPr>
          <w:ilvl w:val="0"/>
          <w:numId w:val="41"/>
        </w:numPr>
        <w:shd w:val="clear" w:color="auto" w:fill="FFFFFF"/>
        <w:tabs>
          <w:tab w:val="left" w:pos="360"/>
        </w:tabs>
        <w:autoSpaceDE w:val="0"/>
        <w:autoSpaceDN w:val="0"/>
        <w:adjustRightInd w:val="0"/>
        <w:spacing w:after="120" w:line="240" w:lineRule="auto"/>
        <w:jc w:val="both"/>
        <w:rPr>
          <w:rFonts w:ascii="Times New Roman" w:hAnsi="Times New Roman" w:cs="Times New Roman"/>
          <w:sz w:val="24"/>
          <w:szCs w:val="24"/>
          <w:lang w:eastAsia="bg-BG"/>
        </w:rPr>
      </w:pPr>
      <w:r w:rsidRPr="00C50F1D">
        <w:rPr>
          <w:rFonts w:ascii="Times New Roman" w:hAnsi="Times New Roman" w:cs="Times New Roman"/>
          <w:color w:val="000000"/>
          <w:sz w:val="24"/>
          <w:szCs w:val="24"/>
          <w:lang w:eastAsia="bg-BG"/>
        </w:rPr>
        <w:t>Декларираме, че след монтажа ще бъдат проведени приемателни изпитания</w:t>
      </w:r>
      <w:r w:rsidR="00823209" w:rsidRPr="00C50F1D">
        <w:rPr>
          <w:rFonts w:ascii="Times New Roman" w:hAnsi="Times New Roman" w:cs="Times New Roman"/>
          <w:color w:val="000000"/>
          <w:sz w:val="24"/>
          <w:szCs w:val="24"/>
          <w:lang w:eastAsia="bg-BG"/>
        </w:rPr>
        <w:t xml:space="preserve"> и инструктаж за работа с тях</w:t>
      </w:r>
      <w:r w:rsidR="00D32194" w:rsidRPr="00C50F1D">
        <w:rPr>
          <w:rFonts w:ascii="Times New Roman" w:hAnsi="Times New Roman" w:cs="Times New Roman"/>
          <w:color w:val="000000"/>
          <w:sz w:val="24"/>
          <w:szCs w:val="24"/>
          <w:lang w:eastAsia="bg-BG"/>
        </w:rPr>
        <w:t xml:space="preserve"> на посочени от Възложителя лица</w:t>
      </w:r>
      <w:r w:rsidRPr="00C50F1D">
        <w:rPr>
          <w:rFonts w:ascii="Times New Roman" w:hAnsi="Times New Roman" w:cs="Times New Roman"/>
          <w:color w:val="000000"/>
          <w:sz w:val="24"/>
          <w:szCs w:val="24"/>
          <w:lang w:eastAsia="bg-BG"/>
        </w:rPr>
        <w:t>.</w:t>
      </w:r>
    </w:p>
    <w:p w:rsidR="00F402F6" w:rsidRPr="00C50F1D" w:rsidRDefault="00F402F6" w:rsidP="00C95FC0">
      <w:pPr>
        <w:numPr>
          <w:ilvl w:val="0"/>
          <w:numId w:val="41"/>
        </w:numPr>
        <w:shd w:val="clear" w:color="auto" w:fill="FFFFFF"/>
        <w:tabs>
          <w:tab w:val="left" w:pos="360"/>
        </w:tabs>
        <w:autoSpaceDE w:val="0"/>
        <w:autoSpaceDN w:val="0"/>
        <w:adjustRightInd w:val="0"/>
        <w:spacing w:after="120" w:line="240" w:lineRule="auto"/>
        <w:jc w:val="both"/>
        <w:rPr>
          <w:rFonts w:ascii="Times New Roman" w:hAnsi="Times New Roman" w:cs="Times New Roman"/>
          <w:color w:val="000000"/>
          <w:sz w:val="24"/>
          <w:szCs w:val="24"/>
          <w:lang w:eastAsia="bg-BG"/>
        </w:rPr>
      </w:pPr>
      <w:r w:rsidRPr="00C50F1D">
        <w:rPr>
          <w:rFonts w:ascii="Times New Roman" w:hAnsi="Times New Roman" w:cs="Times New Roman"/>
          <w:color w:val="000000"/>
          <w:sz w:val="24"/>
          <w:szCs w:val="24"/>
          <w:lang w:eastAsia="bg-BG"/>
        </w:rPr>
        <w:t xml:space="preserve">Предложената от нас </w:t>
      </w:r>
      <w:r w:rsidR="00C50F1D" w:rsidRPr="00C50F1D">
        <w:rPr>
          <w:rFonts w:ascii="Times New Roman" w:hAnsi="Times New Roman" w:cs="Times New Roman"/>
          <w:color w:val="000000"/>
          <w:sz w:val="24"/>
          <w:szCs w:val="24"/>
          <w:lang w:eastAsia="bg-BG"/>
        </w:rPr>
        <w:t>доставка</w:t>
      </w:r>
      <w:r w:rsidRPr="00C50F1D">
        <w:rPr>
          <w:rFonts w:ascii="Times New Roman" w:hAnsi="Times New Roman" w:cs="Times New Roman"/>
          <w:color w:val="000000"/>
          <w:sz w:val="24"/>
          <w:szCs w:val="24"/>
          <w:lang w:eastAsia="bg-BG"/>
        </w:rPr>
        <w:t xml:space="preserve"> е фабрично нова, не е била демонстрационна и не е рециклирана.</w:t>
      </w:r>
    </w:p>
    <w:p w:rsidR="00F402F6" w:rsidRPr="00C50F1D" w:rsidRDefault="00F402F6" w:rsidP="00C95FC0">
      <w:pPr>
        <w:numPr>
          <w:ilvl w:val="0"/>
          <w:numId w:val="41"/>
        </w:numPr>
        <w:shd w:val="clear" w:color="auto" w:fill="FFFFFF"/>
        <w:tabs>
          <w:tab w:val="left" w:pos="360"/>
        </w:tabs>
        <w:autoSpaceDE w:val="0"/>
        <w:autoSpaceDN w:val="0"/>
        <w:adjustRightInd w:val="0"/>
        <w:spacing w:after="120" w:line="240" w:lineRule="auto"/>
        <w:jc w:val="both"/>
        <w:rPr>
          <w:rFonts w:ascii="Times New Roman" w:hAnsi="Times New Roman" w:cs="Times New Roman"/>
          <w:color w:val="000000"/>
          <w:sz w:val="24"/>
          <w:szCs w:val="24"/>
          <w:lang w:eastAsia="bg-BG"/>
        </w:rPr>
      </w:pPr>
      <w:r w:rsidRPr="00C50F1D">
        <w:rPr>
          <w:rFonts w:ascii="Times New Roman" w:hAnsi="Times New Roman" w:cs="Times New Roman"/>
          <w:color w:val="000000"/>
          <w:sz w:val="24"/>
          <w:szCs w:val="24"/>
          <w:lang w:eastAsia="bg-BG"/>
        </w:rPr>
        <w:t xml:space="preserve">Всички части са нови, без дефекти и не са </w:t>
      </w:r>
      <w:proofErr w:type="spellStart"/>
      <w:r w:rsidRPr="00C50F1D">
        <w:rPr>
          <w:rFonts w:ascii="Times New Roman" w:hAnsi="Times New Roman" w:cs="Times New Roman"/>
          <w:color w:val="000000"/>
          <w:sz w:val="24"/>
          <w:szCs w:val="24"/>
          <w:lang w:eastAsia="bg-BG"/>
        </w:rPr>
        <w:t>демооборудване</w:t>
      </w:r>
      <w:proofErr w:type="spellEnd"/>
      <w:r w:rsidRPr="00C50F1D">
        <w:rPr>
          <w:rFonts w:ascii="Times New Roman" w:hAnsi="Times New Roman" w:cs="Times New Roman"/>
          <w:color w:val="000000"/>
          <w:sz w:val="24"/>
          <w:szCs w:val="24"/>
          <w:lang w:eastAsia="bg-BG"/>
        </w:rPr>
        <w:t>.</w:t>
      </w:r>
    </w:p>
    <w:p w:rsidR="00F402F6" w:rsidRPr="00C50F1D" w:rsidRDefault="00F402F6" w:rsidP="00C95FC0">
      <w:pPr>
        <w:numPr>
          <w:ilvl w:val="0"/>
          <w:numId w:val="41"/>
        </w:numPr>
        <w:spacing w:after="120" w:line="240" w:lineRule="auto"/>
        <w:jc w:val="both"/>
        <w:rPr>
          <w:rFonts w:ascii="Times New Roman" w:hAnsi="Times New Roman" w:cs="Times New Roman"/>
          <w:sz w:val="24"/>
          <w:szCs w:val="24"/>
        </w:rPr>
      </w:pPr>
      <w:r w:rsidRPr="00C50F1D">
        <w:rPr>
          <w:rFonts w:ascii="Times New Roman" w:hAnsi="Times New Roman" w:cs="Times New Roman"/>
          <w:sz w:val="24"/>
          <w:szCs w:val="24"/>
        </w:rPr>
        <w:t>Гаранционен срок на оборудването</w:t>
      </w:r>
      <w:r w:rsidR="007111D5" w:rsidRPr="00C50F1D">
        <w:rPr>
          <w:rFonts w:ascii="Times New Roman" w:hAnsi="Times New Roman" w:cs="Times New Roman"/>
          <w:sz w:val="24"/>
          <w:szCs w:val="24"/>
        </w:rPr>
        <w:t xml:space="preserve"> е</w:t>
      </w:r>
      <w:r w:rsidRPr="00C50F1D">
        <w:rPr>
          <w:rFonts w:ascii="Times New Roman" w:hAnsi="Times New Roman" w:cs="Times New Roman"/>
          <w:sz w:val="24"/>
          <w:szCs w:val="24"/>
        </w:rPr>
        <w:t>: ___________________ месеца.</w:t>
      </w:r>
    </w:p>
    <w:p w:rsidR="00F402F6" w:rsidRPr="00C50F1D" w:rsidRDefault="00DE02E5" w:rsidP="00C95FC0">
      <w:pPr>
        <w:numPr>
          <w:ilvl w:val="0"/>
          <w:numId w:val="41"/>
        </w:numPr>
        <w:spacing w:after="120" w:line="240" w:lineRule="auto"/>
        <w:jc w:val="both"/>
        <w:rPr>
          <w:rFonts w:ascii="Times New Roman" w:hAnsi="Times New Roman" w:cs="Times New Roman"/>
          <w:i/>
          <w:sz w:val="24"/>
          <w:szCs w:val="24"/>
        </w:rPr>
      </w:pPr>
      <w:r w:rsidRPr="00C50F1D">
        <w:rPr>
          <w:rFonts w:ascii="Times New Roman" w:hAnsi="Times New Roman" w:cs="Times New Roman"/>
          <w:sz w:val="24"/>
          <w:szCs w:val="24"/>
        </w:rPr>
        <w:t>В рамките на гаранционния срок, в случай на повреди в доставеното оборудване, в</w:t>
      </w:r>
      <w:r w:rsidR="00F402F6" w:rsidRPr="00C50F1D">
        <w:rPr>
          <w:rFonts w:ascii="Times New Roman" w:hAnsi="Times New Roman" w:cs="Times New Roman"/>
          <w:sz w:val="24"/>
          <w:szCs w:val="24"/>
        </w:rPr>
        <w:t>реме</w:t>
      </w:r>
      <w:r w:rsidRPr="00C50F1D">
        <w:rPr>
          <w:rFonts w:ascii="Times New Roman" w:hAnsi="Times New Roman" w:cs="Times New Roman"/>
          <w:sz w:val="24"/>
          <w:szCs w:val="24"/>
        </w:rPr>
        <w:t>то</w:t>
      </w:r>
      <w:r w:rsidR="00F402F6" w:rsidRPr="00C50F1D">
        <w:rPr>
          <w:rFonts w:ascii="Times New Roman" w:hAnsi="Times New Roman" w:cs="Times New Roman"/>
          <w:sz w:val="24"/>
          <w:szCs w:val="24"/>
        </w:rPr>
        <w:t xml:space="preserve"> за реакция при повикване</w:t>
      </w:r>
      <w:r w:rsidR="00203B27" w:rsidRPr="00C50F1D">
        <w:rPr>
          <w:rFonts w:ascii="Times New Roman" w:hAnsi="Times New Roman" w:cs="Times New Roman"/>
          <w:sz w:val="24"/>
          <w:szCs w:val="24"/>
        </w:rPr>
        <w:t xml:space="preserve"> от наша страна</w:t>
      </w:r>
      <w:r w:rsidRPr="00C50F1D">
        <w:rPr>
          <w:rFonts w:ascii="Times New Roman" w:hAnsi="Times New Roman" w:cs="Times New Roman"/>
          <w:sz w:val="24"/>
          <w:szCs w:val="24"/>
        </w:rPr>
        <w:t xml:space="preserve"> ще бъде</w:t>
      </w:r>
      <w:r w:rsidR="00F402F6" w:rsidRPr="00C50F1D">
        <w:rPr>
          <w:rFonts w:ascii="Times New Roman" w:hAnsi="Times New Roman" w:cs="Times New Roman"/>
          <w:sz w:val="24"/>
          <w:szCs w:val="24"/>
        </w:rPr>
        <w:t>: ____</w:t>
      </w:r>
      <w:r w:rsidRPr="00C50F1D">
        <w:rPr>
          <w:rFonts w:ascii="Times New Roman" w:hAnsi="Times New Roman" w:cs="Times New Roman"/>
          <w:sz w:val="24"/>
          <w:szCs w:val="24"/>
        </w:rPr>
        <w:t xml:space="preserve">______________________________ </w:t>
      </w:r>
      <w:r w:rsidR="00F402F6" w:rsidRPr="00C50F1D">
        <w:rPr>
          <w:rFonts w:ascii="Times New Roman" w:hAnsi="Times New Roman" w:cs="Times New Roman"/>
          <w:sz w:val="24"/>
          <w:szCs w:val="24"/>
        </w:rPr>
        <w:t>часове/</w:t>
      </w:r>
      <w:r w:rsidRPr="00C50F1D">
        <w:rPr>
          <w:rFonts w:ascii="Times New Roman" w:hAnsi="Times New Roman" w:cs="Times New Roman"/>
          <w:sz w:val="24"/>
          <w:szCs w:val="24"/>
        </w:rPr>
        <w:t>дни</w:t>
      </w:r>
    </w:p>
    <w:p w:rsidR="00F402F6" w:rsidRPr="00C50F1D" w:rsidRDefault="00203B27" w:rsidP="00C95FC0">
      <w:pPr>
        <w:numPr>
          <w:ilvl w:val="0"/>
          <w:numId w:val="41"/>
        </w:numPr>
        <w:spacing w:after="120" w:line="240" w:lineRule="auto"/>
        <w:jc w:val="both"/>
        <w:rPr>
          <w:rFonts w:ascii="Times New Roman" w:hAnsi="Times New Roman" w:cs="Times New Roman"/>
          <w:sz w:val="24"/>
          <w:szCs w:val="24"/>
        </w:rPr>
      </w:pPr>
      <w:r w:rsidRPr="00C50F1D">
        <w:rPr>
          <w:rFonts w:ascii="Times New Roman" w:hAnsi="Times New Roman" w:cs="Times New Roman"/>
          <w:sz w:val="24"/>
          <w:szCs w:val="24"/>
        </w:rPr>
        <w:t xml:space="preserve">В рамките на гаранционния срок, в случай на повреди в доставеното оборудване, времето </w:t>
      </w:r>
      <w:r w:rsidR="00F402F6" w:rsidRPr="00C50F1D">
        <w:rPr>
          <w:rFonts w:ascii="Times New Roman" w:hAnsi="Times New Roman" w:cs="Times New Roman"/>
          <w:sz w:val="24"/>
          <w:szCs w:val="24"/>
        </w:rPr>
        <w:t>за отстраняване на повреда</w:t>
      </w:r>
      <w:r w:rsidRPr="00C50F1D">
        <w:rPr>
          <w:rFonts w:ascii="Times New Roman" w:hAnsi="Times New Roman" w:cs="Times New Roman"/>
          <w:sz w:val="24"/>
          <w:szCs w:val="24"/>
        </w:rPr>
        <w:t xml:space="preserve"> от наша страна ще бъде</w:t>
      </w:r>
      <w:r w:rsidR="00F402F6" w:rsidRPr="00C50F1D">
        <w:rPr>
          <w:rFonts w:ascii="Times New Roman" w:hAnsi="Times New Roman" w:cs="Times New Roman"/>
          <w:sz w:val="24"/>
          <w:szCs w:val="24"/>
        </w:rPr>
        <w:t xml:space="preserve">: __________________________________ </w:t>
      </w:r>
      <w:r w:rsidR="00DE02E5" w:rsidRPr="00C50F1D">
        <w:rPr>
          <w:rFonts w:ascii="Times New Roman" w:hAnsi="Times New Roman" w:cs="Times New Roman"/>
          <w:sz w:val="24"/>
          <w:szCs w:val="24"/>
        </w:rPr>
        <w:t>часове/дни</w:t>
      </w:r>
      <w:r w:rsidR="006F3C88" w:rsidRPr="00C50F1D">
        <w:rPr>
          <w:rFonts w:ascii="Times New Roman" w:hAnsi="Times New Roman" w:cs="Times New Roman"/>
          <w:sz w:val="24"/>
          <w:szCs w:val="24"/>
        </w:rPr>
        <w:t>.</w:t>
      </w:r>
    </w:p>
    <w:p w:rsidR="00F402F6" w:rsidRPr="00C50F1D" w:rsidRDefault="00F402F6" w:rsidP="00C95FC0">
      <w:pPr>
        <w:spacing w:after="120" w:line="240" w:lineRule="auto"/>
        <w:ind w:left="720"/>
        <w:jc w:val="both"/>
        <w:rPr>
          <w:rFonts w:ascii="Times New Roman" w:hAnsi="Times New Roman" w:cs="Times New Roman"/>
          <w:sz w:val="24"/>
          <w:szCs w:val="24"/>
        </w:rPr>
      </w:pPr>
    </w:p>
    <w:p w:rsidR="00F402F6" w:rsidRPr="00C50F1D" w:rsidRDefault="00F402F6" w:rsidP="00F402F6">
      <w:pPr>
        <w:ind w:firstLine="709"/>
        <w:jc w:val="both"/>
        <w:rPr>
          <w:rFonts w:ascii="Times New Roman" w:hAnsi="Times New Roman" w:cs="Times New Roman"/>
          <w:position w:val="8"/>
          <w:sz w:val="24"/>
          <w:szCs w:val="24"/>
        </w:rPr>
      </w:pPr>
      <w:r w:rsidRPr="00C50F1D">
        <w:rPr>
          <w:rFonts w:ascii="Times New Roman" w:hAnsi="Times New Roman" w:cs="Times New Roman"/>
          <w:position w:val="8"/>
          <w:sz w:val="24"/>
          <w:szCs w:val="24"/>
        </w:rPr>
        <w:t xml:space="preserve">При така предложените от нас условия, потвърждаваме, че сме в състояние да изпълним поръчката в пълно съответствие с направената от нас оферта. </w:t>
      </w:r>
    </w:p>
    <w:p w:rsidR="00F402F6" w:rsidRPr="00C50F1D" w:rsidRDefault="00F402F6" w:rsidP="00F402F6">
      <w:pPr>
        <w:jc w:val="both"/>
        <w:rPr>
          <w:rFonts w:ascii="Times New Roman" w:hAnsi="Times New Roman" w:cs="Times New Roman"/>
          <w:sz w:val="24"/>
          <w:szCs w:val="24"/>
        </w:rPr>
      </w:pPr>
      <w:r w:rsidRPr="00C50F1D">
        <w:rPr>
          <w:rFonts w:ascii="Times New Roman" w:hAnsi="Times New Roman" w:cs="Times New Roman"/>
          <w:position w:val="8"/>
          <w:sz w:val="24"/>
          <w:szCs w:val="24"/>
        </w:rPr>
        <w:tab/>
      </w:r>
      <w:r w:rsidRPr="00C50F1D">
        <w:rPr>
          <w:rFonts w:ascii="Times New Roman" w:hAnsi="Times New Roman" w:cs="Times New Roman"/>
          <w:caps/>
          <w:sz w:val="24"/>
          <w:szCs w:val="24"/>
        </w:rPr>
        <w:t>п</w:t>
      </w:r>
      <w:r w:rsidRPr="00C50F1D">
        <w:rPr>
          <w:rFonts w:ascii="Times New Roman" w:hAnsi="Times New Roman" w:cs="Times New Roman"/>
          <w:sz w:val="24"/>
          <w:szCs w:val="24"/>
        </w:rPr>
        <w:t>редложенията ни са обвързващи за нас и остават непроменяеми до изтичане срока на валидност на офертата, както и при евентуално сключване на договор за изпълнение – за целия срок на неговото действие.</w:t>
      </w:r>
    </w:p>
    <w:p w:rsidR="009B21DB" w:rsidRPr="00C50F1D" w:rsidRDefault="009B21DB" w:rsidP="00F402F6">
      <w:pPr>
        <w:spacing w:after="200" w:line="276" w:lineRule="auto"/>
        <w:ind w:firstLine="720"/>
        <w:jc w:val="both"/>
        <w:rPr>
          <w:rFonts w:ascii="Times New Roman" w:eastAsia="Calibri" w:hAnsi="Times New Roman" w:cs="Times New Roman"/>
          <w:bCs/>
        </w:rPr>
      </w:pPr>
      <w:r w:rsidRPr="00C50F1D">
        <w:rPr>
          <w:rFonts w:ascii="Times New Roman" w:eastAsia="Calibri" w:hAnsi="Times New Roman" w:cs="Times New Roman"/>
          <w:bCs/>
        </w:rPr>
        <w:t xml:space="preserve">Декларираме, че приемаме условията на проекта на договора, за което прилагаме съответната декларация – </w:t>
      </w:r>
      <w:r w:rsidR="00AB20CC" w:rsidRPr="00C50F1D">
        <w:rPr>
          <w:rFonts w:ascii="Times New Roman" w:eastAsia="Calibri" w:hAnsi="Times New Roman" w:cs="Times New Roman"/>
          <w:bCs/>
        </w:rPr>
        <w:t>Приложение</w:t>
      </w:r>
      <w:r w:rsidRPr="00C50F1D">
        <w:rPr>
          <w:rFonts w:ascii="Times New Roman" w:eastAsia="Calibri" w:hAnsi="Times New Roman" w:cs="Times New Roman"/>
          <w:bCs/>
        </w:rPr>
        <w:t xml:space="preserve"> № </w:t>
      </w:r>
      <w:r w:rsidR="00817FF4" w:rsidRPr="00C50F1D">
        <w:rPr>
          <w:rFonts w:ascii="Times New Roman" w:eastAsia="Calibri" w:hAnsi="Times New Roman" w:cs="Times New Roman"/>
          <w:bCs/>
        </w:rPr>
        <w:t>7</w:t>
      </w:r>
      <w:r w:rsidRPr="00C50F1D">
        <w:rPr>
          <w:rFonts w:ascii="Times New Roman" w:eastAsia="Calibri" w:hAnsi="Times New Roman" w:cs="Times New Roman"/>
          <w:bCs/>
        </w:rPr>
        <w:t>.</w:t>
      </w:r>
    </w:p>
    <w:p w:rsidR="00D30E49" w:rsidRPr="00C50F1D" w:rsidRDefault="009B21DB" w:rsidP="00F402F6">
      <w:pPr>
        <w:spacing w:after="200" w:line="276" w:lineRule="auto"/>
        <w:jc w:val="both"/>
        <w:rPr>
          <w:rFonts w:ascii="Times New Roman" w:eastAsia="Calibri" w:hAnsi="Times New Roman" w:cs="Times New Roman"/>
          <w:b/>
          <w:i/>
        </w:rPr>
      </w:pPr>
      <w:r w:rsidRPr="00C50F1D">
        <w:rPr>
          <w:rFonts w:ascii="Times New Roman" w:eastAsia="Calibri" w:hAnsi="Times New Roman" w:cs="Times New Roman"/>
          <w:b/>
          <w:bCs/>
        </w:rPr>
        <w:t>Срокът за изпълнение на обществената поръчка</w:t>
      </w:r>
      <w:r w:rsidR="00AB3B68" w:rsidRPr="00C50F1D">
        <w:rPr>
          <w:rFonts w:ascii="Times New Roman" w:eastAsia="Calibri" w:hAnsi="Times New Roman" w:cs="Times New Roman"/>
          <w:b/>
          <w:bCs/>
        </w:rPr>
        <w:t xml:space="preserve"> </w:t>
      </w:r>
      <w:r w:rsidRPr="00C50F1D">
        <w:rPr>
          <w:rFonts w:ascii="Times New Roman" w:eastAsia="Calibri" w:hAnsi="Times New Roman" w:cs="Times New Roman"/>
          <w:b/>
          <w:bCs/>
        </w:rPr>
        <w:t xml:space="preserve"> е ........... (словом: ......................) календарни </w:t>
      </w:r>
      <w:r w:rsidR="00D30E49" w:rsidRPr="00C50F1D">
        <w:rPr>
          <w:rFonts w:ascii="Times New Roman" w:eastAsia="Calibri" w:hAnsi="Times New Roman" w:cs="Times New Roman"/>
          <w:b/>
          <w:bCs/>
        </w:rPr>
        <w:t>дни</w:t>
      </w:r>
      <w:r w:rsidRPr="00C50F1D">
        <w:rPr>
          <w:rFonts w:ascii="Times New Roman" w:eastAsia="Calibri" w:hAnsi="Times New Roman" w:cs="Times New Roman"/>
          <w:b/>
          <w:bCs/>
        </w:rPr>
        <w:t xml:space="preserve">, </w:t>
      </w:r>
      <w:r w:rsidRPr="00C50F1D">
        <w:rPr>
          <w:rFonts w:ascii="Times New Roman" w:eastAsia="Calibri" w:hAnsi="Times New Roman" w:cs="Times New Roman"/>
          <w:b/>
        </w:rPr>
        <w:t xml:space="preserve">считано от </w:t>
      </w:r>
      <w:r w:rsidR="00D30E49" w:rsidRPr="00C50F1D">
        <w:rPr>
          <w:rFonts w:ascii="Times New Roman" w:eastAsia="Calibri" w:hAnsi="Times New Roman" w:cs="Times New Roman"/>
          <w:b/>
        </w:rPr>
        <w:t xml:space="preserve">получаване на </w:t>
      </w:r>
      <w:proofErr w:type="spellStart"/>
      <w:r w:rsidR="00D30E49" w:rsidRPr="00C50F1D">
        <w:rPr>
          <w:rFonts w:ascii="Times New Roman" w:eastAsia="Calibri" w:hAnsi="Times New Roman" w:cs="Times New Roman"/>
          <w:b/>
        </w:rPr>
        <w:t>възлагателно</w:t>
      </w:r>
      <w:proofErr w:type="spellEnd"/>
      <w:r w:rsidR="00D30E49" w:rsidRPr="00C50F1D">
        <w:rPr>
          <w:rFonts w:ascii="Times New Roman" w:eastAsia="Calibri" w:hAnsi="Times New Roman" w:cs="Times New Roman"/>
          <w:b/>
        </w:rPr>
        <w:t xml:space="preserve"> писмо от Възложителя</w:t>
      </w:r>
      <w:r w:rsidRPr="00C50F1D">
        <w:rPr>
          <w:rFonts w:ascii="Times New Roman" w:eastAsia="Calibri" w:hAnsi="Times New Roman" w:cs="Times New Roman"/>
          <w:b/>
        </w:rPr>
        <w:t>, но не по-късно от ……………………………</w:t>
      </w:r>
      <w:r w:rsidRPr="00C50F1D">
        <w:rPr>
          <w:rFonts w:ascii="Times New Roman" w:eastAsia="Calibri" w:hAnsi="Times New Roman" w:cs="Times New Roman"/>
          <w:b/>
          <w:i/>
        </w:rPr>
        <w:t>(моля посочете точна дата)</w:t>
      </w:r>
      <w:r w:rsidR="00D30E49" w:rsidRPr="00C50F1D">
        <w:rPr>
          <w:rFonts w:ascii="Times New Roman" w:eastAsia="Calibri" w:hAnsi="Times New Roman" w:cs="Times New Roman"/>
          <w:b/>
          <w:i/>
        </w:rPr>
        <w:t>.</w:t>
      </w:r>
      <w:r w:rsidR="00AF7677" w:rsidRPr="00C50F1D">
        <w:rPr>
          <w:rFonts w:ascii="Times New Roman" w:eastAsia="Calibri" w:hAnsi="Times New Roman" w:cs="Times New Roman"/>
          <w:b/>
          <w:i/>
        </w:rPr>
        <w:t xml:space="preserve"> </w:t>
      </w:r>
    </w:p>
    <w:p w:rsidR="003B4A8C" w:rsidRPr="008D7941" w:rsidRDefault="003B4A8C" w:rsidP="003B4A8C">
      <w:pPr>
        <w:suppressAutoHyphens/>
        <w:spacing w:after="0" w:line="240" w:lineRule="auto"/>
        <w:jc w:val="both"/>
        <w:rPr>
          <w:rFonts w:ascii="Times New Roman" w:eastAsia="MS Mincho" w:hAnsi="Times New Roman"/>
          <w:noProof/>
          <w:sz w:val="24"/>
          <w:szCs w:val="24"/>
        </w:rPr>
      </w:pPr>
      <w:r w:rsidRPr="00C50F1D">
        <w:rPr>
          <w:rFonts w:ascii="Times New Roman" w:eastAsia="Times New Roman" w:hAnsi="Times New Roman"/>
          <w:noProof/>
          <w:sz w:val="24"/>
          <w:szCs w:val="24"/>
          <w:lang w:eastAsia="ar-SA"/>
        </w:rPr>
        <w:t xml:space="preserve">4.3 </w:t>
      </w:r>
      <w:r w:rsidRPr="00C50F1D">
        <w:rPr>
          <w:rFonts w:ascii="Times New Roman" w:eastAsia="Times New Roman" w:hAnsi="Times New Roman"/>
          <w:noProof/>
          <w:sz w:val="24"/>
          <w:szCs w:val="24"/>
          <w:lang w:eastAsia="bg-BG"/>
        </w:rPr>
        <w:t xml:space="preserve">Срокът за монтаж и въвеждане в експлоатация на </w:t>
      </w:r>
      <w:r w:rsidRPr="00C50F1D">
        <w:rPr>
          <w:rFonts w:ascii="Times New Roman" w:hAnsi="Times New Roman"/>
          <w:noProof/>
          <w:sz w:val="24"/>
          <w:szCs w:val="24"/>
        </w:rPr>
        <w:t>Оборудване/Обзавеждане</w:t>
      </w:r>
      <w:r w:rsidRPr="00C50F1D">
        <w:rPr>
          <w:rFonts w:ascii="Times New Roman" w:eastAsia="Times New Roman" w:hAnsi="Times New Roman"/>
          <w:noProof/>
          <w:sz w:val="24"/>
          <w:szCs w:val="24"/>
          <w:lang w:eastAsia="bg-BG"/>
        </w:rPr>
        <w:t xml:space="preserve"> е [●] ([●]) календарни дни, считано от датата на доставка на </w:t>
      </w:r>
      <w:r w:rsidRPr="00C50F1D">
        <w:rPr>
          <w:rFonts w:ascii="Times New Roman" w:hAnsi="Times New Roman"/>
          <w:noProof/>
          <w:sz w:val="24"/>
          <w:szCs w:val="24"/>
        </w:rPr>
        <w:t>Оборудване/Обзавеждане</w:t>
      </w:r>
      <w:r w:rsidRPr="00C50F1D">
        <w:rPr>
          <w:rFonts w:ascii="Times New Roman" w:eastAsia="Times New Roman" w:hAnsi="Times New Roman"/>
          <w:noProof/>
          <w:sz w:val="24"/>
          <w:szCs w:val="24"/>
          <w:lang w:eastAsia="bg-BG"/>
        </w:rPr>
        <w:t>, отбелязана в Приемо-предавателния протокол по алинея 3.4, точка (i).</w:t>
      </w:r>
    </w:p>
    <w:p w:rsidR="003B4A8C" w:rsidRPr="00C95FC0" w:rsidRDefault="003B4A8C" w:rsidP="00F402F6">
      <w:pPr>
        <w:spacing w:after="200" w:line="276" w:lineRule="auto"/>
        <w:jc w:val="both"/>
        <w:rPr>
          <w:rFonts w:ascii="Times New Roman" w:eastAsia="Calibri" w:hAnsi="Times New Roman" w:cs="Times New Roman"/>
          <w:b/>
          <w:i/>
        </w:rPr>
      </w:pPr>
    </w:p>
    <w:p w:rsidR="009B21DB" w:rsidRPr="00C95FC0" w:rsidRDefault="009B21DB" w:rsidP="009B21DB">
      <w:pPr>
        <w:spacing w:after="200" w:line="276" w:lineRule="auto"/>
        <w:ind w:firstLine="480"/>
        <w:jc w:val="both"/>
        <w:rPr>
          <w:rFonts w:ascii="Times New Roman" w:eastAsia="Calibri" w:hAnsi="Times New Roman" w:cs="Times New Roman"/>
          <w:bCs/>
          <w:i/>
        </w:rPr>
      </w:pPr>
      <w:r w:rsidRPr="00C95FC0">
        <w:rPr>
          <w:rFonts w:ascii="Times New Roman" w:eastAsia="Calibri" w:hAnsi="Times New Roman" w:cs="Times New Roman"/>
          <w:bCs/>
        </w:rPr>
        <w:t xml:space="preserve">Декларираме, че при изготвяне на офертата са спазени задълженията, свързани с данъци и осигуровки, опазване на околната среда, закрила на заетостта и условията на труд - </w:t>
      </w:r>
      <w:r w:rsidR="00BA46C1" w:rsidRPr="00C95FC0">
        <w:rPr>
          <w:rFonts w:ascii="Times New Roman" w:eastAsia="Calibri" w:hAnsi="Times New Roman" w:cs="Times New Roman"/>
          <w:bCs/>
        </w:rPr>
        <w:t>Приложение</w:t>
      </w:r>
      <w:r w:rsidRPr="00C95FC0">
        <w:rPr>
          <w:rFonts w:ascii="Times New Roman" w:eastAsia="Calibri" w:hAnsi="Times New Roman" w:cs="Times New Roman"/>
          <w:bCs/>
        </w:rPr>
        <w:t xml:space="preserve"> № </w:t>
      </w:r>
      <w:r w:rsidR="00BA46C1" w:rsidRPr="00C95FC0">
        <w:rPr>
          <w:rFonts w:ascii="Times New Roman" w:eastAsia="Calibri" w:hAnsi="Times New Roman" w:cs="Times New Roman"/>
          <w:bCs/>
        </w:rPr>
        <w:t>9</w:t>
      </w:r>
      <w:r w:rsidRPr="00C95FC0">
        <w:rPr>
          <w:rFonts w:ascii="Times New Roman" w:eastAsia="Calibri" w:hAnsi="Times New Roman" w:cs="Times New Roman"/>
          <w:bCs/>
          <w:i/>
        </w:rPr>
        <w:t>.</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rPr>
        <w:t xml:space="preserve">Техническото ни предложение, съдържа: </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а)</w:t>
      </w:r>
      <w:r w:rsidRPr="00C95FC0">
        <w:rPr>
          <w:rFonts w:ascii="Times New Roman" w:eastAsia="Calibri" w:hAnsi="Times New Roman" w:cs="Times New Roman"/>
          <w:bCs/>
        </w:rPr>
        <w:t xml:space="preserve"> документ за упълномощаване, когато лицето, което подава офертата, не е законният представител на участника (</w:t>
      </w:r>
      <w:r w:rsidRPr="00C95FC0">
        <w:rPr>
          <w:rFonts w:ascii="Times New Roman" w:eastAsia="Calibri" w:hAnsi="Times New Roman" w:cs="Times New Roman"/>
          <w:bCs/>
          <w:i/>
        </w:rPr>
        <w:t>само в приложимите случаи</w:t>
      </w:r>
      <w:r w:rsidRPr="00C95FC0">
        <w:rPr>
          <w:rFonts w:ascii="Times New Roman" w:eastAsia="Calibri" w:hAnsi="Times New Roman" w:cs="Times New Roman"/>
          <w:bCs/>
        </w:rPr>
        <w:t>);</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б)</w:t>
      </w:r>
      <w:r w:rsidRPr="00C95FC0">
        <w:rPr>
          <w:rFonts w:ascii="Times New Roman" w:eastAsia="Calibri" w:hAnsi="Times New Roman" w:cs="Times New Roman"/>
          <w:bCs/>
        </w:rPr>
        <w:t xml:space="preserve"> предложение за изпълнение на поръчката в съответствие с техническите спецификации и изискванията на възложителя – </w:t>
      </w:r>
      <w:r w:rsidR="0033392A" w:rsidRPr="00C95FC0">
        <w:rPr>
          <w:rFonts w:ascii="Times New Roman" w:eastAsia="Calibri" w:hAnsi="Times New Roman" w:cs="Times New Roman"/>
          <w:bCs/>
        </w:rPr>
        <w:t xml:space="preserve">Приложение </w:t>
      </w:r>
      <w:r w:rsidRPr="00C95FC0">
        <w:rPr>
          <w:rFonts w:ascii="Times New Roman" w:eastAsia="Calibri" w:hAnsi="Times New Roman" w:cs="Times New Roman"/>
          <w:bCs/>
        </w:rPr>
        <w:t xml:space="preserve">№ </w:t>
      </w:r>
      <w:r w:rsidR="0033392A" w:rsidRPr="00C95FC0">
        <w:rPr>
          <w:rFonts w:ascii="Times New Roman" w:eastAsia="Calibri" w:hAnsi="Times New Roman" w:cs="Times New Roman"/>
          <w:bCs/>
        </w:rPr>
        <w:t>4</w:t>
      </w:r>
      <w:r w:rsidRPr="00C95FC0">
        <w:rPr>
          <w:rFonts w:ascii="Times New Roman" w:eastAsia="Calibri" w:hAnsi="Times New Roman" w:cs="Times New Roman"/>
          <w:bCs/>
        </w:rPr>
        <w:t>;</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в)</w:t>
      </w:r>
      <w:r w:rsidRPr="00C95FC0">
        <w:rPr>
          <w:rFonts w:ascii="Times New Roman" w:eastAsia="Calibri" w:hAnsi="Times New Roman" w:cs="Times New Roman"/>
          <w:bCs/>
        </w:rPr>
        <w:t xml:space="preserve"> декларация за съгласие с клаузите на приложения проект на договор - </w:t>
      </w:r>
      <w:r w:rsidR="0033392A" w:rsidRPr="00C95FC0">
        <w:rPr>
          <w:rFonts w:ascii="Times New Roman" w:eastAsia="Calibri" w:hAnsi="Times New Roman" w:cs="Times New Roman"/>
          <w:bCs/>
        </w:rPr>
        <w:t xml:space="preserve">Приложение </w:t>
      </w:r>
      <w:r w:rsidRPr="00C95FC0">
        <w:rPr>
          <w:rFonts w:ascii="Times New Roman" w:eastAsia="Calibri" w:hAnsi="Times New Roman" w:cs="Times New Roman"/>
          <w:bCs/>
        </w:rPr>
        <w:t xml:space="preserve">№ </w:t>
      </w:r>
      <w:r w:rsidR="0033392A" w:rsidRPr="00C95FC0">
        <w:rPr>
          <w:rFonts w:ascii="Times New Roman" w:eastAsia="Calibri" w:hAnsi="Times New Roman" w:cs="Times New Roman"/>
          <w:bCs/>
        </w:rPr>
        <w:t>7</w:t>
      </w:r>
      <w:r w:rsidRPr="00C95FC0">
        <w:rPr>
          <w:rFonts w:ascii="Times New Roman" w:eastAsia="Calibri" w:hAnsi="Times New Roman" w:cs="Times New Roman"/>
          <w:bCs/>
        </w:rPr>
        <w:t>;</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г)</w:t>
      </w:r>
      <w:r w:rsidRPr="00C95FC0">
        <w:rPr>
          <w:rFonts w:ascii="Times New Roman" w:eastAsia="Calibri" w:hAnsi="Times New Roman" w:cs="Times New Roman"/>
          <w:bCs/>
        </w:rPr>
        <w:t xml:space="preserve"> декларация за срока на валидност на офертата</w:t>
      </w:r>
      <w:r w:rsidR="0033392A" w:rsidRPr="00C95FC0">
        <w:rPr>
          <w:rFonts w:ascii="Times New Roman" w:eastAsia="Calibri" w:hAnsi="Times New Roman" w:cs="Times New Roman"/>
          <w:bCs/>
        </w:rPr>
        <w:t xml:space="preserve"> </w:t>
      </w:r>
      <w:r w:rsidRPr="00C95FC0">
        <w:rPr>
          <w:rFonts w:ascii="Times New Roman" w:eastAsia="Calibri" w:hAnsi="Times New Roman" w:cs="Times New Roman"/>
          <w:bCs/>
        </w:rPr>
        <w:t xml:space="preserve">- </w:t>
      </w:r>
      <w:r w:rsidR="0033392A" w:rsidRPr="00C95FC0">
        <w:rPr>
          <w:rFonts w:ascii="Times New Roman" w:eastAsia="Calibri" w:hAnsi="Times New Roman" w:cs="Times New Roman"/>
          <w:bCs/>
        </w:rPr>
        <w:t xml:space="preserve">Приложение </w:t>
      </w:r>
      <w:r w:rsidRPr="00C95FC0">
        <w:rPr>
          <w:rFonts w:ascii="Times New Roman" w:eastAsia="Calibri" w:hAnsi="Times New Roman" w:cs="Times New Roman"/>
          <w:bCs/>
        </w:rPr>
        <w:t xml:space="preserve">№ </w:t>
      </w:r>
      <w:r w:rsidR="0033392A" w:rsidRPr="00C95FC0">
        <w:rPr>
          <w:rFonts w:ascii="Times New Roman" w:eastAsia="Calibri" w:hAnsi="Times New Roman" w:cs="Times New Roman"/>
          <w:bCs/>
        </w:rPr>
        <w:t>8</w:t>
      </w:r>
      <w:r w:rsidRPr="00C95FC0">
        <w:rPr>
          <w:rFonts w:ascii="Times New Roman" w:eastAsia="Calibri" w:hAnsi="Times New Roman" w:cs="Times New Roman"/>
          <w:bCs/>
        </w:rPr>
        <w:t xml:space="preserve">; </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д)</w:t>
      </w:r>
      <w:r w:rsidRPr="00C95FC0">
        <w:rPr>
          <w:rFonts w:ascii="Times New Roman" w:eastAsia="Calibri" w:hAnsi="Times New Roman" w:cs="Times New Roman"/>
          <w:bCs/>
        </w:rPr>
        <w:t xml:space="preserve"> декларация, че при изготвяне на офертата са спазени задълженията, свързани с данъци и осигуровки, опазване на околната среда, закрила на заетостта и условията на труд – </w:t>
      </w:r>
      <w:r w:rsidR="0033392A" w:rsidRPr="00C95FC0">
        <w:rPr>
          <w:rFonts w:ascii="Times New Roman" w:eastAsia="Calibri" w:hAnsi="Times New Roman" w:cs="Times New Roman"/>
          <w:bCs/>
        </w:rPr>
        <w:t xml:space="preserve">Приложение </w:t>
      </w:r>
      <w:r w:rsidRPr="00C95FC0">
        <w:rPr>
          <w:rFonts w:ascii="Times New Roman" w:eastAsia="Calibri" w:hAnsi="Times New Roman" w:cs="Times New Roman"/>
          <w:bCs/>
        </w:rPr>
        <w:t xml:space="preserve">№ </w:t>
      </w:r>
      <w:r w:rsidR="0033392A" w:rsidRPr="00C95FC0">
        <w:rPr>
          <w:rFonts w:ascii="Times New Roman" w:eastAsia="Calibri" w:hAnsi="Times New Roman" w:cs="Times New Roman"/>
          <w:bCs/>
        </w:rPr>
        <w:t>9</w:t>
      </w:r>
      <w:r w:rsidRPr="00C95FC0">
        <w:rPr>
          <w:rFonts w:ascii="Times New Roman" w:eastAsia="Calibri" w:hAnsi="Times New Roman" w:cs="Times New Roman"/>
          <w:bCs/>
        </w:rPr>
        <w:t>;</w:t>
      </w:r>
    </w:p>
    <w:p w:rsidR="009B21DB" w:rsidRPr="00C95FC0" w:rsidRDefault="009B21DB" w:rsidP="009B21DB">
      <w:pPr>
        <w:spacing w:after="200" w:line="276" w:lineRule="auto"/>
        <w:ind w:firstLine="720"/>
        <w:jc w:val="both"/>
        <w:rPr>
          <w:rFonts w:ascii="Times New Roman" w:eastAsia="Calibri" w:hAnsi="Times New Roman" w:cs="Times New Roman"/>
          <w:bCs/>
        </w:rPr>
      </w:pPr>
      <w:r w:rsidRPr="00C95FC0">
        <w:rPr>
          <w:rFonts w:ascii="Times New Roman" w:eastAsia="Calibri" w:hAnsi="Times New Roman" w:cs="Times New Roman"/>
          <w:bCs/>
          <w:i/>
          <w:iCs/>
        </w:rPr>
        <w:t>ж)</w:t>
      </w:r>
      <w:r w:rsidRPr="00C95FC0">
        <w:rPr>
          <w:rFonts w:ascii="Times New Roman" w:eastAsia="Calibri" w:hAnsi="Times New Roman" w:cs="Times New Roman"/>
          <w:bCs/>
        </w:rPr>
        <w:t xml:space="preserve"> друга информация и/или документи, изискани от възложителя, когато това се налага от предмета на поръчката; </w:t>
      </w:r>
    </w:p>
    <w:p w:rsidR="009B21DB" w:rsidRPr="00C95FC0" w:rsidRDefault="009B21DB" w:rsidP="009B21DB">
      <w:pPr>
        <w:spacing w:after="200" w:line="360" w:lineRule="auto"/>
        <w:ind w:firstLine="540"/>
        <w:jc w:val="both"/>
        <w:rPr>
          <w:rFonts w:ascii="Times New Roman" w:eastAsia="Calibri" w:hAnsi="Times New Roman" w:cs="Times New Roman"/>
          <w:b/>
        </w:rPr>
      </w:pPr>
      <w:r w:rsidRPr="00C95FC0">
        <w:rPr>
          <w:rFonts w:ascii="Times New Roman" w:eastAsia="Calibri" w:hAnsi="Times New Roman" w:cs="Times New Roman"/>
          <w:b/>
        </w:rPr>
        <w:t>Правно обвързващ подпис /и печат/:</w:t>
      </w:r>
    </w:p>
    <w:p w:rsidR="009B21DB" w:rsidRPr="00C95FC0" w:rsidRDefault="009B21DB" w:rsidP="009B21DB">
      <w:pPr>
        <w:spacing w:after="200" w:line="360" w:lineRule="auto"/>
        <w:ind w:firstLine="539"/>
        <w:jc w:val="both"/>
        <w:rPr>
          <w:rFonts w:ascii="Times New Roman" w:eastAsia="Calibri" w:hAnsi="Times New Roman" w:cs="Times New Roman"/>
        </w:rPr>
      </w:pPr>
      <w:r w:rsidRPr="00C95FC0">
        <w:rPr>
          <w:rFonts w:ascii="Times New Roman" w:eastAsia="Calibri" w:hAnsi="Times New Roman" w:cs="Times New Roman"/>
        </w:rPr>
        <w:t>Дата</w:t>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t xml:space="preserve">            ________/_________/________</w:t>
      </w:r>
    </w:p>
    <w:p w:rsidR="009B21DB" w:rsidRPr="00C95FC0" w:rsidRDefault="009B21DB" w:rsidP="009B21DB">
      <w:pPr>
        <w:spacing w:after="200" w:line="360" w:lineRule="auto"/>
        <w:ind w:firstLine="539"/>
        <w:jc w:val="both"/>
        <w:rPr>
          <w:rFonts w:ascii="Times New Roman" w:eastAsia="Calibri" w:hAnsi="Times New Roman" w:cs="Times New Roman"/>
        </w:rPr>
      </w:pPr>
      <w:r w:rsidRPr="00C95FC0">
        <w:rPr>
          <w:rFonts w:ascii="Times New Roman" w:eastAsia="Calibri" w:hAnsi="Times New Roman" w:cs="Times New Roman"/>
        </w:rPr>
        <w:t>Име и фамилия</w:t>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t>__________________________</w:t>
      </w:r>
    </w:p>
    <w:p w:rsidR="009B21DB" w:rsidRPr="00C95FC0" w:rsidRDefault="009B21DB" w:rsidP="009B21DB">
      <w:pPr>
        <w:spacing w:after="200" w:line="360" w:lineRule="auto"/>
        <w:ind w:firstLine="539"/>
        <w:jc w:val="both"/>
        <w:rPr>
          <w:rFonts w:ascii="Times New Roman" w:eastAsia="Calibri" w:hAnsi="Times New Roman" w:cs="Times New Roman"/>
        </w:rPr>
      </w:pPr>
      <w:r w:rsidRPr="00C95FC0">
        <w:rPr>
          <w:rFonts w:ascii="Times New Roman" w:eastAsia="Calibri" w:hAnsi="Times New Roman" w:cs="Times New Roman"/>
        </w:rPr>
        <w:lastRenderedPageBreak/>
        <w:t>Подпис на упълномощеното лице    __________________________</w:t>
      </w:r>
    </w:p>
    <w:p w:rsidR="009B21DB" w:rsidRPr="00C95FC0" w:rsidRDefault="009B21DB" w:rsidP="009B21DB">
      <w:pPr>
        <w:spacing w:after="200" w:line="360" w:lineRule="auto"/>
        <w:ind w:firstLine="539"/>
        <w:jc w:val="both"/>
        <w:rPr>
          <w:rFonts w:ascii="Times New Roman" w:eastAsia="Calibri" w:hAnsi="Times New Roman" w:cs="Times New Roman"/>
        </w:rPr>
      </w:pPr>
      <w:r w:rsidRPr="00C95FC0">
        <w:rPr>
          <w:rFonts w:ascii="Times New Roman" w:eastAsia="Calibri" w:hAnsi="Times New Roman" w:cs="Times New Roman"/>
        </w:rPr>
        <w:t>Длъжност</w:t>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r>
      <w:r w:rsidRPr="00C95FC0">
        <w:rPr>
          <w:rFonts w:ascii="Times New Roman" w:eastAsia="Calibri" w:hAnsi="Times New Roman" w:cs="Times New Roman"/>
        </w:rPr>
        <w:tab/>
        <w:t>__________________________</w:t>
      </w:r>
    </w:p>
    <w:p w:rsidR="009B21DB" w:rsidRPr="00C95FC0" w:rsidRDefault="009B21DB" w:rsidP="009B21DB">
      <w:pPr>
        <w:spacing w:after="200" w:line="360" w:lineRule="auto"/>
        <w:ind w:firstLine="539"/>
        <w:jc w:val="both"/>
        <w:rPr>
          <w:rFonts w:ascii="Times New Roman" w:eastAsia="Calibri" w:hAnsi="Times New Roman" w:cs="Times New Roman"/>
        </w:rPr>
      </w:pPr>
      <w:r w:rsidRPr="00C95FC0">
        <w:rPr>
          <w:rFonts w:ascii="Times New Roman" w:eastAsia="Calibri" w:hAnsi="Times New Roman" w:cs="Times New Roman"/>
        </w:rPr>
        <w:t>Наименование на участника</w:t>
      </w:r>
      <w:r w:rsidRPr="00C95FC0">
        <w:rPr>
          <w:rFonts w:ascii="Times New Roman" w:eastAsia="Calibri" w:hAnsi="Times New Roman" w:cs="Times New Roman"/>
        </w:rPr>
        <w:tab/>
      </w:r>
      <w:r w:rsidRPr="00C95FC0">
        <w:rPr>
          <w:rFonts w:ascii="Times New Roman" w:eastAsia="Calibri" w:hAnsi="Times New Roman" w:cs="Times New Roman"/>
        </w:rPr>
        <w:tab/>
        <w:t>_________________________</w:t>
      </w:r>
    </w:p>
    <w:p w:rsidR="00DB403C" w:rsidRPr="00C95FC0" w:rsidRDefault="009B21DB" w:rsidP="009B21DB">
      <w:pPr>
        <w:widowControl w:val="0"/>
        <w:shd w:val="clear" w:color="auto" w:fill="FFFFFF"/>
        <w:tabs>
          <w:tab w:val="left" w:pos="5064"/>
        </w:tabs>
        <w:autoSpaceDE w:val="0"/>
        <w:autoSpaceDN w:val="0"/>
        <w:adjustRightInd w:val="0"/>
        <w:spacing w:after="120" w:line="240" w:lineRule="auto"/>
        <w:rPr>
          <w:rFonts w:ascii="Times New Roman" w:eastAsia="MS ??" w:hAnsi="Times New Roman" w:cs="Times New Roman"/>
          <w:color w:val="000000"/>
          <w:spacing w:val="-6"/>
          <w:sz w:val="24"/>
          <w:szCs w:val="24"/>
          <w:lang w:eastAsia="bg-BG"/>
        </w:rPr>
      </w:pPr>
      <w:r w:rsidRPr="00C95FC0">
        <w:rPr>
          <w:rFonts w:ascii="Times New Roman" w:eastAsia="MS ??" w:hAnsi="Times New Roman" w:cs="Times New Roman"/>
          <w:color w:val="000000"/>
          <w:spacing w:val="-6"/>
          <w:sz w:val="24"/>
          <w:szCs w:val="24"/>
          <w:lang w:eastAsia="bg-BG"/>
        </w:rPr>
        <w:t xml:space="preserve">                                                                       </w:t>
      </w:r>
      <w:r w:rsidR="00B601A0" w:rsidRPr="00C95FC0">
        <w:rPr>
          <w:rFonts w:ascii="Times New Roman" w:eastAsia="MS ??" w:hAnsi="Times New Roman" w:cs="Times New Roman"/>
          <w:color w:val="000000"/>
          <w:spacing w:val="-6"/>
          <w:sz w:val="24"/>
          <w:szCs w:val="24"/>
          <w:lang w:eastAsia="bg-BG"/>
        </w:rPr>
        <w:t>Дата: _____________201</w:t>
      </w:r>
      <w:r w:rsidR="00AF2A12">
        <w:rPr>
          <w:rFonts w:ascii="Times New Roman" w:eastAsia="MS ??" w:hAnsi="Times New Roman" w:cs="Times New Roman"/>
          <w:color w:val="000000"/>
          <w:spacing w:val="-6"/>
          <w:sz w:val="24"/>
          <w:szCs w:val="24"/>
          <w:lang w:eastAsia="bg-BG"/>
        </w:rPr>
        <w:t>..</w:t>
      </w:r>
      <w:r w:rsidR="00B601A0" w:rsidRPr="00C95FC0">
        <w:rPr>
          <w:rFonts w:ascii="Times New Roman" w:eastAsia="MS ??" w:hAnsi="Times New Roman" w:cs="Times New Roman"/>
          <w:color w:val="000000"/>
          <w:spacing w:val="-6"/>
          <w:sz w:val="24"/>
          <w:szCs w:val="24"/>
          <w:lang w:eastAsia="bg-BG"/>
        </w:rPr>
        <w:t xml:space="preserve"> </w:t>
      </w:r>
      <w:r w:rsidR="00DB403C" w:rsidRPr="00C95FC0">
        <w:rPr>
          <w:rFonts w:ascii="Times New Roman" w:eastAsia="MS ??" w:hAnsi="Times New Roman" w:cs="Times New Roman"/>
          <w:color w:val="000000"/>
          <w:spacing w:val="-6"/>
          <w:sz w:val="24"/>
          <w:szCs w:val="24"/>
          <w:lang w:eastAsia="bg-BG"/>
        </w:rPr>
        <w:t xml:space="preserve"> г.</w:t>
      </w:r>
      <w:r w:rsidR="00DB403C" w:rsidRPr="00C95FC0">
        <w:rPr>
          <w:rFonts w:ascii="Times New Roman" w:eastAsia="MS ??" w:hAnsi="Times New Roman" w:cs="Times New Roman"/>
          <w:color w:val="000000"/>
          <w:spacing w:val="-6"/>
          <w:sz w:val="24"/>
          <w:szCs w:val="24"/>
          <w:lang w:eastAsia="bg-BG"/>
        </w:rPr>
        <w:tab/>
      </w:r>
    </w:p>
    <w:p w:rsidR="00AF2A12" w:rsidRDefault="001A0AEA" w:rsidP="00C50F1D">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5</w:t>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t xml:space="preserve">                                                                                                       </w:t>
      </w:r>
    </w:p>
    <w:p w:rsidR="004F4CEB" w:rsidRPr="00C95FC0" w:rsidRDefault="004F4CEB" w:rsidP="004F4CEB">
      <w:pPr>
        <w:spacing w:after="120" w:line="240" w:lineRule="auto"/>
        <w:ind w:left="4956"/>
        <w:jc w:val="both"/>
        <w:rPr>
          <w:rFonts w:ascii="Times New Roman" w:eastAsia="Batang" w:hAnsi="Times New Roman" w:cs="Times New Roman"/>
          <w:b/>
          <w:bCs/>
          <w:caps/>
          <w:sz w:val="24"/>
          <w:szCs w:val="24"/>
        </w:rPr>
      </w:pPr>
      <w:r w:rsidRPr="00C95FC0">
        <w:rPr>
          <w:rFonts w:ascii="Times New Roman" w:eastAsia="Batang" w:hAnsi="Times New Roman" w:cs="Times New Roman"/>
          <w:b/>
          <w:bCs/>
          <w:caps/>
          <w:sz w:val="24"/>
          <w:szCs w:val="24"/>
        </w:rPr>
        <w:t xml:space="preserve">ДО </w:t>
      </w:r>
    </w:p>
    <w:p w:rsidR="004F4CEB" w:rsidRPr="00C95FC0" w:rsidRDefault="00AF2A12" w:rsidP="004F4CEB">
      <w:pPr>
        <w:widowControl w:val="0"/>
        <w:shd w:val="clear" w:color="auto" w:fill="FFFFFF"/>
        <w:autoSpaceDE w:val="0"/>
        <w:autoSpaceDN w:val="0"/>
        <w:adjustRightInd w:val="0"/>
        <w:spacing w:after="120" w:line="240" w:lineRule="auto"/>
        <w:ind w:left="4938"/>
        <w:rPr>
          <w:rFonts w:ascii="Times New Roman" w:eastAsia="MS ??" w:hAnsi="Times New Roman" w:cs="Times New Roman"/>
          <w:b/>
          <w:bCs/>
          <w:spacing w:val="-1"/>
          <w:w w:val="107"/>
          <w:sz w:val="24"/>
          <w:szCs w:val="24"/>
          <w:lang w:eastAsia="bg-BG"/>
        </w:rPr>
      </w:pPr>
      <w:r>
        <w:rPr>
          <w:rFonts w:ascii="Times New Roman" w:eastAsia="MS ??" w:hAnsi="Times New Roman" w:cs="Times New Roman"/>
          <w:b/>
          <w:bCs/>
          <w:spacing w:val="-1"/>
          <w:w w:val="107"/>
          <w:sz w:val="24"/>
          <w:szCs w:val="24"/>
          <w:lang w:eastAsia="bg-BG"/>
        </w:rPr>
        <w:t>КМЕТА НА ОБЩИНА СТРУМЯНИ</w:t>
      </w:r>
      <w:r w:rsidR="004F4CEB" w:rsidRPr="00C95FC0">
        <w:rPr>
          <w:rFonts w:ascii="Times New Roman" w:eastAsia="MS ??" w:hAnsi="Times New Roman" w:cs="Times New Roman"/>
          <w:b/>
          <w:bCs/>
          <w:spacing w:val="-1"/>
          <w:w w:val="107"/>
          <w:sz w:val="24"/>
          <w:szCs w:val="24"/>
          <w:lang w:eastAsia="bg-BG"/>
        </w:rPr>
        <w:t xml:space="preserve"> </w:t>
      </w:r>
    </w:p>
    <w:p w:rsidR="00DB403C" w:rsidRPr="00C95FC0" w:rsidRDefault="00DB403C" w:rsidP="00DB403C">
      <w:pPr>
        <w:widowControl w:val="0"/>
        <w:autoSpaceDE w:val="0"/>
        <w:autoSpaceDN w:val="0"/>
        <w:adjustRightInd w:val="0"/>
        <w:spacing w:after="120" w:line="240" w:lineRule="auto"/>
        <w:jc w:val="center"/>
        <w:outlineLvl w:val="0"/>
        <w:rPr>
          <w:rFonts w:ascii="Times New Roman" w:eastAsia="MS ??" w:hAnsi="Times New Roman" w:cs="Times New Roman"/>
          <w:b/>
          <w:bCs/>
          <w:color w:val="000000"/>
          <w:sz w:val="24"/>
          <w:szCs w:val="24"/>
          <w:lang w:eastAsia="bg-BG"/>
        </w:rPr>
      </w:pPr>
    </w:p>
    <w:p w:rsidR="00DB403C" w:rsidRPr="00C95FC0" w:rsidRDefault="00DB403C" w:rsidP="00DB403C">
      <w:pPr>
        <w:widowControl w:val="0"/>
        <w:autoSpaceDE w:val="0"/>
        <w:autoSpaceDN w:val="0"/>
        <w:adjustRightInd w:val="0"/>
        <w:spacing w:after="120" w:line="240" w:lineRule="auto"/>
        <w:jc w:val="center"/>
        <w:outlineLvl w:val="0"/>
        <w:rPr>
          <w:rFonts w:ascii="Times New Roman" w:eastAsia="MS ??" w:hAnsi="Times New Roman" w:cs="Times New Roman"/>
          <w:b/>
          <w:bCs/>
          <w:color w:val="000000"/>
          <w:sz w:val="24"/>
          <w:szCs w:val="24"/>
          <w:lang w:eastAsia="bg-BG"/>
        </w:rPr>
      </w:pPr>
      <w:r w:rsidRPr="00C95FC0">
        <w:rPr>
          <w:rFonts w:ascii="Times New Roman" w:eastAsia="MS ??" w:hAnsi="Times New Roman" w:cs="Times New Roman"/>
          <w:b/>
          <w:bCs/>
          <w:color w:val="000000"/>
          <w:sz w:val="24"/>
          <w:szCs w:val="24"/>
          <w:lang w:eastAsia="bg-BG"/>
        </w:rPr>
        <w:t>ЦЕНОВО ПРЕДЛОЖЕНИЕ</w:t>
      </w:r>
    </w:p>
    <w:p w:rsidR="00DB403C" w:rsidRPr="00C95FC0" w:rsidRDefault="00DB403C" w:rsidP="00DB403C">
      <w:pPr>
        <w:widowControl w:val="0"/>
        <w:autoSpaceDE w:val="0"/>
        <w:autoSpaceDN w:val="0"/>
        <w:adjustRightInd w:val="0"/>
        <w:spacing w:after="120" w:line="240" w:lineRule="auto"/>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от .......................................................................................................................</w:t>
      </w:r>
    </w:p>
    <w:p w:rsidR="00DB403C" w:rsidRPr="00C95FC0" w:rsidRDefault="00DB403C" w:rsidP="00DB403C">
      <w:pPr>
        <w:widowControl w:val="0"/>
        <w:autoSpaceDE w:val="0"/>
        <w:autoSpaceDN w:val="0"/>
        <w:adjustRightInd w:val="0"/>
        <w:spacing w:after="120" w:line="240" w:lineRule="auto"/>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AF2A12" w:rsidRPr="00AF2A12" w:rsidRDefault="00DB403C" w:rsidP="00AF2A12">
      <w:pPr>
        <w:spacing w:after="120" w:line="276" w:lineRule="auto"/>
        <w:jc w:val="both"/>
        <w:rPr>
          <w:rFonts w:ascii="Times New Roman" w:eastAsia="Calibri" w:hAnsi="Times New Roman" w:cs="Times New Roman"/>
          <w:b/>
          <w:color w:val="000000"/>
          <w:sz w:val="24"/>
          <w:szCs w:val="24"/>
          <w:lang w:eastAsia="bg-BG"/>
        </w:rPr>
      </w:pPr>
      <w:r w:rsidRPr="00C95FC0">
        <w:rPr>
          <w:rFonts w:ascii="Times New Roman" w:eastAsia="MS ??" w:hAnsi="Times New Roman" w:cs="Times New Roman"/>
          <w:sz w:val="24"/>
          <w:szCs w:val="24"/>
          <w:lang w:eastAsia="bg-BG"/>
        </w:rPr>
        <w:t>(</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  (наименование на участник), с ЕИК (рег. №, ако е приложимо) ...............................,  със седалище  и адрес на управление............................................................................................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r w:rsidR="00AF2A12"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00AF2A12" w:rsidRPr="00AF2A12">
        <w:rPr>
          <w:rFonts w:ascii="Times New Roman" w:eastAsia="Calibri" w:hAnsi="Times New Roman" w:cs="Times New Roman"/>
          <w:b/>
          <w:color w:val="000000"/>
          <w:sz w:val="24"/>
          <w:szCs w:val="24"/>
          <w:lang w:eastAsia="bg-BG"/>
        </w:rPr>
        <w:t>Патиланци</w:t>
      </w:r>
      <w:proofErr w:type="spellEnd"/>
      <w:r w:rsidR="00AF2A12" w:rsidRPr="00AF2A12">
        <w:rPr>
          <w:rFonts w:ascii="Times New Roman" w:eastAsia="Calibri" w:hAnsi="Times New Roman" w:cs="Times New Roman"/>
          <w:b/>
          <w:color w:val="000000"/>
          <w:sz w:val="24"/>
          <w:szCs w:val="24"/>
          <w:lang w:eastAsia="bg-BG"/>
        </w:rPr>
        <w:t>“, с. Микрево, община С</w:t>
      </w:r>
      <w:r w:rsidR="00AF2A12">
        <w:rPr>
          <w:rFonts w:ascii="Times New Roman" w:eastAsia="Calibri" w:hAnsi="Times New Roman" w:cs="Times New Roman"/>
          <w:b/>
          <w:color w:val="000000"/>
          <w:sz w:val="24"/>
          <w:szCs w:val="24"/>
          <w:lang w:eastAsia="bg-BG"/>
        </w:rPr>
        <w:t>трумяни“, ЗА ОБОСОБЕНА ПОЗИЦИЯ № ...</w:t>
      </w:r>
    </w:p>
    <w:p w:rsidR="00B601A0" w:rsidRPr="00C95FC0" w:rsidRDefault="00B601A0" w:rsidP="00AF2A12">
      <w:pPr>
        <w:spacing w:after="120"/>
        <w:jc w:val="both"/>
        <w:rPr>
          <w:rFonts w:eastAsia="Batang"/>
          <w:b/>
          <w:bCs/>
          <w:iCs/>
          <w:sz w:val="24"/>
          <w:szCs w:val="24"/>
          <w:lang w:eastAsia="bg-BG"/>
        </w:rPr>
      </w:pPr>
    </w:p>
    <w:p w:rsidR="00DB403C" w:rsidRPr="00C95FC0" w:rsidRDefault="00AF2A12" w:rsidP="00B601A0">
      <w:pPr>
        <w:spacing w:after="120"/>
        <w:jc w:val="both"/>
        <w:rPr>
          <w:rFonts w:ascii="Times New Roman" w:eastAsia="MS ??" w:hAnsi="Times New Roman" w:cs="Times New Roman"/>
          <w:b/>
          <w:sz w:val="24"/>
          <w:szCs w:val="24"/>
          <w:lang w:eastAsia="bg-BG"/>
        </w:rPr>
      </w:pPr>
      <w:r>
        <w:rPr>
          <w:rFonts w:ascii="Times New Roman" w:eastAsia="MS ??" w:hAnsi="Times New Roman" w:cs="Times New Roman"/>
          <w:b/>
          <w:sz w:val="24"/>
          <w:szCs w:val="24"/>
          <w:lang w:eastAsia="bg-BG"/>
        </w:rPr>
        <w:t>УВАЖАЕМИ</w:t>
      </w:r>
      <w:r w:rsidR="00B601A0" w:rsidRPr="00C95FC0">
        <w:rPr>
          <w:rFonts w:ascii="Times New Roman" w:eastAsia="MS ??" w:hAnsi="Times New Roman" w:cs="Times New Roman"/>
          <w:b/>
          <w:sz w:val="24"/>
          <w:szCs w:val="24"/>
          <w:lang w:eastAsia="bg-BG"/>
        </w:rPr>
        <w:t xml:space="preserve"> ГОСПО</w:t>
      </w:r>
      <w:r>
        <w:rPr>
          <w:rFonts w:ascii="Times New Roman" w:eastAsia="MS ??" w:hAnsi="Times New Roman" w:cs="Times New Roman"/>
          <w:b/>
          <w:sz w:val="24"/>
          <w:szCs w:val="24"/>
          <w:lang w:eastAsia="bg-BG"/>
        </w:rPr>
        <w:t>ДИН</w:t>
      </w:r>
      <w:r w:rsidR="00DB403C" w:rsidRPr="00C95FC0">
        <w:rPr>
          <w:rFonts w:ascii="Times New Roman" w:eastAsia="MS ??" w:hAnsi="Times New Roman" w:cs="Times New Roman"/>
          <w:b/>
          <w:sz w:val="24"/>
          <w:szCs w:val="24"/>
          <w:lang w:eastAsia="bg-BG"/>
        </w:rPr>
        <w:t xml:space="preserve"> </w:t>
      </w:r>
      <w:r>
        <w:rPr>
          <w:rFonts w:ascii="Times New Roman" w:eastAsia="MS ??" w:hAnsi="Times New Roman" w:cs="Times New Roman"/>
          <w:b/>
          <w:sz w:val="24"/>
          <w:szCs w:val="24"/>
          <w:lang w:eastAsia="bg-BG"/>
        </w:rPr>
        <w:t>ИЛИЕВ</w:t>
      </w:r>
      <w:r w:rsidR="00DB403C" w:rsidRPr="00C95FC0">
        <w:rPr>
          <w:rFonts w:ascii="Times New Roman" w:eastAsia="MS ??" w:hAnsi="Times New Roman" w:cs="Times New Roman"/>
          <w:b/>
          <w:sz w:val="24"/>
          <w:szCs w:val="24"/>
          <w:lang w:eastAsia="bg-BG"/>
        </w:rPr>
        <w:t>,</w:t>
      </w:r>
    </w:p>
    <w:p w:rsidR="00DB403C" w:rsidRPr="00C95FC0" w:rsidRDefault="00DB403C" w:rsidP="00DB403C">
      <w:pPr>
        <w:widowControl w:val="0"/>
        <w:autoSpaceDE w:val="0"/>
        <w:autoSpaceDN w:val="0"/>
        <w:adjustRightInd w:val="0"/>
        <w:spacing w:after="120" w:line="240" w:lineRule="auto"/>
        <w:ind w:firstLine="705"/>
        <w:jc w:val="both"/>
        <w:outlineLvl w:val="0"/>
        <w:rPr>
          <w:rFonts w:ascii="Times New Roman" w:eastAsia="MS ??" w:hAnsi="Times New Roman" w:cs="Times New Roman"/>
          <w:sz w:val="24"/>
          <w:szCs w:val="24"/>
        </w:rPr>
      </w:pPr>
      <w:r w:rsidRPr="00C95FC0">
        <w:rPr>
          <w:rFonts w:ascii="Times New Roman" w:eastAsia="MS ??" w:hAnsi="Times New Roman" w:cs="Times New Roman"/>
          <w:sz w:val="24"/>
          <w:szCs w:val="24"/>
          <w:lang w:eastAsia="bg-BG"/>
        </w:rPr>
        <w:t>С настоящото във връзка с Ваше Решение и обявление за възлагане чрез открита процедура на обществената поръчка с посочения по-горе предмет</w:t>
      </w:r>
      <w:r w:rsidRPr="00C95FC0">
        <w:rPr>
          <w:rFonts w:ascii="Times New Roman" w:eastAsia="MS ??" w:hAnsi="Times New Roman" w:cs="Times New Roman"/>
          <w:sz w:val="24"/>
          <w:szCs w:val="24"/>
        </w:rPr>
        <w:t xml:space="preserve">, Ви представяме нашето ценово предложение за изпълнение </w:t>
      </w:r>
      <w:r w:rsidR="00D30E49" w:rsidRPr="00C95FC0">
        <w:rPr>
          <w:rFonts w:ascii="Times New Roman" w:eastAsia="MS ??" w:hAnsi="Times New Roman" w:cs="Times New Roman"/>
          <w:sz w:val="24"/>
          <w:szCs w:val="24"/>
        </w:rPr>
        <w:t>на обявената от Вас поръчка</w:t>
      </w:r>
      <w:r w:rsidR="001440E0" w:rsidRPr="00C95FC0">
        <w:rPr>
          <w:rFonts w:ascii="Times New Roman" w:eastAsia="MS ??" w:hAnsi="Times New Roman" w:cs="Times New Roman"/>
          <w:sz w:val="24"/>
          <w:szCs w:val="24"/>
        </w:rPr>
        <w:t>:</w:t>
      </w:r>
    </w:p>
    <w:p w:rsidR="007952EB" w:rsidRDefault="007952EB" w:rsidP="00DB403C">
      <w:pPr>
        <w:widowControl w:val="0"/>
        <w:autoSpaceDE w:val="0"/>
        <w:autoSpaceDN w:val="0"/>
        <w:adjustRightInd w:val="0"/>
        <w:spacing w:after="120" w:line="240" w:lineRule="auto"/>
        <w:ind w:firstLine="705"/>
        <w:jc w:val="both"/>
        <w:outlineLvl w:val="0"/>
        <w:rPr>
          <w:rFonts w:ascii="Times New Roman" w:eastAsia="MS ??" w:hAnsi="Times New Roman" w:cs="Times New Roman"/>
          <w:sz w:val="24"/>
          <w:szCs w:val="24"/>
        </w:rPr>
      </w:pPr>
    </w:p>
    <w:p w:rsidR="00FC01F2" w:rsidRPr="007952EB" w:rsidRDefault="00FC01F2" w:rsidP="00DB403C">
      <w:pPr>
        <w:widowControl w:val="0"/>
        <w:autoSpaceDE w:val="0"/>
        <w:autoSpaceDN w:val="0"/>
        <w:adjustRightInd w:val="0"/>
        <w:spacing w:after="120" w:line="240" w:lineRule="auto"/>
        <w:ind w:firstLine="705"/>
        <w:jc w:val="both"/>
        <w:outlineLvl w:val="0"/>
        <w:rPr>
          <w:rFonts w:ascii="Times New Roman" w:eastAsia="MS ??" w:hAnsi="Times New Roman" w:cs="Times New Roman"/>
          <w:b/>
          <w:sz w:val="24"/>
          <w:szCs w:val="24"/>
        </w:rPr>
      </w:pPr>
      <w:r w:rsidRPr="007952EB">
        <w:rPr>
          <w:rFonts w:ascii="Times New Roman" w:eastAsia="MS ??" w:hAnsi="Times New Roman" w:cs="Times New Roman"/>
          <w:b/>
          <w:sz w:val="24"/>
          <w:szCs w:val="24"/>
        </w:rPr>
        <w:t xml:space="preserve">ЗА ОБОСОБЕНА ПОЗИЦИЯ № </w:t>
      </w:r>
      <w:r w:rsidR="00C50F1D">
        <w:rPr>
          <w:rFonts w:ascii="Times New Roman" w:eastAsia="MS ??" w:hAnsi="Times New Roman" w:cs="Times New Roman"/>
          <w:b/>
          <w:sz w:val="24"/>
          <w:szCs w:val="24"/>
        </w:rPr>
        <w:t>..........</w:t>
      </w:r>
    </w:p>
    <w:tbl>
      <w:tblPr>
        <w:tblStyle w:val="af3"/>
        <w:tblW w:w="10065" w:type="dxa"/>
        <w:tblInd w:w="-318" w:type="dxa"/>
        <w:tblLayout w:type="fixed"/>
        <w:tblLook w:val="04A0"/>
      </w:tblPr>
      <w:tblGrid>
        <w:gridCol w:w="993"/>
        <w:gridCol w:w="3402"/>
        <w:gridCol w:w="851"/>
        <w:gridCol w:w="1134"/>
        <w:gridCol w:w="1134"/>
        <w:gridCol w:w="1276"/>
        <w:gridCol w:w="1275"/>
      </w:tblGrid>
      <w:tr w:rsidR="00FC01F2" w:rsidRPr="002A0FAD" w:rsidTr="002A0FAD">
        <w:tc>
          <w:tcPr>
            <w:tcW w:w="993" w:type="dxa"/>
          </w:tcPr>
          <w:p w:rsidR="00FC01F2" w:rsidRPr="002A0FAD" w:rsidRDefault="00FC01F2" w:rsidP="00461AF8">
            <w:pPr>
              <w:jc w:val="center"/>
              <w:rPr>
                <w:rFonts w:ascii="Times New Roman" w:hAnsi="Times New Roman"/>
                <w:sz w:val="24"/>
                <w:szCs w:val="24"/>
              </w:rPr>
            </w:pPr>
            <w:r w:rsidRPr="002A0FAD">
              <w:rPr>
                <w:rFonts w:ascii="Times New Roman" w:hAnsi="Times New Roman"/>
                <w:sz w:val="24"/>
                <w:szCs w:val="24"/>
              </w:rPr>
              <w:t>Номер</w:t>
            </w:r>
          </w:p>
        </w:tc>
        <w:tc>
          <w:tcPr>
            <w:tcW w:w="3402" w:type="dxa"/>
          </w:tcPr>
          <w:p w:rsidR="00FC01F2" w:rsidRPr="002A0FAD" w:rsidRDefault="0089172D" w:rsidP="00461AF8">
            <w:pPr>
              <w:jc w:val="center"/>
              <w:rPr>
                <w:rFonts w:ascii="Times New Roman" w:hAnsi="Times New Roman"/>
                <w:sz w:val="24"/>
                <w:szCs w:val="24"/>
              </w:rPr>
            </w:pPr>
            <w:r>
              <w:rPr>
                <w:rFonts w:ascii="Times New Roman" w:hAnsi="Times New Roman"/>
                <w:sz w:val="24"/>
                <w:szCs w:val="24"/>
              </w:rPr>
              <w:t>АРТИКУЛ</w:t>
            </w:r>
          </w:p>
        </w:tc>
        <w:tc>
          <w:tcPr>
            <w:tcW w:w="851" w:type="dxa"/>
          </w:tcPr>
          <w:p w:rsidR="00FC01F2" w:rsidRPr="002A0FAD" w:rsidRDefault="00FC01F2" w:rsidP="00461AF8">
            <w:pPr>
              <w:jc w:val="center"/>
              <w:rPr>
                <w:rFonts w:ascii="Times New Roman" w:hAnsi="Times New Roman"/>
                <w:sz w:val="24"/>
                <w:szCs w:val="24"/>
              </w:rPr>
            </w:pPr>
            <w:r w:rsidRPr="002A0FAD">
              <w:rPr>
                <w:rFonts w:ascii="Times New Roman" w:hAnsi="Times New Roman"/>
                <w:sz w:val="24"/>
                <w:szCs w:val="24"/>
              </w:rPr>
              <w:t>Брой</w:t>
            </w:r>
          </w:p>
        </w:tc>
        <w:tc>
          <w:tcPr>
            <w:tcW w:w="1134" w:type="dxa"/>
          </w:tcPr>
          <w:p w:rsidR="00FC01F2" w:rsidRPr="002A0FAD" w:rsidRDefault="00FC01F2" w:rsidP="00461AF8">
            <w:pPr>
              <w:jc w:val="center"/>
              <w:rPr>
                <w:rFonts w:ascii="Times New Roman" w:hAnsi="Times New Roman"/>
                <w:sz w:val="24"/>
                <w:szCs w:val="24"/>
              </w:rPr>
            </w:pPr>
            <w:r w:rsidRPr="002A0FAD">
              <w:rPr>
                <w:rFonts w:ascii="Times New Roman" w:hAnsi="Times New Roman"/>
                <w:sz w:val="24"/>
                <w:szCs w:val="24"/>
              </w:rPr>
              <w:t>Ед. Цена Лв. без ДДС</w:t>
            </w:r>
          </w:p>
        </w:tc>
        <w:tc>
          <w:tcPr>
            <w:tcW w:w="1134" w:type="dxa"/>
          </w:tcPr>
          <w:p w:rsidR="00FC01F2" w:rsidRPr="002A0FAD" w:rsidRDefault="00FC01F2" w:rsidP="00461AF8">
            <w:pPr>
              <w:jc w:val="center"/>
              <w:rPr>
                <w:rFonts w:ascii="Times New Roman" w:hAnsi="Times New Roman"/>
                <w:sz w:val="24"/>
                <w:szCs w:val="24"/>
              </w:rPr>
            </w:pPr>
            <w:r w:rsidRPr="002A0FAD">
              <w:rPr>
                <w:rFonts w:ascii="Times New Roman" w:hAnsi="Times New Roman"/>
                <w:sz w:val="24"/>
                <w:szCs w:val="24"/>
              </w:rPr>
              <w:t>Цена лв. без ДДС</w:t>
            </w:r>
          </w:p>
        </w:tc>
        <w:tc>
          <w:tcPr>
            <w:tcW w:w="1276" w:type="dxa"/>
          </w:tcPr>
          <w:p w:rsidR="00FC01F2" w:rsidRPr="002A0FAD" w:rsidRDefault="00FC01F2" w:rsidP="002A0FAD">
            <w:pPr>
              <w:jc w:val="center"/>
              <w:rPr>
                <w:rFonts w:ascii="Times New Roman" w:hAnsi="Times New Roman"/>
                <w:sz w:val="24"/>
                <w:szCs w:val="24"/>
              </w:rPr>
            </w:pPr>
            <w:r w:rsidRPr="002A0FAD">
              <w:rPr>
                <w:rFonts w:ascii="Times New Roman" w:hAnsi="Times New Roman"/>
                <w:sz w:val="24"/>
                <w:szCs w:val="24"/>
              </w:rPr>
              <w:t xml:space="preserve">Ед. Цена </w:t>
            </w:r>
            <w:r w:rsidR="002A0FAD">
              <w:rPr>
                <w:rFonts w:ascii="Times New Roman" w:hAnsi="Times New Roman"/>
                <w:sz w:val="24"/>
                <w:szCs w:val="24"/>
              </w:rPr>
              <w:t>л</w:t>
            </w:r>
            <w:r w:rsidRPr="002A0FAD">
              <w:rPr>
                <w:rFonts w:ascii="Times New Roman" w:hAnsi="Times New Roman"/>
                <w:sz w:val="24"/>
                <w:szCs w:val="24"/>
              </w:rPr>
              <w:t>в. с ДДС</w:t>
            </w:r>
          </w:p>
        </w:tc>
        <w:tc>
          <w:tcPr>
            <w:tcW w:w="1275" w:type="dxa"/>
          </w:tcPr>
          <w:p w:rsidR="00FC01F2" w:rsidRPr="002A0FAD" w:rsidRDefault="00FC01F2" w:rsidP="00461AF8">
            <w:pPr>
              <w:jc w:val="center"/>
              <w:rPr>
                <w:rFonts w:ascii="Times New Roman" w:hAnsi="Times New Roman"/>
                <w:sz w:val="24"/>
                <w:szCs w:val="24"/>
              </w:rPr>
            </w:pPr>
            <w:r w:rsidRPr="002A0FAD">
              <w:rPr>
                <w:rFonts w:ascii="Times New Roman" w:hAnsi="Times New Roman"/>
                <w:sz w:val="24"/>
                <w:szCs w:val="24"/>
              </w:rPr>
              <w:t>Цена лв. с ДДС</w:t>
            </w:r>
          </w:p>
        </w:tc>
      </w:tr>
      <w:tr w:rsidR="006B5250" w:rsidRPr="002A0FAD" w:rsidTr="002A0FAD">
        <w:tc>
          <w:tcPr>
            <w:tcW w:w="993" w:type="dxa"/>
          </w:tcPr>
          <w:p w:rsidR="006B5250" w:rsidRPr="002A0FAD" w:rsidRDefault="006B5250" w:rsidP="00461AF8">
            <w:pPr>
              <w:jc w:val="center"/>
              <w:rPr>
                <w:rFonts w:ascii="Times New Roman" w:hAnsi="Times New Roman"/>
                <w:sz w:val="24"/>
                <w:szCs w:val="24"/>
              </w:rPr>
            </w:pPr>
          </w:p>
        </w:tc>
        <w:tc>
          <w:tcPr>
            <w:tcW w:w="3402" w:type="dxa"/>
            <w:vAlign w:val="center"/>
          </w:tcPr>
          <w:p w:rsidR="006B5250" w:rsidRPr="002A0FAD" w:rsidRDefault="006B5250" w:rsidP="006B5250">
            <w:pPr>
              <w:rPr>
                <w:rFonts w:ascii="Times New Roman" w:hAnsi="Times New Roman"/>
                <w:b/>
                <w:bCs/>
                <w:sz w:val="24"/>
                <w:szCs w:val="24"/>
              </w:rPr>
            </w:pPr>
          </w:p>
        </w:tc>
        <w:tc>
          <w:tcPr>
            <w:tcW w:w="851" w:type="dxa"/>
            <w:vAlign w:val="bottom"/>
          </w:tcPr>
          <w:p w:rsidR="006B5250" w:rsidRPr="002A0FAD" w:rsidRDefault="006B5250" w:rsidP="00461AF8">
            <w:pPr>
              <w:jc w:val="center"/>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1</w:t>
            </w:r>
          </w:p>
        </w:tc>
        <w:tc>
          <w:tcPr>
            <w:tcW w:w="3402" w:type="dxa"/>
            <w:vAlign w:val="center"/>
          </w:tcPr>
          <w:p w:rsidR="006B5250" w:rsidRPr="002A0FAD" w:rsidRDefault="006B5250" w:rsidP="006B5250">
            <w:pPr>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2</w:t>
            </w:r>
          </w:p>
        </w:tc>
        <w:tc>
          <w:tcPr>
            <w:tcW w:w="3402" w:type="dxa"/>
            <w:vAlign w:val="center"/>
          </w:tcPr>
          <w:p w:rsidR="006B5250" w:rsidRPr="002A0FAD" w:rsidRDefault="006B5250" w:rsidP="006B5250">
            <w:pPr>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3</w:t>
            </w:r>
          </w:p>
        </w:tc>
        <w:tc>
          <w:tcPr>
            <w:tcW w:w="3402" w:type="dxa"/>
            <w:vAlign w:val="center"/>
          </w:tcPr>
          <w:p w:rsidR="006B5250" w:rsidRPr="002A0FAD" w:rsidRDefault="006B5250" w:rsidP="006B5250">
            <w:pPr>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4</w:t>
            </w:r>
          </w:p>
        </w:tc>
        <w:tc>
          <w:tcPr>
            <w:tcW w:w="3402" w:type="dxa"/>
            <w:vAlign w:val="center"/>
          </w:tcPr>
          <w:p w:rsidR="006B5250" w:rsidRPr="002A0FAD" w:rsidRDefault="006B5250" w:rsidP="006B5250">
            <w:pPr>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5</w:t>
            </w:r>
          </w:p>
        </w:tc>
        <w:tc>
          <w:tcPr>
            <w:tcW w:w="3402" w:type="dxa"/>
            <w:vAlign w:val="center"/>
          </w:tcPr>
          <w:p w:rsidR="006B5250" w:rsidRPr="002A0FAD" w:rsidRDefault="006B5250" w:rsidP="006B5250">
            <w:pPr>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6</w:t>
            </w:r>
          </w:p>
        </w:tc>
        <w:tc>
          <w:tcPr>
            <w:tcW w:w="3402" w:type="dxa"/>
            <w:vAlign w:val="center"/>
          </w:tcPr>
          <w:p w:rsidR="006B5250" w:rsidRPr="002A0FAD" w:rsidRDefault="006B5250" w:rsidP="007952EB">
            <w:pPr>
              <w:jc w:val="both"/>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7</w:t>
            </w:r>
          </w:p>
        </w:tc>
        <w:tc>
          <w:tcPr>
            <w:tcW w:w="3402" w:type="dxa"/>
            <w:vAlign w:val="center"/>
          </w:tcPr>
          <w:p w:rsidR="006B5250" w:rsidRPr="002A0FAD" w:rsidRDefault="006B5250" w:rsidP="007952EB">
            <w:pPr>
              <w:jc w:val="both"/>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8</w:t>
            </w:r>
          </w:p>
        </w:tc>
        <w:tc>
          <w:tcPr>
            <w:tcW w:w="3402" w:type="dxa"/>
            <w:vAlign w:val="center"/>
          </w:tcPr>
          <w:p w:rsidR="006B5250" w:rsidRPr="002A0FAD" w:rsidRDefault="006B5250" w:rsidP="007952EB">
            <w:pPr>
              <w:jc w:val="both"/>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t>9</w:t>
            </w:r>
          </w:p>
        </w:tc>
        <w:tc>
          <w:tcPr>
            <w:tcW w:w="3402" w:type="dxa"/>
            <w:vAlign w:val="center"/>
          </w:tcPr>
          <w:p w:rsidR="006B5250" w:rsidRPr="002A0FAD" w:rsidRDefault="006B5250" w:rsidP="007952EB">
            <w:pPr>
              <w:jc w:val="both"/>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6B5250" w:rsidRPr="002A0FAD" w:rsidTr="002A0FAD">
        <w:tc>
          <w:tcPr>
            <w:tcW w:w="993" w:type="dxa"/>
          </w:tcPr>
          <w:p w:rsidR="006B5250" w:rsidRPr="002A0FAD" w:rsidRDefault="006B5250" w:rsidP="006B5250">
            <w:pPr>
              <w:jc w:val="center"/>
              <w:rPr>
                <w:rFonts w:ascii="Times New Roman" w:hAnsi="Times New Roman"/>
                <w:sz w:val="24"/>
                <w:szCs w:val="24"/>
              </w:rPr>
            </w:pPr>
            <w:r w:rsidRPr="002A0FAD">
              <w:rPr>
                <w:rFonts w:ascii="Times New Roman" w:hAnsi="Times New Roman"/>
                <w:sz w:val="24"/>
                <w:szCs w:val="24"/>
              </w:rPr>
              <w:lastRenderedPageBreak/>
              <w:t>10</w:t>
            </w:r>
            <w:r w:rsidR="00B81798">
              <w:rPr>
                <w:rFonts w:ascii="Times New Roman" w:hAnsi="Times New Roman"/>
                <w:sz w:val="24"/>
                <w:szCs w:val="24"/>
              </w:rPr>
              <w:t xml:space="preserve"> и т.н.</w:t>
            </w:r>
          </w:p>
        </w:tc>
        <w:tc>
          <w:tcPr>
            <w:tcW w:w="3402" w:type="dxa"/>
            <w:vAlign w:val="center"/>
          </w:tcPr>
          <w:p w:rsidR="006B5250" w:rsidRPr="002A0FAD" w:rsidRDefault="006B5250" w:rsidP="007952EB">
            <w:pPr>
              <w:jc w:val="both"/>
              <w:rPr>
                <w:rFonts w:ascii="Times New Roman" w:hAnsi="Times New Roman"/>
                <w:color w:val="111111"/>
                <w:sz w:val="24"/>
                <w:szCs w:val="24"/>
              </w:rPr>
            </w:pPr>
          </w:p>
        </w:tc>
        <w:tc>
          <w:tcPr>
            <w:tcW w:w="851" w:type="dxa"/>
            <w:vAlign w:val="center"/>
          </w:tcPr>
          <w:p w:rsidR="006B5250" w:rsidRPr="002A0FAD" w:rsidRDefault="006B5250" w:rsidP="006B5250">
            <w:pPr>
              <w:jc w:val="center"/>
              <w:rPr>
                <w:rFonts w:ascii="Times New Roman" w:hAnsi="Times New Roman"/>
                <w:color w:val="111111"/>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134" w:type="dxa"/>
            <w:vAlign w:val="bottom"/>
          </w:tcPr>
          <w:p w:rsidR="006B5250" w:rsidRPr="002A0FAD" w:rsidRDefault="006B5250" w:rsidP="00461AF8">
            <w:pPr>
              <w:jc w:val="right"/>
              <w:rPr>
                <w:rFonts w:ascii="Times New Roman" w:hAnsi="Times New Roman"/>
                <w:color w:val="000000"/>
                <w:sz w:val="24"/>
                <w:szCs w:val="24"/>
              </w:rPr>
            </w:pPr>
          </w:p>
        </w:tc>
        <w:tc>
          <w:tcPr>
            <w:tcW w:w="1276" w:type="dxa"/>
          </w:tcPr>
          <w:p w:rsidR="006B5250" w:rsidRPr="002A0FAD" w:rsidRDefault="006B5250" w:rsidP="00461AF8">
            <w:pPr>
              <w:jc w:val="right"/>
              <w:rPr>
                <w:rFonts w:ascii="Times New Roman" w:hAnsi="Times New Roman"/>
                <w:color w:val="000000"/>
                <w:sz w:val="24"/>
                <w:szCs w:val="24"/>
              </w:rPr>
            </w:pPr>
          </w:p>
        </w:tc>
        <w:tc>
          <w:tcPr>
            <w:tcW w:w="1275" w:type="dxa"/>
          </w:tcPr>
          <w:p w:rsidR="006B5250" w:rsidRPr="002A0FAD" w:rsidRDefault="006B5250" w:rsidP="00461AF8">
            <w:pPr>
              <w:jc w:val="right"/>
              <w:rPr>
                <w:rFonts w:ascii="Times New Roman" w:hAnsi="Times New Roman"/>
                <w:color w:val="000000"/>
                <w:sz w:val="24"/>
                <w:szCs w:val="24"/>
              </w:rPr>
            </w:pPr>
          </w:p>
        </w:tc>
      </w:tr>
      <w:tr w:rsidR="005D3EAE" w:rsidRPr="00C95FC0" w:rsidTr="00C50F1D">
        <w:tc>
          <w:tcPr>
            <w:tcW w:w="6380" w:type="dxa"/>
            <w:gridSpan w:val="4"/>
          </w:tcPr>
          <w:p w:rsidR="005D3EAE" w:rsidRPr="005D3EAE" w:rsidRDefault="005D3EAE" w:rsidP="00461AF8">
            <w:pPr>
              <w:jc w:val="right"/>
              <w:rPr>
                <w:rFonts w:ascii="Times New Roman" w:hAnsi="Times New Roman"/>
                <w:b/>
                <w:color w:val="000000"/>
                <w:sz w:val="24"/>
                <w:szCs w:val="24"/>
              </w:rPr>
            </w:pPr>
            <w:r w:rsidRPr="005D3EAE">
              <w:rPr>
                <w:rFonts w:ascii="Times New Roman" w:hAnsi="Times New Roman"/>
                <w:b/>
                <w:color w:val="000000"/>
                <w:sz w:val="24"/>
                <w:szCs w:val="24"/>
              </w:rPr>
              <w:t>Общо в лв.:</w:t>
            </w:r>
          </w:p>
        </w:tc>
        <w:tc>
          <w:tcPr>
            <w:tcW w:w="1134" w:type="dxa"/>
            <w:vAlign w:val="bottom"/>
          </w:tcPr>
          <w:p w:rsidR="005D3EAE" w:rsidRPr="002A0FAD" w:rsidRDefault="005D3EAE" w:rsidP="00461AF8">
            <w:pPr>
              <w:jc w:val="right"/>
              <w:rPr>
                <w:rFonts w:ascii="Times New Roman" w:hAnsi="Times New Roman"/>
                <w:color w:val="000000"/>
                <w:sz w:val="24"/>
                <w:szCs w:val="24"/>
              </w:rPr>
            </w:pPr>
          </w:p>
        </w:tc>
        <w:tc>
          <w:tcPr>
            <w:tcW w:w="1276" w:type="dxa"/>
          </w:tcPr>
          <w:p w:rsidR="005D3EAE" w:rsidRPr="002A0FAD" w:rsidRDefault="005D3EAE" w:rsidP="00461AF8">
            <w:pPr>
              <w:jc w:val="right"/>
              <w:rPr>
                <w:rFonts w:ascii="Times New Roman" w:hAnsi="Times New Roman"/>
                <w:color w:val="000000"/>
                <w:sz w:val="24"/>
                <w:szCs w:val="24"/>
              </w:rPr>
            </w:pPr>
          </w:p>
        </w:tc>
        <w:tc>
          <w:tcPr>
            <w:tcW w:w="1275" w:type="dxa"/>
          </w:tcPr>
          <w:p w:rsidR="005D3EAE" w:rsidRPr="002A0FAD" w:rsidRDefault="005D3EAE" w:rsidP="00461AF8">
            <w:pPr>
              <w:jc w:val="right"/>
              <w:rPr>
                <w:rFonts w:ascii="Times New Roman" w:hAnsi="Times New Roman"/>
                <w:color w:val="000000"/>
                <w:sz w:val="24"/>
                <w:szCs w:val="24"/>
              </w:rPr>
            </w:pPr>
          </w:p>
        </w:tc>
      </w:tr>
    </w:tbl>
    <w:p w:rsidR="00AF2A12" w:rsidRDefault="00AF2A12" w:rsidP="00AF2A12">
      <w:pPr>
        <w:widowControl w:val="0"/>
        <w:autoSpaceDE w:val="0"/>
        <w:autoSpaceDN w:val="0"/>
        <w:adjustRightInd w:val="0"/>
        <w:spacing w:after="120" w:line="240" w:lineRule="auto"/>
        <w:ind w:firstLine="705"/>
        <w:jc w:val="both"/>
        <w:outlineLvl w:val="0"/>
        <w:rPr>
          <w:rFonts w:ascii="Times New Roman" w:eastAsia="MS ??" w:hAnsi="Times New Roman" w:cs="Times New Roman"/>
          <w:b/>
          <w:sz w:val="24"/>
          <w:szCs w:val="24"/>
        </w:rPr>
      </w:pPr>
    </w:p>
    <w:p w:rsidR="0089172D" w:rsidRDefault="00FC01F2" w:rsidP="00AF2A12">
      <w:pPr>
        <w:widowControl w:val="0"/>
        <w:autoSpaceDE w:val="0"/>
        <w:autoSpaceDN w:val="0"/>
        <w:adjustRightInd w:val="0"/>
        <w:spacing w:after="120" w:line="240" w:lineRule="auto"/>
        <w:ind w:firstLine="705"/>
        <w:jc w:val="both"/>
        <w:outlineLvl w:val="0"/>
        <w:rPr>
          <w:rFonts w:ascii="Times New Roman" w:eastAsia="MS ??" w:hAnsi="Times New Roman" w:cs="Times New Roman"/>
          <w:b/>
          <w:sz w:val="24"/>
          <w:szCs w:val="24"/>
        </w:rPr>
      </w:pPr>
      <w:r w:rsidRPr="00C95FC0">
        <w:rPr>
          <w:rFonts w:ascii="Times New Roman" w:eastAsia="MS ??" w:hAnsi="Times New Roman" w:cs="Times New Roman"/>
          <w:b/>
          <w:sz w:val="24"/>
          <w:szCs w:val="24"/>
        </w:rPr>
        <w:t>ВАЖНО! За всяка обособена позиция ценовото предложение се представя поотделно в запечатан плик</w:t>
      </w:r>
      <w:r w:rsidR="0089172D">
        <w:rPr>
          <w:rFonts w:ascii="Times New Roman" w:eastAsia="MS ??" w:hAnsi="Times New Roman" w:cs="Times New Roman"/>
          <w:b/>
          <w:sz w:val="24"/>
          <w:szCs w:val="24"/>
        </w:rPr>
        <w:t>.</w:t>
      </w:r>
    </w:p>
    <w:p w:rsidR="00FC01F2" w:rsidRPr="0089172D" w:rsidRDefault="0089172D" w:rsidP="00DB403C">
      <w:pPr>
        <w:widowControl w:val="0"/>
        <w:autoSpaceDE w:val="0"/>
        <w:autoSpaceDN w:val="0"/>
        <w:adjustRightInd w:val="0"/>
        <w:spacing w:after="120" w:line="240" w:lineRule="auto"/>
        <w:ind w:firstLine="705"/>
        <w:jc w:val="both"/>
        <w:outlineLvl w:val="0"/>
        <w:rPr>
          <w:rFonts w:ascii="Times New Roman" w:eastAsia="MS ??" w:hAnsi="Times New Roman" w:cs="Times New Roman"/>
          <w:b/>
          <w:sz w:val="24"/>
          <w:szCs w:val="24"/>
        </w:rPr>
      </w:pPr>
      <w:r w:rsidRPr="0089172D">
        <w:rPr>
          <w:rFonts w:ascii="Times New Roman" w:eastAsia="MS ??" w:hAnsi="Times New Roman" w:cs="Times New Roman"/>
          <w:b/>
          <w:sz w:val="24"/>
          <w:szCs w:val="24"/>
        </w:rPr>
        <w:t>Ненужните редове се изтриват или се допълват нови за всяка обособена позиция конкретно.</w:t>
      </w:r>
    </w:p>
    <w:p w:rsidR="00DB403C" w:rsidRPr="00C95FC0" w:rsidRDefault="001440E0" w:rsidP="00DB403C">
      <w:pPr>
        <w:spacing w:after="120" w:line="240" w:lineRule="auto"/>
        <w:ind w:firstLine="705"/>
        <w:jc w:val="both"/>
        <w:rPr>
          <w:rFonts w:ascii="Times New Roman" w:eastAsia="Batang" w:hAnsi="Times New Roman" w:cs="Times New Roman"/>
          <w:b/>
          <w:sz w:val="24"/>
          <w:szCs w:val="24"/>
        </w:rPr>
      </w:pPr>
      <w:r w:rsidRPr="00C95FC0">
        <w:rPr>
          <w:rFonts w:ascii="Times New Roman" w:eastAsia="Batang" w:hAnsi="Times New Roman" w:cs="Times New Roman"/>
          <w:b/>
          <w:sz w:val="24"/>
          <w:szCs w:val="24"/>
        </w:rPr>
        <w:t xml:space="preserve">Общата предлагана цена е в размер на </w:t>
      </w:r>
      <w:r w:rsidR="00DB403C" w:rsidRPr="00C95FC0">
        <w:rPr>
          <w:rFonts w:ascii="Times New Roman" w:eastAsia="Batang" w:hAnsi="Times New Roman" w:cs="Times New Roman"/>
          <w:b/>
          <w:sz w:val="24"/>
          <w:szCs w:val="24"/>
        </w:rPr>
        <w:t>…………… (словом: ……………………..) лв. без ДДС или общо …………… (словом: ……………………..) лв. с ДДС</w:t>
      </w:r>
    </w:p>
    <w:p w:rsidR="00DB403C" w:rsidRPr="00C95FC0" w:rsidRDefault="00DB403C" w:rsidP="00DB403C">
      <w:pPr>
        <w:spacing w:after="120" w:line="240" w:lineRule="auto"/>
        <w:jc w:val="both"/>
        <w:rPr>
          <w:rFonts w:ascii="Times New Roman" w:eastAsia="Batang" w:hAnsi="Times New Roman" w:cs="Times New Roman"/>
          <w:b/>
          <w:i/>
          <w:sz w:val="24"/>
          <w:szCs w:val="24"/>
          <w:u w:val="single"/>
          <w:lang w:eastAsia="bg-BG"/>
        </w:rPr>
      </w:pPr>
      <w:r w:rsidRPr="00C95FC0">
        <w:rPr>
          <w:rFonts w:ascii="Times New Roman" w:eastAsia="Batang" w:hAnsi="Times New Roman" w:cs="Times New Roman"/>
          <w:b/>
          <w:i/>
          <w:sz w:val="24"/>
          <w:szCs w:val="24"/>
          <w:u w:val="single"/>
          <w:lang w:eastAsia="bg-BG"/>
        </w:rPr>
        <w:t xml:space="preserve">Максималният разполагаем финансов ресурс на Възложителя за изпълнение на предмета на настоящата поръчка е в размер на обявената прогнозна стойност без ДДС. </w:t>
      </w:r>
    </w:p>
    <w:p w:rsidR="00DB403C" w:rsidRPr="00C95FC0" w:rsidRDefault="00DB403C" w:rsidP="00DB403C">
      <w:pPr>
        <w:spacing w:after="120" w:line="240" w:lineRule="auto"/>
        <w:jc w:val="both"/>
        <w:rPr>
          <w:rFonts w:ascii="Times New Roman" w:eastAsia="Batang" w:hAnsi="Times New Roman" w:cs="Times New Roman"/>
          <w:sz w:val="24"/>
          <w:szCs w:val="24"/>
          <w:lang w:eastAsia="ar-SA"/>
        </w:rPr>
      </w:pPr>
      <w:r w:rsidRPr="00C95FC0">
        <w:rPr>
          <w:rFonts w:ascii="Times New Roman" w:eastAsia="Batang" w:hAnsi="Times New Roman" w:cs="Times New Roman"/>
          <w:b/>
          <w:sz w:val="24"/>
          <w:szCs w:val="24"/>
          <w:u w:val="single"/>
        </w:rPr>
        <w:t>* Оферти на участниците, които надхвърлят обявения финансов ресурс за поръчката ще бъдат отстранени като неотговарящи на предварително обявените от възложителя условия на поръчката.</w:t>
      </w:r>
      <w:r w:rsidRPr="00C95FC0">
        <w:rPr>
          <w:rFonts w:ascii="Times New Roman" w:eastAsia="Batang" w:hAnsi="Times New Roman" w:cs="Times New Roman"/>
          <w:b/>
          <w:sz w:val="24"/>
          <w:szCs w:val="24"/>
        </w:rPr>
        <w:t xml:space="preserve">  </w:t>
      </w:r>
    </w:p>
    <w:p w:rsidR="00DB403C" w:rsidRPr="00C95FC0" w:rsidRDefault="00DB403C" w:rsidP="00DB403C">
      <w:pPr>
        <w:spacing w:after="120" w:line="240" w:lineRule="auto"/>
        <w:jc w:val="both"/>
        <w:rPr>
          <w:rFonts w:ascii="Times New Roman" w:eastAsia="Batang" w:hAnsi="Times New Roman" w:cs="Times New Roman"/>
          <w:sz w:val="24"/>
          <w:szCs w:val="24"/>
          <w:lang w:eastAsia="ar-SA"/>
        </w:rPr>
      </w:pPr>
      <w:r w:rsidRPr="00C95FC0">
        <w:rPr>
          <w:rFonts w:ascii="Times New Roman" w:eastAsia="Batang" w:hAnsi="Times New Roman" w:cs="Times New Roman"/>
          <w:sz w:val="24"/>
          <w:szCs w:val="24"/>
          <w:lang w:eastAsia="ar-SA"/>
        </w:rPr>
        <w:t xml:space="preserve">Декларирам, че предложените цени са определени при пълно съответствие с условията от документацията по процедурата и включват всички разходи по изпълнение на </w:t>
      </w:r>
      <w:r w:rsidR="001440E0" w:rsidRPr="00C95FC0">
        <w:rPr>
          <w:rFonts w:ascii="Times New Roman" w:eastAsia="Batang" w:hAnsi="Times New Roman" w:cs="Times New Roman"/>
          <w:sz w:val="24"/>
          <w:szCs w:val="24"/>
          <w:lang w:eastAsia="ar-SA"/>
        </w:rPr>
        <w:t>доставката</w:t>
      </w:r>
      <w:r w:rsidR="00AF7677" w:rsidRPr="00C95FC0">
        <w:rPr>
          <w:rFonts w:ascii="Times New Roman" w:eastAsia="Batang" w:hAnsi="Times New Roman" w:cs="Times New Roman"/>
          <w:sz w:val="24"/>
          <w:szCs w:val="24"/>
          <w:lang w:eastAsia="ar-SA"/>
        </w:rPr>
        <w:t xml:space="preserve"> и монтажа</w:t>
      </w:r>
      <w:r w:rsidRPr="00C95FC0">
        <w:rPr>
          <w:rFonts w:ascii="Times New Roman" w:eastAsia="Batang" w:hAnsi="Times New Roman" w:cs="Times New Roman"/>
          <w:sz w:val="24"/>
          <w:szCs w:val="24"/>
          <w:lang w:eastAsia="ar-SA"/>
        </w:rPr>
        <w:t>, предмет на обществената поръчка, вкл</w:t>
      </w:r>
      <w:r w:rsidR="001440E0" w:rsidRPr="00C95FC0">
        <w:rPr>
          <w:rFonts w:ascii="Times New Roman" w:eastAsia="Batang" w:hAnsi="Times New Roman" w:cs="Times New Roman"/>
          <w:sz w:val="24"/>
          <w:szCs w:val="24"/>
          <w:lang w:eastAsia="ar-SA"/>
        </w:rPr>
        <w:t>ючително заплащане на съответни</w:t>
      </w:r>
      <w:r w:rsidRPr="00C95FC0">
        <w:rPr>
          <w:rFonts w:ascii="Times New Roman" w:eastAsia="Batang" w:hAnsi="Times New Roman" w:cs="Times New Roman"/>
          <w:sz w:val="24"/>
          <w:szCs w:val="24"/>
          <w:lang w:eastAsia="ar-SA"/>
        </w:rPr>
        <w:t xml:space="preserve"> такси, командировки, възнаграждения и др., свързани с изпълнението на поръчката, както и такси, печалби, застраховки и всички други присъщи разходи за осъществяване на дейността.</w:t>
      </w:r>
    </w:p>
    <w:p w:rsidR="00DB403C" w:rsidRPr="00C95FC0" w:rsidRDefault="00DB403C" w:rsidP="00DB403C">
      <w:pPr>
        <w:spacing w:after="120" w:line="240" w:lineRule="auto"/>
        <w:jc w:val="both"/>
        <w:rPr>
          <w:rFonts w:ascii="Times New Roman" w:eastAsia="Batang" w:hAnsi="Times New Roman" w:cs="Times New Roman"/>
          <w:sz w:val="24"/>
          <w:szCs w:val="20"/>
        </w:rPr>
      </w:pPr>
      <w:r w:rsidRPr="00C95FC0">
        <w:rPr>
          <w:rFonts w:ascii="Times New Roman" w:eastAsia="Batang" w:hAnsi="Times New Roman" w:cs="Times New Roman"/>
          <w:sz w:val="24"/>
          <w:szCs w:val="24"/>
          <w:lang w:eastAsia="ar-SA"/>
        </w:rPr>
        <w:t>До подготвянето на договор, това ценово предложение заедно с писменото приемане от Ваша страна и известие за сключване на договор ще формират обвързващо споразумение между двете страни.</w:t>
      </w:r>
    </w:p>
    <w:p w:rsidR="00DB403C" w:rsidRPr="00C95FC0" w:rsidRDefault="00DB403C" w:rsidP="00DB403C">
      <w:pPr>
        <w:spacing w:after="120" w:line="240" w:lineRule="auto"/>
        <w:jc w:val="both"/>
        <w:rPr>
          <w:rFonts w:ascii="Times New Roman" w:eastAsia="Batang" w:hAnsi="Times New Roman" w:cs="Times New Roman"/>
          <w:sz w:val="24"/>
          <w:szCs w:val="20"/>
        </w:rPr>
      </w:pPr>
      <w:r w:rsidRPr="00C95FC0">
        <w:rPr>
          <w:rFonts w:ascii="Times New Roman" w:eastAsia="Batang" w:hAnsi="Times New Roman" w:cs="Times New Roman"/>
          <w:sz w:val="24"/>
          <w:szCs w:val="20"/>
        </w:rPr>
        <w:t xml:space="preserve">При условие, че бъдем избрани за Изпълнител на обществената поръчка, ние сме съгласни да представим гаранция, която да обезпечи изпълнението на договора в размер на </w:t>
      </w:r>
      <w:r w:rsidR="003C57F0" w:rsidRPr="00C95FC0">
        <w:rPr>
          <w:rFonts w:ascii="Times New Roman" w:eastAsia="Batang" w:hAnsi="Times New Roman" w:cs="Times New Roman"/>
          <w:b/>
          <w:sz w:val="24"/>
          <w:szCs w:val="20"/>
        </w:rPr>
        <w:t>1</w:t>
      </w:r>
      <w:r w:rsidRPr="00C95FC0">
        <w:rPr>
          <w:rFonts w:ascii="Times New Roman" w:eastAsia="Batang" w:hAnsi="Times New Roman" w:cs="Times New Roman"/>
          <w:b/>
          <w:sz w:val="24"/>
          <w:szCs w:val="20"/>
        </w:rPr>
        <w:t xml:space="preserve"> %</w:t>
      </w:r>
      <w:r w:rsidRPr="00C95FC0">
        <w:rPr>
          <w:rFonts w:ascii="Times New Roman" w:eastAsia="Batang" w:hAnsi="Times New Roman" w:cs="Times New Roman"/>
          <w:sz w:val="24"/>
          <w:szCs w:val="20"/>
        </w:rPr>
        <w:t xml:space="preserve"> от приетата договорна стойност без ДДС.</w:t>
      </w:r>
    </w:p>
    <w:p w:rsidR="00DB403C" w:rsidRPr="00C95FC0" w:rsidRDefault="00DB403C" w:rsidP="00DB403C">
      <w:pPr>
        <w:suppressAutoHyphens/>
        <w:spacing w:after="120" w:line="240" w:lineRule="auto"/>
        <w:jc w:val="both"/>
        <w:rPr>
          <w:rFonts w:ascii="Times New Roman" w:eastAsia="Batang" w:hAnsi="Times New Roman" w:cs="Times New Roman"/>
          <w:sz w:val="24"/>
          <w:szCs w:val="24"/>
          <w:lang w:eastAsia="ar-SA"/>
        </w:rPr>
      </w:pPr>
    </w:p>
    <w:tbl>
      <w:tblPr>
        <w:tblW w:w="5176" w:type="pct"/>
        <w:tblLayout w:type="fixed"/>
        <w:tblLook w:val="0000"/>
      </w:tblPr>
      <w:tblGrid>
        <w:gridCol w:w="5262"/>
        <w:gridCol w:w="4940"/>
      </w:tblGrid>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Наименование на участника </w:t>
            </w: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Име и фамилия на представителя на участника       </w:t>
            </w: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Длъжност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Подпис</w:t>
            </w:r>
            <w:r w:rsidR="00F40627" w:rsidRPr="00C95FC0">
              <w:rPr>
                <w:rFonts w:ascii="Times New Roman" w:eastAsia="Times New Roman" w:hAnsi="Times New Roman" w:cs="Times New Roman"/>
                <w:sz w:val="24"/>
                <w:szCs w:val="24"/>
              </w:rPr>
              <w:t xml:space="preserve"> /и печат/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__________________________</w:t>
            </w:r>
          </w:p>
        </w:tc>
      </w:tr>
    </w:tbl>
    <w:p w:rsidR="00B601A0" w:rsidRPr="002F6D31" w:rsidRDefault="00B601A0" w:rsidP="002F6D31">
      <w:pPr>
        <w:widowControl w:val="0"/>
        <w:shd w:val="clear" w:color="auto" w:fill="FFFFFF"/>
        <w:tabs>
          <w:tab w:val="left" w:pos="5064"/>
        </w:tabs>
        <w:autoSpaceDE w:val="0"/>
        <w:autoSpaceDN w:val="0"/>
        <w:adjustRightInd w:val="0"/>
        <w:spacing w:after="120" w:line="240" w:lineRule="auto"/>
        <w:rPr>
          <w:rFonts w:ascii="Times New Roman" w:eastAsia="MS ??" w:hAnsi="Times New Roman" w:cs="Times New Roman"/>
          <w:color w:val="000000"/>
          <w:spacing w:val="-6"/>
          <w:sz w:val="24"/>
          <w:szCs w:val="24"/>
          <w:lang w:eastAsia="bg-BG"/>
        </w:rPr>
      </w:pPr>
      <w:r w:rsidRPr="00C95FC0">
        <w:rPr>
          <w:rFonts w:ascii="Times New Roman" w:eastAsia="MS ??" w:hAnsi="Times New Roman" w:cs="Times New Roman"/>
          <w:color w:val="000000"/>
          <w:spacing w:val="-6"/>
          <w:sz w:val="24"/>
          <w:szCs w:val="24"/>
          <w:lang w:eastAsia="bg-BG"/>
        </w:rPr>
        <w:tab/>
        <w:t>Дата: _______________201</w:t>
      </w:r>
      <w:r w:rsidR="00AF2A12">
        <w:rPr>
          <w:rFonts w:ascii="Times New Roman" w:eastAsia="MS ??" w:hAnsi="Times New Roman" w:cs="Times New Roman"/>
          <w:color w:val="000000"/>
          <w:spacing w:val="-6"/>
          <w:sz w:val="24"/>
          <w:szCs w:val="24"/>
          <w:lang w:eastAsia="bg-BG"/>
        </w:rPr>
        <w:t>....</w:t>
      </w:r>
      <w:r w:rsidR="00DB403C" w:rsidRPr="00C95FC0">
        <w:rPr>
          <w:rFonts w:ascii="Times New Roman" w:eastAsia="MS ??" w:hAnsi="Times New Roman" w:cs="Times New Roman"/>
          <w:color w:val="000000"/>
          <w:spacing w:val="-6"/>
          <w:sz w:val="24"/>
          <w:szCs w:val="24"/>
          <w:lang w:eastAsia="bg-BG"/>
        </w:rPr>
        <w:t>г.</w:t>
      </w:r>
      <w:r w:rsidR="00FC01F2" w:rsidRPr="00C95FC0">
        <w:rPr>
          <w:rFonts w:ascii="Times New Roman" w:eastAsia="MS ??" w:hAnsi="Times New Roman" w:cs="Times New Roman"/>
          <w:color w:val="000000"/>
          <w:spacing w:val="-6"/>
          <w:sz w:val="24"/>
          <w:szCs w:val="24"/>
          <w:lang w:eastAsia="bg-BG"/>
        </w:rPr>
        <w:tab/>
      </w:r>
    </w:p>
    <w:p w:rsidR="00FC01F2" w:rsidRPr="00C95FC0" w:rsidRDefault="00FC01F2"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p>
    <w:p w:rsidR="00FC01F2" w:rsidRPr="00C95FC0" w:rsidRDefault="00FC01F2"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p>
    <w:p w:rsidR="005D3EAE" w:rsidRDefault="005D3EAE">
      <w:pPr>
        <w:rPr>
          <w:rFonts w:ascii="Times New Roman" w:eastAsia="MS ??" w:hAnsi="Times New Roman" w:cs="Times New Roman"/>
          <w:b/>
          <w:i/>
          <w:sz w:val="24"/>
          <w:szCs w:val="24"/>
          <w:lang w:eastAsia="bg-BG"/>
        </w:rPr>
      </w:pPr>
    </w:p>
    <w:p w:rsidR="00DB403C" w:rsidRPr="00C95FC0" w:rsidRDefault="002F6D31" w:rsidP="00B81798">
      <w:pPr>
        <w:jc w:val="right"/>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r w:rsidR="00DB403C" w:rsidRPr="00C95FC0">
        <w:rPr>
          <w:rFonts w:ascii="Times New Roman" w:eastAsia="MS ??" w:hAnsi="Times New Roman" w:cs="Times New Roman"/>
          <w:b/>
          <w:i/>
          <w:sz w:val="24"/>
          <w:szCs w:val="24"/>
          <w:lang w:eastAsia="bg-BG"/>
        </w:rPr>
        <w:lastRenderedPageBreak/>
        <w:t>Приложение № 6</w:t>
      </w:r>
    </w:p>
    <w:p w:rsidR="005D3EAE" w:rsidRDefault="005D3EAE"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А Ц И Я</w:t>
      </w: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color w:val="000000"/>
          <w:sz w:val="24"/>
          <w:szCs w:val="24"/>
        </w:rPr>
      </w:pPr>
      <w:r w:rsidRPr="00C95FC0">
        <w:rPr>
          <w:rFonts w:ascii="Times New Roman" w:eastAsia="MS ??" w:hAnsi="Times New Roman" w:cs="Times New Roman"/>
          <w:sz w:val="24"/>
          <w:szCs w:val="24"/>
        </w:rPr>
        <w:t>по чл. 102, ал. 1 от ЗОП</w:t>
      </w:r>
    </w:p>
    <w:p w:rsidR="00DB403C" w:rsidRPr="00C95FC0" w:rsidRDefault="00DB403C" w:rsidP="00DB403C">
      <w:pPr>
        <w:widowControl w:val="0"/>
        <w:autoSpaceDE w:val="0"/>
        <w:autoSpaceDN w:val="0"/>
        <w:adjustRightInd w:val="0"/>
        <w:spacing w:after="120" w:line="240" w:lineRule="auto"/>
        <w:ind w:firstLine="720"/>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от  ..................................................................................................................................</w:t>
      </w:r>
    </w:p>
    <w:p w:rsidR="00DB403C" w:rsidRPr="00C95FC0" w:rsidRDefault="00DB403C" w:rsidP="00DB403C">
      <w:pPr>
        <w:widowControl w:val="0"/>
        <w:autoSpaceDE w:val="0"/>
        <w:autoSpaceDN w:val="0"/>
        <w:adjustRightInd w:val="0"/>
        <w:spacing w:after="120" w:line="240" w:lineRule="auto"/>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AF2A12" w:rsidRPr="00AF2A12" w:rsidRDefault="00DB403C" w:rsidP="00AF2A12">
      <w:pPr>
        <w:spacing w:after="120" w:line="276" w:lineRule="auto"/>
        <w:jc w:val="both"/>
        <w:rPr>
          <w:rFonts w:ascii="Times New Roman" w:eastAsia="Calibri" w:hAnsi="Times New Roman" w:cs="Times New Roman"/>
          <w:b/>
          <w:color w:val="000000"/>
          <w:sz w:val="24"/>
          <w:szCs w:val="24"/>
          <w:lang w:eastAsia="bg-BG"/>
        </w:rPr>
      </w:pPr>
      <w:r w:rsidRPr="00C95FC0">
        <w:rPr>
          <w:rFonts w:ascii="Times New Roman" w:eastAsia="MS ??" w:hAnsi="Times New Roman" w:cs="Times New Roman"/>
          <w:sz w:val="24"/>
          <w:szCs w:val="24"/>
          <w:lang w:eastAsia="bg-BG"/>
        </w:rPr>
        <w:t xml:space="preserve"> (</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  (наименование на участник), с ЕИК (рег. №, ако е приложимо) ...............................,  със седалище  и адрес на управление............................................................................................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r w:rsidR="00AF2A12"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00AF2A12" w:rsidRPr="00AF2A12">
        <w:rPr>
          <w:rFonts w:ascii="Times New Roman" w:eastAsia="Calibri" w:hAnsi="Times New Roman" w:cs="Times New Roman"/>
          <w:b/>
          <w:color w:val="000000"/>
          <w:sz w:val="24"/>
          <w:szCs w:val="24"/>
          <w:lang w:eastAsia="bg-BG"/>
        </w:rPr>
        <w:t>Патиланци</w:t>
      </w:r>
      <w:proofErr w:type="spellEnd"/>
      <w:r w:rsidR="00AF2A12" w:rsidRPr="00AF2A12">
        <w:rPr>
          <w:rFonts w:ascii="Times New Roman" w:eastAsia="Calibri" w:hAnsi="Times New Roman" w:cs="Times New Roman"/>
          <w:b/>
          <w:color w:val="000000"/>
          <w:sz w:val="24"/>
          <w:szCs w:val="24"/>
          <w:lang w:eastAsia="bg-BG"/>
        </w:rPr>
        <w:t>“, с. Микрево, община Струмяни“</w:t>
      </w:r>
      <w:r w:rsidR="00AF2A12">
        <w:rPr>
          <w:rFonts w:ascii="Times New Roman" w:eastAsia="Calibri" w:hAnsi="Times New Roman" w:cs="Times New Roman"/>
          <w:b/>
          <w:color w:val="000000"/>
          <w:sz w:val="24"/>
          <w:szCs w:val="24"/>
          <w:lang w:eastAsia="bg-BG"/>
        </w:rPr>
        <w:t>, ЗА ОБОСОБЕНА ПОЗИЦИЯ № ...</w:t>
      </w:r>
    </w:p>
    <w:p w:rsidR="00CA1503" w:rsidRPr="00C95FC0" w:rsidRDefault="00CA1503" w:rsidP="00AF2A12">
      <w:pPr>
        <w:spacing w:after="120"/>
        <w:jc w:val="both"/>
        <w:rPr>
          <w:rFonts w:eastAsia="Batang"/>
          <w:b/>
          <w:bCs/>
          <w:iCs/>
          <w:sz w:val="24"/>
          <w:szCs w:val="24"/>
          <w:lang w:eastAsia="bg-BG"/>
        </w:rPr>
      </w:pPr>
    </w:p>
    <w:p w:rsidR="00DB403C" w:rsidRPr="00C95FC0" w:rsidRDefault="00DB403C" w:rsidP="001440E0">
      <w:pPr>
        <w:spacing w:after="120"/>
        <w:jc w:val="both"/>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И Р А М, Ч Е:</w:t>
      </w:r>
    </w:p>
    <w:p w:rsidR="00DB403C" w:rsidRPr="00C95FC0" w:rsidRDefault="00DB403C" w:rsidP="00DB403C">
      <w:pPr>
        <w:autoSpaceDE w:val="0"/>
        <w:autoSpaceDN w:val="0"/>
        <w:adjustRightInd w:val="0"/>
        <w:spacing w:after="120" w:line="240" w:lineRule="auto"/>
        <w:ind w:firstLine="708"/>
        <w:jc w:val="both"/>
        <w:rPr>
          <w:rFonts w:ascii="Times New Roman" w:eastAsia="MS ??" w:hAnsi="Times New Roman" w:cs="Times New Roman"/>
          <w:color w:val="000000"/>
          <w:sz w:val="24"/>
          <w:szCs w:val="24"/>
        </w:rPr>
      </w:pPr>
      <w:r w:rsidRPr="00C95FC0">
        <w:rPr>
          <w:rFonts w:ascii="Times New Roman" w:eastAsia="MS ??" w:hAnsi="Times New Roman" w:cs="Times New Roman"/>
          <w:color w:val="000000"/>
          <w:sz w:val="24"/>
          <w:szCs w:val="24"/>
        </w:rPr>
        <w:t xml:space="preserve">В подадената оферта от представлявания от мен участник ........................................ </w:t>
      </w:r>
      <w:r w:rsidRPr="00C95FC0">
        <w:rPr>
          <w:rFonts w:ascii="Times New Roman" w:eastAsia="MS ??" w:hAnsi="Times New Roman" w:cs="Times New Roman"/>
          <w:i/>
          <w:iCs/>
          <w:color w:val="000000"/>
          <w:sz w:val="24"/>
          <w:szCs w:val="24"/>
        </w:rPr>
        <w:t xml:space="preserve">(наименованието на участника) </w:t>
      </w:r>
      <w:r w:rsidRPr="00C95FC0">
        <w:rPr>
          <w:rFonts w:ascii="Times New Roman" w:eastAsia="MS ??" w:hAnsi="Times New Roman" w:cs="Times New Roman"/>
          <w:color w:val="000000"/>
          <w:sz w:val="24"/>
          <w:szCs w:val="24"/>
        </w:rPr>
        <w:t xml:space="preserve">не се съдържа/се съдържа </w:t>
      </w:r>
      <w:r w:rsidRPr="00C95FC0">
        <w:rPr>
          <w:rFonts w:ascii="Times New Roman" w:eastAsia="MS ??" w:hAnsi="Times New Roman" w:cs="Times New Roman"/>
          <w:i/>
          <w:iCs/>
          <w:color w:val="000000"/>
          <w:sz w:val="24"/>
          <w:szCs w:val="24"/>
        </w:rPr>
        <w:t xml:space="preserve">(невярното се зачертава) </w:t>
      </w:r>
      <w:r w:rsidRPr="00C95FC0">
        <w:rPr>
          <w:rFonts w:ascii="Times New Roman" w:eastAsia="MS ??" w:hAnsi="Times New Roman" w:cs="Times New Roman"/>
          <w:color w:val="000000"/>
          <w:sz w:val="24"/>
          <w:szCs w:val="24"/>
        </w:rPr>
        <w:t>конфиденциална информация (</w:t>
      </w:r>
      <w:r w:rsidRPr="00C95FC0">
        <w:rPr>
          <w:rFonts w:ascii="Times New Roman" w:eastAsia="MS ??" w:hAnsi="Times New Roman" w:cs="Times New Roman"/>
          <w:i/>
          <w:iCs/>
          <w:color w:val="000000"/>
          <w:sz w:val="24"/>
          <w:szCs w:val="24"/>
        </w:rPr>
        <w:t>техническа или търговска тайна</w:t>
      </w:r>
      <w:r w:rsidRPr="00C95FC0">
        <w:rPr>
          <w:rFonts w:ascii="Times New Roman" w:eastAsia="MS ??" w:hAnsi="Times New Roman" w:cs="Times New Roman"/>
          <w:color w:val="000000"/>
          <w:sz w:val="24"/>
          <w:szCs w:val="24"/>
        </w:rPr>
        <w:t>), поради което изискваме от Възложителя да не я разкрива.</w:t>
      </w:r>
    </w:p>
    <w:p w:rsidR="00DB403C" w:rsidRPr="00C95FC0" w:rsidRDefault="00DB403C" w:rsidP="00DB403C">
      <w:pPr>
        <w:autoSpaceDE w:val="0"/>
        <w:autoSpaceDN w:val="0"/>
        <w:adjustRightInd w:val="0"/>
        <w:spacing w:after="120" w:line="240" w:lineRule="auto"/>
        <w:ind w:firstLine="708"/>
        <w:jc w:val="both"/>
        <w:rPr>
          <w:rFonts w:ascii="Times New Roman" w:eastAsia="MS ??" w:hAnsi="Times New Roman" w:cs="Times New Roman"/>
          <w:color w:val="000000"/>
          <w:sz w:val="24"/>
          <w:szCs w:val="24"/>
        </w:rPr>
      </w:pPr>
      <w:r w:rsidRPr="00C95FC0">
        <w:rPr>
          <w:rFonts w:ascii="Times New Roman" w:eastAsia="MS ??" w:hAnsi="Times New Roman" w:cs="Times New Roman"/>
          <w:color w:val="000000"/>
          <w:sz w:val="24"/>
          <w:szCs w:val="24"/>
        </w:rPr>
        <w:t>Конфиденциалната информация (</w:t>
      </w:r>
      <w:r w:rsidRPr="00C95FC0">
        <w:rPr>
          <w:rFonts w:ascii="Times New Roman" w:eastAsia="MS ??" w:hAnsi="Times New Roman" w:cs="Times New Roman"/>
          <w:i/>
          <w:iCs/>
          <w:color w:val="000000"/>
          <w:sz w:val="24"/>
          <w:szCs w:val="24"/>
        </w:rPr>
        <w:t>технически или търговски тайни</w:t>
      </w:r>
      <w:r w:rsidRPr="00C95FC0">
        <w:rPr>
          <w:rFonts w:ascii="Times New Roman" w:eastAsia="MS ??" w:hAnsi="Times New Roman" w:cs="Times New Roman"/>
          <w:color w:val="000000"/>
          <w:sz w:val="24"/>
          <w:szCs w:val="24"/>
        </w:rPr>
        <w:t>) в нашата оферта е следната:................................................................................................................................................</w:t>
      </w:r>
    </w:p>
    <w:p w:rsidR="00DB403C" w:rsidRPr="00C95FC0" w:rsidRDefault="00DB403C" w:rsidP="00DB403C">
      <w:pPr>
        <w:autoSpaceDE w:val="0"/>
        <w:autoSpaceDN w:val="0"/>
        <w:adjustRightInd w:val="0"/>
        <w:spacing w:after="120" w:line="240" w:lineRule="auto"/>
        <w:jc w:val="both"/>
        <w:rPr>
          <w:rFonts w:ascii="Times New Roman" w:eastAsia="MS ??" w:hAnsi="Times New Roman" w:cs="Times New Roman"/>
          <w:color w:val="000000"/>
          <w:sz w:val="24"/>
          <w:szCs w:val="24"/>
        </w:rPr>
      </w:pPr>
      <w:r w:rsidRPr="00C95FC0">
        <w:rPr>
          <w:rFonts w:ascii="Times New Roman" w:eastAsia="MS ??" w:hAnsi="Times New Roman" w:cs="Times New Roman"/>
          <w:color w:val="000000"/>
          <w:sz w:val="24"/>
          <w:szCs w:val="24"/>
        </w:rPr>
        <w:t>.............................…...............................................................................................................................</w:t>
      </w:r>
    </w:p>
    <w:p w:rsidR="00DB403C" w:rsidRPr="00C95FC0" w:rsidRDefault="00DB403C" w:rsidP="00DB403C">
      <w:pPr>
        <w:autoSpaceDE w:val="0"/>
        <w:autoSpaceDN w:val="0"/>
        <w:adjustRightInd w:val="0"/>
        <w:spacing w:after="120" w:line="240" w:lineRule="auto"/>
        <w:jc w:val="both"/>
        <w:rPr>
          <w:rFonts w:ascii="Times New Roman" w:eastAsia="MS ??" w:hAnsi="Times New Roman" w:cs="Times New Roman"/>
          <w:i/>
          <w:iCs/>
          <w:color w:val="000000"/>
          <w:sz w:val="24"/>
          <w:szCs w:val="24"/>
        </w:rPr>
      </w:pPr>
      <w:r w:rsidRPr="00C95FC0">
        <w:rPr>
          <w:rFonts w:ascii="Times New Roman" w:eastAsia="MS ??" w:hAnsi="Times New Roman" w:cs="Times New Roman"/>
          <w:i/>
          <w:iCs/>
          <w:color w:val="000000"/>
          <w:sz w:val="24"/>
          <w:szCs w:val="24"/>
        </w:rPr>
        <w:t>(посочва се изчерпателно от участника).</w:t>
      </w:r>
    </w:p>
    <w:p w:rsidR="00DB403C" w:rsidRPr="00C95FC0" w:rsidRDefault="00DB403C" w:rsidP="00DB403C">
      <w:pPr>
        <w:autoSpaceDE w:val="0"/>
        <w:autoSpaceDN w:val="0"/>
        <w:adjustRightInd w:val="0"/>
        <w:spacing w:after="120" w:line="240" w:lineRule="auto"/>
        <w:ind w:firstLine="708"/>
        <w:jc w:val="both"/>
        <w:rPr>
          <w:rFonts w:ascii="Times New Roman" w:eastAsia="MS ??" w:hAnsi="Times New Roman" w:cs="Times New Roman"/>
          <w:color w:val="000000"/>
          <w:sz w:val="24"/>
          <w:szCs w:val="24"/>
        </w:rPr>
      </w:pPr>
      <w:r w:rsidRPr="00C95FC0">
        <w:rPr>
          <w:rFonts w:ascii="Times New Roman" w:eastAsia="MS ??" w:hAnsi="Times New Roman" w:cs="Times New Roman"/>
          <w:color w:val="000000"/>
          <w:sz w:val="24"/>
          <w:szCs w:val="24"/>
        </w:rPr>
        <w:t>Горепосочената информация е обявена предварително във вътрешен акт, че представлява търговска тайна и са предприети мерки за опазването й като достъпа до нея е ограничен.</w:t>
      </w:r>
    </w:p>
    <w:tbl>
      <w:tblPr>
        <w:tblW w:w="5176" w:type="pct"/>
        <w:tblLayout w:type="fixed"/>
        <w:tblLook w:val="0000"/>
      </w:tblPr>
      <w:tblGrid>
        <w:gridCol w:w="5262"/>
        <w:gridCol w:w="4940"/>
      </w:tblGrid>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Наименование на участника </w:t>
            </w: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Име и фамилия на представителя на участника       </w:t>
            </w: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Длъжност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Подпис</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__________________________</w:t>
            </w:r>
          </w:p>
        </w:tc>
      </w:tr>
    </w:tbl>
    <w:p w:rsidR="00DB403C" w:rsidRPr="00C95FC0" w:rsidRDefault="00CA1503" w:rsidP="00DB403C">
      <w:pPr>
        <w:widowControl w:val="0"/>
        <w:shd w:val="clear" w:color="auto" w:fill="FFFFFF"/>
        <w:tabs>
          <w:tab w:val="left" w:pos="5064"/>
        </w:tabs>
        <w:autoSpaceDE w:val="0"/>
        <w:autoSpaceDN w:val="0"/>
        <w:adjustRightInd w:val="0"/>
        <w:spacing w:after="120" w:line="240" w:lineRule="auto"/>
        <w:rPr>
          <w:rFonts w:ascii="Times New Roman" w:eastAsia="MS ??" w:hAnsi="Times New Roman" w:cs="Times New Roman"/>
          <w:color w:val="000000"/>
          <w:spacing w:val="-6"/>
          <w:sz w:val="24"/>
          <w:szCs w:val="24"/>
          <w:lang w:eastAsia="bg-BG"/>
        </w:rPr>
      </w:pPr>
      <w:r w:rsidRPr="00C95FC0">
        <w:rPr>
          <w:rFonts w:ascii="Times New Roman" w:eastAsia="MS ??" w:hAnsi="Times New Roman" w:cs="Times New Roman"/>
          <w:color w:val="000000"/>
          <w:spacing w:val="-6"/>
          <w:sz w:val="24"/>
          <w:szCs w:val="24"/>
          <w:lang w:eastAsia="bg-BG"/>
        </w:rPr>
        <w:tab/>
        <w:t>Дата: _______________201</w:t>
      </w:r>
      <w:r w:rsidR="00AF2A12">
        <w:rPr>
          <w:rFonts w:ascii="Times New Roman" w:eastAsia="MS ??" w:hAnsi="Times New Roman" w:cs="Times New Roman"/>
          <w:color w:val="000000"/>
          <w:spacing w:val="-6"/>
          <w:sz w:val="24"/>
          <w:szCs w:val="24"/>
          <w:lang w:eastAsia="bg-BG"/>
        </w:rPr>
        <w:t>...</w:t>
      </w:r>
      <w:r w:rsidR="00DB403C" w:rsidRPr="00C95FC0">
        <w:rPr>
          <w:rFonts w:ascii="Times New Roman" w:eastAsia="MS ??" w:hAnsi="Times New Roman" w:cs="Times New Roman"/>
          <w:color w:val="000000"/>
          <w:spacing w:val="-6"/>
          <w:sz w:val="24"/>
          <w:szCs w:val="24"/>
          <w:lang w:eastAsia="bg-BG"/>
        </w:rPr>
        <w:t xml:space="preserve"> г.</w:t>
      </w:r>
      <w:r w:rsidR="00DB403C" w:rsidRPr="00C95FC0">
        <w:rPr>
          <w:rFonts w:ascii="Times New Roman" w:eastAsia="MS ??" w:hAnsi="Times New Roman" w:cs="Times New Roman"/>
          <w:color w:val="000000"/>
          <w:spacing w:val="-6"/>
          <w:sz w:val="24"/>
          <w:szCs w:val="24"/>
          <w:lang w:eastAsia="bg-BG"/>
        </w:rPr>
        <w:tab/>
      </w:r>
    </w:p>
    <w:p w:rsidR="00DB403C" w:rsidRPr="00C95FC0" w:rsidRDefault="002F6D31" w:rsidP="00AF2A12">
      <w:pPr>
        <w:ind w:left="5664" w:firstLine="708"/>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r w:rsidR="00DB403C" w:rsidRPr="00C95FC0">
        <w:rPr>
          <w:rFonts w:ascii="Times New Roman" w:eastAsia="MS ??" w:hAnsi="Times New Roman" w:cs="Times New Roman"/>
          <w:b/>
          <w:i/>
          <w:sz w:val="24"/>
          <w:szCs w:val="24"/>
          <w:lang w:eastAsia="bg-BG"/>
        </w:rPr>
        <w:lastRenderedPageBreak/>
        <w:t>Приложение № 7</w:t>
      </w:r>
    </w:p>
    <w:p w:rsidR="00817FF4" w:rsidRPr="00C95FC0" w:rsidRDefault="00817FF4"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817FF4" w:rsidRPr="00C95FC0" w:rsidRDefault="00817FF4"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А Ц И Я</w:t>
      </w:r>
    </w:p>
    <w:p w:rsidR="00DB403C" w:rsidRPr="00C95FC0" w:rsidRDefault="00DB403C" w:rsidP="00DB403C">
      <w:pPr>
        <w:autoSpaceDE w:val="0"/>
        <w:autoSpaceDN w:val="0"/>
        <w:adjustRightInd w:val="0"/>
        <w:spacing w:after="120" w:line="240" w:lineRule="auto"/>
        <w:ind w:right="1027"/>
        <w:jc w:val="both"/>
        <w:rPr>
          <w:rFonts w:ascii="Times New Roman" w:eastAsia="MS ??" w:hAnsi="Times New Roman" w:cs="Times New Roman"/>
          <w:color w:val="000000"/>
          <w:sz w:val="24"/>
          <w:szCs w:val="24"/>
        </w:rPr>
      </w:pPr>
    </w:p>
    <w:p w:rsidR="00DB403C" w:rsidRPr="00C95FC0" w:rsidRDefault="00DB403C" w:rsidP="00DB403C">
      <w:pPr>
        <w:widowControl w:val="0"/>
        <w:tabs>
          <w:tab w:val="left" w:pos="9639"/>
        </w:tabs>
        <w:autoSpaceDE w:val="0"/>
        <w:autoSpaceDN w:val="0"/>
        <w:adjustRightInd w:val="0"/>
        <w:spacing w:after="120" w:line="240" w:lineRule="auto"/>
        <w:ind w:firstLine="720"/>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от  ................................................................................................................................</w:t>
      </w:r>
    </w:p>
    <w:p w:rsidR="00DB403C" w:rsidRPr="00C95FC0" w:rsidRDefault="00DB403C" w:rsidP="00DB403C">
      <w:pPr>
        <w:widowControl w:val="0"/>
        <w:autoSpaceDE w:val="0"/>
        <w:autoSpaceDN w:val="0"/>
        <w:adjustRightInd w:val="0"/>
        <w:spacing w:after="120" w:line="240" w:lineRule="auto"/>
        <w:ind w:right="1027"/>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DB403C" w:rsidRPr="00C95FC0" w:rsidRDefault="00DB403C" w:rsidP="00DB403C">
      <w:pPr>
        <w:spacing w:after="120" w:line="240" w:lineRule="auto"/>
        <w:jc w:val="both"/>
        <w:rPr>
          <w:rFonts w:ascii="Times New Roman" w:eastAsia="Batang" w:hAnsi="Times New Roman" w:cs="Times New Roman"/>
          <w:b/>
          <w:sz w:val="24"/>
          <w:szCs w:val="24"/>
        </w:rPr>
      </w:pPr>
      <w:r w:rsidRPr="00C95FC0">
        <w:rPr>
          <w:rFonts w:ascii="Times New Roman" w:eastAsia="MS ??" w:hAnsi="Times New Roman" w:cs="Times New Roman"/>
          <w:sz w:val="24"/>
          <w:szCs w:val="24"/>
          <w:lang w:eastAsia="bg-BG"/>
        </w:rPr>
        <w:t>(</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w:t>
      </w:r>
      <w:r w:rsidR="00CE4FDC" w:rsidRPr="00C95FC0">
        <w:rPr>
          <w:rFonts w:ascii="Times New Roman" w:eastAsia="MS ??" w:hAnsi="Times New Roman" w:cs="Times New Roman"/>
          <w:sz w:val="24"/>
          <w:szCs w:val="24"/>
          <w:lang w:eastAsia="bg-BG"/>
        </w:rPr>
        <w:t xml:space="preserve"> </w:t>
      </w:r>
      <w:r w:rsidRPr="00C95FC0">
        <w:rPr>
          <w:rFonts w:ascii="Times New Roman" w:eastAsia="MS ??" w:hAnsi="Times New Roman" w:cs="Times New Roman"/>
          <w:sz w:val="24"/>
          <w:szCs w:val="24"/>
          <w:lang w:eastAsia="bg-BG"/>
        </w:rPr>
        <w:t>.............................................................................................................................,  (наименование на участник), с ЕИК (рег. №, ако е приложимо) ...............................,  със седалище  и адрес на управление............................................................................................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p>
    <w:p w:rsidR="00AF2A12" w:rsidRPr="00AF2A12" w:rsidRDefault="00AF2A12" w:rsidP="00AF2A12">
      <w:pPr>
        <w:spacing w:after="120" w:line="276" w:lineRule="auto"/>
        <w:jc w:val="both"/>
        <w:rPr>
          <w:rFonts w:ascii="Times New Roman" w:eastAsia="Calibri" w:hAnsi="Times New Roman" w:cs="Times New Roman"/>
          <w:b/>
          <w:color w:val="000000"/>
          <w:sz w:val="24"/>
          <w:szCs w:val="24"/>
          <w:lang w:eastAsia="bg-BG"/>
        </w:rPr>
      </w:pPr>
      <w:r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Pr="00AF2A12">
        <w:rPr>
          <w:rFonts w:ascii="Times New Roman" w:eastAsia="Calibri" w:hAnsi="Times New Roman" w:cs="Times New Roman"/>
          <w:b/>
          <w:color w:val="000000"/>
          <w:sz w:val="24"/>
          <w:szCs w:val="24"/>
          <w:lang w:eastAsia="bg-BG"/>
        </w:rPr>
        <w:t>Патиланци</w:t>
      </w:r>
      <w:proofErr w:type="spellEnd"/>
      <w:r w:rsidRPr="00AF2A12">
        <w:rPr>
          <w:rFonts w:ascii="Times New Roman" w:eastAsia="Calibri" w:hAnsi="Times New Roman" w:cs="Times New Roman"/>
          <w:b/>
          <w:color w:val="000000"/>
          <w:sz w:val="24"/>
          <w:szCs w:val="24"/>
          <w:lang w:eastAsia="bg-BG"/>
        </w:rPr>
        <w:t>“, с. Микрево, община Струмяни“</w:t>
      </w:r>
      <w:r>
        <w:rPr>
          <w:rFonts w:ascii="Times New Roman" w:eastAsia="Calibri" w:hAnsi="Times New Roman" w:cs="Times New Roman"/>
          <w:b/>
          <w:color w:val="000000"/>
          <w:sz w:val="24"/>
          <w:szCs w:val="24"/>
          <w:lang w:eastAsia="bg-BG"/>
        </w:rPr>
        <w:t>, ЗА ОБОСОБЕНА ПОЗИЦИЯ № ...</w:t>
      </w: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И Р А М, Ч Е:</w:t>
      </w:r>
    </w:p>
    <w:p w:rsidR="00DB403C" w:rsidRPr="00C95FC0" w:rsidRDefault="00DB403C" w:rsidP="00552C40">
      <w:pPr>
        <w:numPr>
          <w:ilvl w:val="0"/>
          <w:numId w:val="9"/>
        </w:numPr>
        <w:autoSpaceDE w:val="0"/>
        <w:autoSpaceDN w:val="0"/>
        <w:adjustRightInd w:val="0"/>
        <w:spacing w:after="120" w:line="240" w:lineRule="auto"/>
        <w:jc w:val="both"/>
        <w:rPr>
          <w:rFonts w:ascii="Times New Roman" w:eastAsia="Batang" w:hAnsi="Times New Roman" w:cs="Times New Roman"/>
          <w:color w:val="000000"/>
          <w:sz w:val="24"/>
          <w:szCs w:val="24"/>
        </w:rPr>
      </w:pPr>
      <w:r w:rsidRPr="00C95FC0">
        <w:rPr>
          <w:rFonts w:ascii="Times New Roman" w:eastAsia="Batang" w:hAnsi="Times New Roman" w:cs="Times New Roman"/>
          <w:color w:val="000000"/>
          <w:sz w:val="24"/>
          <w:szCs w:val="24"/>
        </w:rPr>
        <w:t>Запознат съм с всички условия на представения проект на договор.</w:t>
      </w:r>
    </w:p>
    <w:p w:rsidR="00DB403C" w:rsidRPr="00C95FC0" w:rsidRDefault="00DB403C" w:rsidP="00DB403C">
      <w:pPr>
        <w:autoSpaceDE w:val="0"/>
        <w:autoSpaceDN w:val="0"/>
        <w:adjustRightInd w:val="0"/>
        <w:spacing w:after="120" w:line="240" w:lineRule="auto"/>
        <w:ind w:firstLine="708"/>
        <w:jc w:val="both"/>
        <w:rPr>
          <w:rFonts w:ascii="Times New Roman" w:eastAsia="MS ??" w:hAnsi="Times New Roman" w:cs="Times New Roman"/>
          <w:color w:val="000000"/>
          <w:sz w:val="24"/>
          <w:szCs w:val="24"/>
        </w:rPr>
      </w:pPr>
      <w:r w:rsidRPr="00C95FC0">
        <w:rPr>
          <w:rFonts w:ascii="Times New Roman" w:eastAsia="MS ??" w:hAnsi="Times New Roman" w:cs="Times New Roman"/>
          <w:color w:val="000000"/>
          <w:sz w:val="24"/>
          <w:szCs w:val="24"/>
        </w:rPr>
        <w:t>2. Приемам всички клаузи на приложения проект на договор за изпълнение на настоящата обществена поръчка.</w:t>
      </w:r>
    </w:p>
    <w:p w:rsidR="00DB403C" w:rsidRPr="00C95FC0" w:rsidRDefault="00DB403C" w:rsidP="00DB403C">
      <w:pPr>
        <w:autoSpaceDE w:val="0"/>
        <w:autoSpaceDN w:val="0"/>
        <w:adjustRightInd w:val="0"/>
        <w:spacing w:after="120" w:line="240" w:lineRule="auto"/>
        <w:ind w:firstLine="708"/>
        <w:jc w:val="both"/>
        <w:rPr>
          <w:rFonts w:ascii="Times New Roman" w:eastAsia="MS ??" w:hAnsi="Times New Roman" w:cs="Times New Roman"/>
          <w:sz w:val="24"/>
          <w:szCs w:val="24"/>
          <w:lang w:eastAsia="bg-BG"/>
        </w:rPr>
      </w:pPr>
    </w:p>
    <w:p w:rsidR="00DB403C" w:rsidRPr="00C95FC0" w:rsidRDefault="00DB403C" w:rsidP="00DB403C">
      <w:pPr>
        <w:widowControl w:val="0"/>
        <w:autoSpaceDE w:val="0"/>
        <w:autoSpaceDN w:val="0"/>
        <w:adjustRightInd w:val="0"/>
        <w:spacing w:after="120" w:line="240" w:lineRule="auto"/>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Известна ми е отговорността за деклариране на неверни данни.</w:t>
      </w:r>
    </w:p>
    <w:tbl>
      <w:tblPr>
        <w:tblW w:w="5176" w:type="pct"/>
        <w:tblLayout w:type="fixed"/>
        <w:tblLook w:val="0000"/>
      </w:tblPr>
      <w:tblGrid>
        <w:gridCol w:w="5262"/>
        <w:gridCol w:w="4940"/>
      </w:tblGrid>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Наименование на участника </w:t>
            </w: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Име и фамилия на представителя на участника       </w:t>
            </w: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Длъжност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p>
        </w:tc>
      </w:tr>
      <w:tr w:rsidR="00DB403C" w:rsidRPr="00C95FC0" w:rsidTr="009B21DB">
        <w:tc>
          <w:tcPr>
            <w:tcW w:w="2579" w:type="pct"/>
          </w:tcPr>
          <w:p w:rsidR="00DB403C" w:rsidRPr="00C95FC0" w:rsidRDefault="00CE4FDC" w:rsidP="00CE4FDC">
            <w:pPr>
              <w:spacing w:after="120" w:line="240" w:lineRule="auto"/>
              <w:jc w:val="center"/>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                                                               </w:t>
            </w:r>
            <w:r w:rsidR="00DB403C" w:rsidRPr="00C95FC0">
              <w:rPr>
                <w:rFonts w:ascii="Times New Roman" w:eastAsia="Times New Roman" w:hAnsi="Times New Roman" w:cs="Times New Roman"/>
                <w:sz w:val="24"/>
                <w:szCs w:val="24"/>
              </w:rPr>
              <w:t>Подпис</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__________________________</w:t>
            </w:r>
          </w:p>
        </w:tc>
      </w:tr>
    </w:tbl>
    <w:p w:rsidR="00DB403C" w:rsidRPr="00C95FC0" w:rsidRDefault="00DB403C" w:rsidP="00DB403C">
      <w:pPr>
        <w:spacing w:after="120" w:line="240" w:lineRule="auto"/>
        <w:rPr>
          <w:rFonts w:ascii="Times New Roman" w:eastAsia="Times New Roman" w:hAnsi="Times New Roman" w:cs="Times New Roman"/>
          <w:sz w:val="24"/>
          <w:szCs w:val="24"/>
        </w:rPr>
      </w:pPr>
    </w:p>
    <w:p w:rsidR="00DB403C" w:rsidRPr="00C95FC0" w:rsidRDefault="00CE4FDC" w:rsidP="00CE4FDC">
      <w:pPr>
        <w:spacing w:after="120" w:line="240" w:lineRule="auto"/>
        <w:rPr>
          <w:rFonts w:ascii="Times New Roman" w:eastAsia="MS ??" w:hAnsi="Times New Roman" w:cs="Times New Roman"/>
          <w:color w:val="000000"/>
          <w:spacing w:val="-6"/>
          <w:sz w:val="24"/>
          <w:szCs w:val="24"/>
          <w:lang w:eastAsia="bg-BG"/>
        </w:rPr>
      </w:pPr>
      <w:r w:rsidRPr="00C95FC0">
        <w:rPr>
          <w:rFonts w:ascii="Times New Roman" w:eastAsia="MS ??" w:hAnsi="Times New Roman" w:cs="Times New Roman"/>
          <w:color w:val="000000"/>
          <w:spacing w:val="-6"/>
          <w:sz w:val="24"/>
          <w:szCs w:val="24"/>
          <w:lang w:eastAsia="bg-BG"/>
        </w:rPr>
        <w:t xml:space="preserve">                                                                           </w:t>
      </w:r>
      <w:r w:rsidR="00CA1503" w:rsidRPr="00C95FC0">
        <w:rPr>
          <w:rFonts w:ascii="Times New Roman" w:eastAsia="MS ??" w:hAnsi="Times New Roman" w:cs="Times New Roman"/>
          <w:color w:val="000000"/>
          <w:spacing w:val="-6"/>
          <w:sz w:val="24"/>
          <w:szCs w:val="24"/>
          <w:lang w:eastAsia="bg-BG"/>
        </w:rPr>
        <w:t>Дата: ______________201</w:t>
      </w:r>
      <w:r w:rsidR="00AF2A12">
        <w:rPr>
          <w:rFonts w:ascii="Times New Roman" w:eastAsia="MS ??" w:hAnsi="Times New Roman" w:cs="Times New Roman"/>
          <w:color w:val="000000"/>
          <w:spacing w:val="-6"/>
          <w:sz w:val="24"/>
          <w:szCs w:val="24"/>
          <w:lang w:eastAsia="bg-BG"/>
        </w:rPr>
        <w:t>...</w:t>
      </w:r>
      <w:r w:rsidR="00DB403C" w:rsidRPr="00C95FC0">
        <w:rPr>
          <w:rFonts w:ascii="Times New Roman" w:eastAsia="MS ??" w:hAnsi="Times New Roman" w:cs="Times New Roman"/>
          <w:color w:val="000000"/>
          <w:spacing w:val="-6"/>
          <w:sz w:val="24"/>
          <w:szCs w:val="24"/>
          <w:lang w:eastAsia="bg-BG"/>
        </w:rPr>
        <w:t>г.</w:t>
      </w:r>
    </w:p>
    <w:p w:rsidR="002F6D31" w:rsidRDefault="002F6D31">
      <w:pPr>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8</w:t>
      </w: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А Ц И Я</w:t>
      </w:r>
    </w:p>
    <w:p w:rsidR="00DB403C" w:rsidRPr="00C95FC0" w:rsidRDefault="00DB403C" w:rsidP="00DB403C">
      <w:pPr>
        <w:autoSpaceDE w:val="0"/>
        <w:autoSpaceDN w:val="0"/>
        <w:adjustRightInd w:val="0"/>
        <w:spacing w:after="120" w:line="240" w:lineRule="auto"/>
        <w:ind w:right="1168"/>
        <w:jc w:val="both"/>
        <w:rPr>
          <w:rFonts w:ascii="Times New Roman" w:eastAsia="MS ??" w:hAnsi="Times New Roman" w:cs="Times New Roman"/>
          <w:color w:val="000000"/>
          <w:sz w:val="24"/>
          <w:szCs w:val="24"/>
        </w:rPr>
      </w:pPr>
    </w:p>
    <w:p w:rsidR="00DB403C" w:rsidRPr="00C95FC0" w:rsidRDefault="00DB403C" w:rsidP="00DB403C">
      <w:pPr>
        <w:widowControl w:val="0"/>
        <w:autoSpaceDE w:val="0"/>
        <w:autoSpaceDN w:val="0"/>
        <w:adjustRightInd w:val="0"/>
        <w:spacing w:after="120" w:line="240" w:lineRule="auto"/>
        <w:ind w:firstLine="720"/>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 от  ...............................................................................................................................</w:t>
      </w:r>
    </w:p>
    <w:p w:rsidR="00DB403C" w:rsidRPr="00C95FC0" w:rsidRDefault="00DB403C" w:rsidP="00DB403C">
      <w:pPr>
        <w:widowControl w:val="0"/>
        <w:autoSpaceDE w:val="0"/>
        <w:autoSpaceDN w:val="0"/>
        <w:adjustRightInd w:val="0"/>
        <w:spacing w:after="120" w:line="240" w:lineRule="auto"/>
        <w:ind w:right="1168"/>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DB403C" w:rsidRPr="00C95FC0" w:rsidRDefault="00DB403C" w:rsidP="00DB403C">
      <w:pPr>
        <w:spacing w:after="120" w:line="240" w:lineRule="auto"/>
        <w:jc w:val="both"/>
        <w:rPr>
          <w:rFonts w:ascii="Times New Roman" w:eastAsia="MS ??" w:hAnsi="Times New Roman" w:cs="Times New Roman"/>
          <w:color w:val="000000"/>
          <w:sz w:val="24"/>
          <w:szCs w:val="24"/>
          <w:lang w:eastAsia="bg-BG"/>
        </w:rPr>
      </w:pPr>
      <w:r w:rsidRPr="00C95FC0">
        <w:rPr>
          <w:rFonts w:ascii="Times New Roman" w:eastAsia="MS ??" w:hAnsi="Times New Roman" w:cs="Times New Roman"/>
          <w:sz w:val="24"/>
          <w:szCs w:val="24"/>
          <w:lang w:eastAsia="bg-BG"/>
        </w:rPr>
        <w:t xml:space="preserve"> (</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  (наименование на участник), с ЕИК (рег. №, ако е приложимо) ...............................,  със седалище  и адрес на управление............................................................................................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p>
    <w:p w:rsidR="00AF2A12" w:rsidRPr="00AF2A12" w:rsidRDefault="00AF2A12" w:rsidP="00AF2A12">
      <w:pPr>
        <w:spacing w:after="120" w:line="276" w:lineRule="auto"/>
        <w:jc w:val="both"/>
        <w:rPr>
          <w:rFonts w:ascii="Times New Roman" w:eastAsia="Calibri" w:hAnsi="Times New Roman" w:cs="Times New Roman"/>
          <w:b/>
          <w:color w:val="000000"/>
          <w:sz w:val="24"/>
          <w:szCs w:val="24"/>
          <w:lang w:eastAsia="bg-BG"/>
        </w:rPr>
      </w:pPr>
      <w:r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Pr="00AF2A12">
        <w:rPr>
          <w:rFonts w:ascii="Times New Roman" w:eastAsia="Calibri" w:hAnsi="Times New Roman" w:cs="Times New Roman"/>
          <w:b/>
          <w:color w:val="000000"/>
          <w:sz w:val="24"/>
          <w:szCs w:val="24"/>
          <w:lang w:eastAsia="bg-BG"/>
        </w:rPr>
        <w:t>Патиланци</w:t>
      </w:r>
      <w:proofErr w:type="spellEnd"/>
      <w:r w:rsidRPr="00AF2A12">
        <w:rPr>
          <w:rFonts w:ascii="Times New Roman" w:eastAsia="Calibri" w:hAnsi="Times New Roman" w:cs="Times New Roman"/>
          <w:b/>
          <w:color w:val="000000"/>
          <w:sz w:val="24"/>
          <w:szCs w:val="24"/>
          <w:lang w:eastAsia="bg-BG"/>
        </w:rPr>
        <w:t>“, с. Микрево, община Струмяни“</w:t>
      </w:r>
      <w:r>
        <w:rPr>
          <w:rFonts w:ascii="Times New Roman" w:eastAsia="Calibri" w:hAnsi="Times New Roman" w:cs="Times New Roman"/>
          <w:b/>
          <w:color w:val="000000"/>
          <w:sz w:val="24"/>
          <w:szCs w:val="24"/>
          <w:lang w:eastAsia="bg-BG"/>
        </w:rPr>
        <w:t>, ЗА ОБОСОБЕНА ПОЗИЦИЯ № ...</w:t>
      </w:r>
    </w:p>
    <w:p w:rsidR="00DB403C" w:rsidRPr="00C95FC0" w:rsidRDefault="00DB403C" w:rsidP="00DB403C">
      <w:pPr>
        <w:widowControl w:val="0"/>
        <w:autoSpaceDE w:val="0"/>
        <w:autoSpaceDN w:val="0"/>
        <w:adjustRightInd w:val="0"/>
        <w:spacing w:after="120" w:line="240" w:lineRule="auto"/>
        <w:ind w:right="1168"/>
        <w:jc w:val="both"/>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И Р А М, Ч Е:</w:t>
      </w: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both"/>
        <w:rPr>
          <w:rFonts w:ascii="Times New Roman" w:eastAsia="Batang" w:hAnsi="Times New Roman" w:cs="Times New Roman"/>
          <w:b/>
          <w:color w:val="000000"/>
          <w:sz w:val="24"/>
          <w:szCs w:val="24"/>
        </w:rPr>
      </w:pPr>
      <w:r w:rsidRPr="00C95FC0">
        <w:rPr>
          <w:rFonts w:ascii="Times New Roman" w:eastAsia="Batang" w:hAnsi="Times New Roman" w:cs="Times New Roman"/>
          <w:color w:val="000000"/>
          <w:sz w:val="24"/>
          <w:szCs w:val="24"/>
        </w:rPr>
        <w:t xml:space="preserve">Настоящата оферта е валидна за срок от ....................... месеца, </w:t>
      </w:r>
      <w:r w:rsidRPr="00C95FC0">
        <w:rPr>
          <w:rFonts w:ascii="Times New Roman" w:eastAsia="Batang" w:hAnsi="Times New Roman" w:cs="Times New Roman"/>
          <w:sz w:val="24"/>
          <w:szCs w:val="24"/>
          <w:lang w:eastAsia="bg-BG"/>
        </w:rPr>
        <w:t>считано от крайния срок за подаване на оферти</w:t>
      </w:r>
      <w:r w:rsidRPr="00C95FC0">
        <w:rPr>
          <w:rFonts w:ascii="Times New Roman" w:eastAsia="Batang" w:hAnsi="Times New Roman" w:cs="Times New Roman"/>
          <w:color w:val="000000"/>
          <w:sz w:val="24"/>
          <w:szCs w:val="24"/>
        </w:rPr>
        <w:t xml:space="preserve"> и ние ще сме обвързани с нея. </w:t>
      </w:r>
    </w:p>
    <w:p w:rsidR="00DB403C" w:rsidRPr="00C95FC0" w:rsidRDefault="00DB403C" w:rsidP="00DB403C">
      <w:pPr>
        <w:widowControl w:val="0"/>
        <w:autoSpaceDE w:val="0"/>
        <w:autoSpaceDN w:val="0"/>
        <w:adjustRightInd w:val="0"/>
        <w:spacing w:after="120" w:line="240" w:lineRule="auto"/>
        <w:rPr>
          <w:rFonts w:ascii="Times New Roman" w:eastAsia="MS ??" w:hAnsi="Times New Roman" w:cs="Times New Roman"/>
          <w:sz w:val="24"/>
          <w:szCs w:val="24"/>
          <w:lang w:eastAsia="bg-BG"/>
        </w:rPr>
      </w:pPr>
    </w:p>
    <w:p w:rsidR="00DB403C" w:rsidRPr="00C95FC0" w:rsidRDefault="00DB403C" w:rsidP="00DB403C">
      <w:pPr>
        <w:widowControl w:val="0"/>
        <w:autoSpaceDE w:val="0"/>
        <w:autoSpaceDN w:val="0"/>
        <w:adjustRightInd w:val="0"/>
        <w:spacing w:after="120" w:line="240" w:lineRule="auto"/>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Известна ми е отговорността за деклариране на неверни данни.</w:t>
      </w:r>
    </w:p>
    <w:tbl>
      <w:tblPr>
        <w:tblW w:w="5176" w:type="pct"/>
        <w:tblLayout w:type="fixed"/>
        <w:tblLook w:val="0000"/>
      </w:tblPr>
      <w:tblGrid>
        <w:gridCol w:w="5262"/>
        <w:gridCol w:w="4940"/>
      </w:tblGrid>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Наименование на участника </w:t>
            </w: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Име и фамилия на представителя на участника       </w:t>
            </w: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Длъжност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Подпис</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__________________________</w:t>
            </w:r>
          </w:p>
        </w:tc>
      </w:tr>
    </w:tbl>
    <w:p w:rsidR="00DB403C" w:rsidRPr="00C95FC0" w:rsidRDefault="00DB403C" w:rsidP="00DB403C">
      <w:pPr>
        <w:spacing w:after="120" w:line="240" w:lineRule="auto"/>
        <w:rPr>
          <w:rFonts w:ascii="Times New Roman" w:eastAsia="Times New Roman" w:hAnsi="Times New Roman" w:cs="Times New Roman"/>
          <w:sz w:val="24"/>
          <w:szCs w:val="24"/>
        </w:rPr>
      </w:pPr>
    </w:p>
    <w:p w:rsidR="00DB403C" w:rsidRPr="00C95FC0" w:rsidRDefault="00CA1503" w:rsidP="00DB403C">
      <w:pPr>
        <w:spacing w:after="120" w:line="240" w:lineRule="auto"/>
        <w:ind w:left="3545" w:firstLine="709"/>
        <w:rPr>
          <w:rFonts w:ascii="Times New Roman" w:eastAsia="MS ??" w:hAnsi="Times New Roman" w:cs="Times New Roman"/>
          <w:color w:val="000000"/>
          <w:spacing w:val="-6"/>
          <w:sz w:val="24"/>
          <w:szCs w:val="24"/>
          <w:lang w:eastAsia="bg-BG"/>
        </w:rPr>
      </w:pPr>
      <w:r w:rsidRPr="00C95FC0">
        <w:rPr>
          <w:rFonts w:ascii="Times New Roman" w:eastAsia="MS ??" w:hAnsi="Times New Roman" w:cs="Times New Roman"/>
          <w:color w:val="000000"/>
          <w:spacing w:val="-6"/>
          <w:sz w:val="24"/>
          <w:szCs w:val="24"/>
          <w:lang w:eastAsia="bg-BG"/>
        </w:rPr>
        <w:t>Дата: _______________201</w:t>
      </w:r>
      <w:r w:rsidR="00AF2A12">
        <w:rPr>
          <w:rFonts w:ascii="Times New Roman" w:eastAsia="MS ??" w:hAnsi="Times New Roman" w:cs="Times New Roman"/>
          <w:color w:val="000000"/>
          <w:spacing w:val="-6"/>
          <w:sz w:val="24"/>
          <w:szCs w:val="24"/>
          <w:lang w:eastAsia="bg-BG"/>
        </w:rPr>
        <w:t>...</w:t>
      </w:r>
      <w:r w:rsidR="00DB403C" w:rsidRPr="00C95FC0">
        <w:rPr>
          <w:rFonts w:ascii="Times New Roman" w:eastAsia="MS ??" w:hAnsi="Times New Roman" w:cs="Times New Roman"/>
          <w:color w:val="000000"/>
          <w:spacing w:val="-6"/>
          <w:sz w:val="24"/>
          <w:szCs w:val="24"/>
          <w:lang w:eastAsia="bg-BG"/>
        </w:rPr>
        <w:t xml:space="preserve"> г.</w:t>
      </w:r>
    </w:p>
    <w:p w:rsidR="008322A3" w:rsidRPr="00C95FC0" w:rsidRDefault="008322A3"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p>
    <w:p w:rsidR="002F6D31" w:rsidRDefault="002F6D31">
      <w:pPr>
        <w:rPr>
          <w:rFonts w:ascii="Times New Roman" w:eastAsia="MS ??" w:hAnsi="Times New Roman" w:cs="Times New Roman"/>
          <w:b/>
          <w:i/>
          <w:sz w:val="24"/>
          <w:szCs w:val="24"/>
          <w:lang w:eastAsia="bg-BG"/>
        </w:rPr>
      </w:pPr>
      <w:r>
        <w:rPr>
          <w:rFonts w:ascii="Times New Roman" w:eastAsia="MS ??" w:hAnsi="Times New Roman" w:cs="Times New Roman"/>
          <w:b/>
          <w:i/>
          <w:sz w:val="24"/>
          <w:szCs w:val="24"/>
          <w:lang w:eastAsia="bg-BG"/>
        </w:rPr>
        <w:br w:type="page"/>
      </w:r>
    </w:p>
    <w:p w:rsidR="00DB403C" w:rsidRPr="00C95FC0" w:rsidRDefault="00DB403C" w:rsidP="00DB403C">
      <w:pPr>
        <w:widowControl w:val="0"/>
        <w:autoSpaceDE w:val="0"/>
        <w:autoSpaceDN w:val="0"/>
        <w:adjustRightInd w:val="0"/>
        <w:spacing w:after="120" w:line="240" w:lineRule="auto"/>
        <w:ind w:right="141"/>
        <w:jc w:val="right"/>
        <w:rPr>
          <w:rFonts w:ascii="Times New Roman" w:eastAsia="MS ??" w:hAnsi="Times New Roman" w:cs="Times New Roman"/>
          <w:b/>
          <w:i/>
          <w:sz w:val="24"/>
          <w:szCs w:val="24"/>
          <w:lang w:eastAsia="bg-BG"/>
        </w:rPr>
      </w:pPr>
      <w:r w:rsidRPr="00C95FC0">
        <w:rPr>
          <w:rFonts w:ascii="Times New Roman" w:eastAsia="MS ??" w:hAnsi="Times New Roman" w:cs="Times New Roman"/>
          <w:b/>
          <w:i/>
          <w:sz w:val="24"/>
          <w:szCs w:val="24"/>
          <w:lang w:eastAsia="bg-BG"/>
        </w:rPr>
        <w:lastRenderedPageBreak/>
        <w:t>Приложение № 9</w:t>
      </w:r>
    </w:p>
    <w:p w:rsidR="002F6D31" w:rsidRDefault="002F6D31"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2F6D31" w:rsidRDefault="002F6D31"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А Ц И Я</w:t>
      </w:r>
    </w:p>
    <w:p w:rsidR="00DB403C" w:rsidRPr="00C95FC0" w:rsidRDefault="00DB403C" w:rsidP="00DB403C">
      <w:pPr>
        <w:autoSpaceDE w:val="0"/>
        <w:autoSpaceDN w:val="0"/>
        <w:adjustRightInd w:val="0"/>
        <w:spacing w:after="120" w:line="240" w:lineRule="auto"/>
        <w:ind w:right="1168"/>
        <w:jc w:val="both"/>
        <w:rPr>
          <w:rFonts w:ascii="Times New Roman" w:eastAsia="MS ??" w:hAnsi="Times New Roman" w:cs="Times New Roman"/>
          <w:color w:val="000000"/>
          <w:sz w:val="24"/>
          <w:szCs w:val="24"/>
        </w:rPr>
      </w:pPr>
    </w:p>
    <w:p w:rsidR="00DB403C" w:rsidRPr="00C95FC0" w:rsidRDefault="00DB403C" w:rsidP="00DB403C">
      <w:pPr>
        <w:widowControl w:val="0"/>
        <w:autoSpaceDE w:val="0"/>
        <w:autoSpaceDN w:val="0"/>
        <w:adjustRightInd w:val="0"/>
        <w:spacing w:after="120" w:line="240" w:lineRule="auto"/>
        <w:ind w:right="1168"/>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от  ....................................................................................................................</w:t>
      </w:r>
    </w:p>
    <w:p w:rsidR="00DB403C" w:rsidRPr="00C95FC0" w:rsidRDefault="00DB403C" w:rsidP="00DB403C">
      <w:pPr>
        <w:widowControl w:val="0"/>
        <w:autoSpaceDE w:val="0"/>
        <w:autoSpaceDN w:val="0"/>
        <w:adjustRightInd w:val="0"/>
        <w:spacing w:after="120" w:line="240" w:lineRule="auto"/>
        <w:ind w:right="1168"/>
        <w:jc w:val="both"/>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(идентификационни данни/паспорт).......................................................в качеството ми на .....................................................................................................................</w:t>
      </w:r>
    </w:p>
    <w:p w:rsidR="00DB403C" w:rsidRPr="00C95FC0" w:rsidRDefault="00DB403C" w:rsidP="00DB403C">
      <w:pPr>
        <w:spacing w:after="120" w:line="240" w:lineRule="auto"/>
        <w:jc w:val="both"/>
        <w:rPr>
          <w:rFonts w:ascii="Times New Roman" w:eastAsia="MS ??" w:hAnsi="Times New Roman" w:cs="Times New Roman"/>
          <w:color w:val="000000"/>
          <w:sz w:val="24"/>
          <w:szCs w:val="24"/>
          <w:lang w:eastAsia="bg-BG"/>
        </w:rPr>
      </w:pPr>
      <w:r w:rsidRPr="00C95FC0">
        <w:rPr>
          <w:rFonts w:ascii="Times New Roman" w:eastAsia="MS ??" w:hAnsi="Times New Roman" w:cs="Times New Roman"/>
          <w:sz w:val="24"/>
          <w:szCs w:val="24"/>
          <w:lang w:eastAsia="bg-BG"/>
        </w:rPr>
        <w:t xml:space="preserve"> (</w:t>
      </w:r>
      <w:r w:rsidRPr="00C95FC0">
        <w:rPr>
          <w:rFonts w:ascii="Times New Roman" w:eastAsia="MS ??" w:hAnsi="Times New Roman" w:cs="Times New Roman"/>
          <w:i/>
          <w:sz w:val="24"/>
          <w:szCs w:val="24"/>
          <w:lang w:eastAsia="bg-BG"/>
        </w:rPr>
        <w:t xml:space="preserve">посочва се  длъжността и качеството, в което лицето има право да представлява  и управлява) </w:t>
      </w:r>
      <w:r w:rsidRPr="00C95FC0">
        <w:rPr>
          <w:rFonts w:ascii="Times New Roman" w:eastAsia="MS ??" w:hAnsi="Times New Roman" w:cs="Times New Roman"/>
          <w:sz w:val="24"/>
          <w:szCs w:val="24"/>
          <w:lang w:eastAsia="bg-BG"/>
        </w:rPr>
        <w:t>на.............................................................................................................................,  (наименование на участник), с ЕИК (рег. №, ако е приложимо) ...............................,  със седалище  и адрес на управление</w:t>
      </w:r>
      <w:r w:rsidR="00CE4FDC" w:rsidRPr="00C95FC0">
        <w:rPr>
          <w:rFonts w:ascii="Times New Roman" w:eastAsia="MS ??" w:hAnsi="Times New Roman" w:cs="Times New Roman"/>
          <w:sz w:val="24"/>
          <w:szCs w:val="24"/>
          <w:lang w:eastAsia="bg-BG"/>
        </w:rPr>
        <w:t xml:space="preserve"> </w:t>
      </w:r>
      <w:r w:rsidRPr="00C95FC0">
        <w:rPr>
          <w:rFonts w:ascii="Times New Roman" w:eastAsia="MS ??" w:hAnsi="Times New Roman" w:cs="Times New Roman"/>
          <w:sz w:val="24"/>
          <w:szCs w:val="24"/>
          <w:lang w:eastAsia="bg-BG"/>
        </w:rPr>
        <w:t>............................................................................................ - участник в открита процедура за възлагане на о</w:t>
      </w:r>
      <w:r w:rsidRPr="00C95FC0">
        <w:rPr>
          <w:rFonts w:ascii="Times New Roman" w:eastAsia="MS ??" w:hAnsi="Times New Roman" w:cs="Times New Roman"/>
          <w:color w:val="000000"/>
          <w:sz w:val="24"/>
          <w:szCs w:val="24"/>
          <w:lang w:eastAsia="bg-BG"/>
        </w:rPr>
        <w:t xml:space="preserve">бществена поръчка с предмет: </w:t>
      </w:r>
    </w:p>
    <w:p w:rsidR="00AF2A12" w:rsidRPr="00AF2A12" w:rsidRDefault="00AF2A12" w:rsidP="00AF2A12">
      <w:pPr>
        <w:spacing w:after="120" w:line="276" w:lineRule="auto"/>
        <w:jc w:val="both"/>
        <w:rPr>
          <w:rFonts w:ascii="Times New Roman" w:eastAsia="Calibri" w:hAnsi="Times New Roman" w:cs="Times New Roman"/>
          <w:b/>
          <w:color w:val="000000"/>
          <w:sz w:val="24"/>
          <w:szCs w:val="24"/>
          <w:lang w:eastAsia="bg-BG"/>
        </w:rPr>
      </w:pPr>
      <w:r w:rsidRPr="00AF2A12">
        <w:rPr>
          <w:rFonts w:ascii="Times New Roman" w:eastAsia="Calibri" w:hAnsi="Times New Roman" w:cs="Times New Roman"/>
          <w:b/>
          <w:color w:val="000000"/>
          <w:sz w:val="24"/>
          <w:szCs w:val="24"/>
          <w:lang w:eastAsia="bg-BG"/>
        </w:rPr>
        <w:t>„Доставка на оборудване и обзавеждане за нуждите на Детска градина „</w:t>
      </w:r>
      <w:proofErr w:type="spellStart"/>
      <w:r w:rsidRPr="00AF2A12">
        <w:rPr>
          <w:rFonts w:ascii="Times New Roman" w:eastAsia="Calibri" w:hAnsi="Times New Roman" w:cs="Times New Roman"/>
          <w:b/>
          <w:color w:val="000000"/>
          <w:sz w:val="24"/>
          <w:szCs w:val="24"/>
          <w:lang w:eastAsia="bg-BG"/>
        </w:rPr>
        <w:t>Патиланци</w:t>
      </w:r>
      <w:proofErr w:type="spellEnd"/>
      <w:r w:rsidRPr="00AF2A12">
        <w:rPr>
          <w:rFonts w:ascii="Times New Roman" w:eastAsia="Calibri" w:hAnsi="Times New Roman" w:cs="Times New Roman"/>
          <w:b/>
          <w:color w:val="000000"/>
          <w:sz w:val="24"/>
          <w:szCs w:val="24"/>
          <w:lang w:eastAsia="bg-BG"/>
        </w:rPr>
        <w:t>“, с. Микрево, община Струмяни“</w:t>
      </w:r>
      <w:r>
        <w:rPr>
          <w:rFonts w:ascii="Times New Roman" w:eastAsia="Calibri" w:hAnsi="Times New Roman" w:cs="Times New Roman"/>
          <w:b/>
          <w:color w:val="000000"/>
          <w:sz w:val="24"/>
          <w:szCs w:val="24"/>
          <w:lang w:eastAsia="bg-BG"/>
        </w:rPr>
        <w:t>, ЗА ОБОСОБЕНА ПОЗИЦИЯ № ...</w:t>
      </w:r>
    </w:p>
    <w:p w:rsidR="00DB403C" w:rsidRPr="00C95FC0" w:rsidRDefault="00DB403C" w:rsidP="00DB403C">
      <w:pPr>
        <w:autoSpaceDE w:val="0"/>
        <w:autoSpaceDN w:val="0"/>
        <w:adjustRightInd w:val="0"/>
        <w:spacing w:after="120" w:line="240" w:lineRule="auto"/>
        <w:ind w:right="1168"/>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r w:rsidRPr="00C95FC0">
        <w:rPr>
          <w:rFonts w:ascii="Times New Roman" w:eastAsia="MS ??" w:hAnsi="Times New Roman" w:cs="Times New Roman"/>
          <w:b/>
          <w:bCs/>
          <w:color w:val="000000"/>
          <w:sz w:val="24"/>
          <w:szCs w:val="24"/>
        </w:rPr>
        <w:t>Д Е К Л А Р И Р А М, Ч Е:</w:t>
      </w:r>
    </w:p>
    <w:p w:rsidR="00DB403C" w:rsidRPr="00C95FC0" w:rsidRDefault="00DB403C" w:rsidP="00DB403C">
      <w:pPr>
        <w:autoSpaceDE w:val="0"/>
        <w:autoSpaceDN w:val="0"/>
        <w:adjustRightInd w:val="0"/>
        <w:spacing w:after="120" w:line="240" w:lineRule="auto"/>
        <w:jc w:val="center"/>
        <w:rPr>
          <w:rFonts w:ascii="Times New Roman" w:eastAsia="MS ??" w:hAnsi="Times New Roman" w:cs="Times New Roman"/>
          <w:b/>
          <w:bCs/>
          <w:color w:val="000000"/>
          <w:sz w:val="24"/>
          <w:szCs w:val="24"/>
        </w:rPr>
      </w:pPr>
    </w:p>
    <w:p w:rsidR="00DB403C" w:rsidRPr="00C95FC0" w:rsidRDefault="00DB403C" w:rsidP="00DB403C">
      <w:pPr>
        <w:autoSpaceDE w:val="0"/>
        <w:autoSpaceDN w:val="0"/>
        <w:adjustRightInd w:val="0"/>
        <w:spacing w:after="120" w:line="240" w:lineRule="auto"/>
        <w:jc w:val="both"/>
        <w:rPr>
          <w:rFonts w:ascii="Times New Roman" w:eastAsia="Batang" w:hAnsi="Times New Roman" w:cs="Times New Roman"/>
          <w:color w:val="000000"/>
          <w:sz w:val="24"/>
          <w:szCs w:val="24"/>
        </w:rPr>
      </w:pPr>
      <w:r w:rsidRPr="00C95FC0">
        <w:rPr>
          <w:rFonts w:ascii="Times New Roman" w:eastAsia="Batang" w:hAnsi="Times New Roman" w:cs="Times New Roman"/>
          <w:color w:val="000000"/>
          <w:sz w:val="24"/>
          <w:szCs w:val="24"/>
        </w:rPr>
        <w:t>Настоящата оферта е изготвена при спазване на задълженията, свързани с данъци и осигуровки, опазване на околната среда, закрила на заетостта и условията на труд, които са в сила в страната и които са приложими към предоставяните услуги.</w:t>
      </w:r>
    </w:p>
    <w:p w:rsidR="00DB403C" w:rsidRPr="00C95FC0" w:rsidRDefault="00DB403C" w:rsidP="00DB403C">
      <w:pPr>
        <w:autoSpaceDE w:val="0"/>
        <w:autoSpaceDN w:val="0"/>
        <w:adjustRightInd w:val="0"/>
        <w:spacing w:after="120" w:line="240" w:lineRule="auto"/>
        <w:jc w:val="both"/>
        <w:rPr>
          <w:rFonts w:ascii="Times New Roman" w:eastAsia="Batang" w:hAnsi="Times New Roman" w:cs="Times New Roman"/>
          <w:color w:val="000000"/>
          <w:sz w:val="24"/>
          <w:szCs w:val="24"/>
        </w:rPr>
      </w:pPr>
    </w:p>
    <w:p w:rsidR="00DB403C" w:rsidRPr="00C95FC0" w:rsidRDefault="00DB403C" w:rsidP="00DB403C">
      <w:pPr>
        <w:widowControl w:val="0"/>
        <w:autoSpaceDE w:val="0"/>
        <w:autoSpaceDN w:val="0"/>
        <w:adjustRightInd w:val="0"/>
        <w:spacing w:after="120" w:line="240" w:lineRule="auto"/>
        <w:rPr>
          <w:rFonts w:ascii="Times New Roman" w:eastAsia="MS ??" w:hAnsi="Times New Roman" w:cs="Times New Roman"/>
          <w:sz w:val="24"/>
          <w:szCs w:val="24"/>
          <w:lang w:eastAsia="bg-BG"/>
        </w:rPr>
      </w:pPr>
      <w:r w:rsidRPr="00C95FC0">
        <w:rPr>
          <w:rFonts w:ascii="Times New Roman" w:eastAsia="MS ??" w:hAnsi="Times New Roman" w:cs="Times New Roman"/>
          <w:sz w:val="24"/>
          <w:szCs w:val="24"/>
          <w:lang w:eastAsia="bg-BG"/>
        </w:rPr>
        <w:t>Известна ми е отговорността за деклариране на неверни данни.</w:t>
      </w:r>
    </w:p>
    <w:tbl>
      <w:tblPr>
        <w:tblW w:w="5176" w:type="pct"/>
        <w:tblLayout w:type="fixed"/>
        <w:tblLook w:val="0000"/>
      </w:tblPr>
      <w:tblGrid>
        <w:gridCol w:w="5262"/>
        <w:gridCol w:w="4940"/>
      </w:tblGrid>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Наименование на участника </w:t>
            </w: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p>
        </w:tc>
      </w:tr>
      <w:tr w:rsidR="00DB403C" w:rsidRPr="00C95FC0" w:rsidTr="009B21DB">
        <w:trPr>
          <w:gridAfter w:val="1"/>
          <w:wAfter w:w="2421" w:type="pct"/>
        </w:trPr>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 xml:space="preserve">Име и фамилия на представителя на участника       </w:t>
            </w: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Длъжност</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p>
        </w:tc>
      </w:tr>
      <w:tr w:rsidR="00DB403C" w:rsidRPr="00C95FC0" w:rsidTr="009B21DB">
        <w:tc>
          <w:tcPr>
            <w:tcW w:w="2579" w:type="pct"/>
          </w:tcPr>
          <w:p w:rsidR="00DB403C" w:rsidRPr="00C95FC0" w:rsidRDefault="00DB403C" w:rsidP="00DB403C">
            <w:pPr>
              <w:spacing w:after="120" w:line="240" w:lineRule="auto"/>
              <w:jc w:val="right"/>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Подпис</w:t>
            </w:r>
          </w:p>
        </w:tc>
        <w:tc>
          <w:tcPr>
            <w:tcW w:w="2421" w:type="pct"/>
          </w:tcPr>
          <w:p w:rsidR="00DB403C" w:rsidRPr="00C95FC0" w:rsidRDefault="00DB403C" w:rsidP="00DB403C">
            <w:pPr>
              <w:spacing w:after="120" w:line="240" w:lineRule="auto"/>
              <w:jc w:val="both"/>
              <w:rPr>
                <w:rFonts w:ascii="Times New Roman" w:eastAsia="Times New Roman" w:hAnsi="Times New Roman" w:cs="Times New Roman"/>
                <w:sz w:val="24"/>
                <w:szCs w:val="24"/>
              </w:rPr>
            </w:pPr>
            <w:r w:rsidRPr="00C95FC0">
              <w:rPr>
                <w:rFonts w:ascii="Times New Roman" w:eastAsia="Times New Roman" w:hAnsi="Times New Roman" w:cs="Times New Roman"/>
                <w:sz w:val="24"/>
                <w:szCs w:val="24"/>
              </w:rPr>
              <w:t>__________________________</w:t>
            </w:r>
          </w:p>
        </w:tc>
      </w:tr>
    </w:tbl>
    <w:p w:rsidR="00DB403C" w:rsidRPr="00C95FC0" w:rsidRDefault="00DB403C" w:rsidP="00DB403C">
      <w:pPr>
        <w:spacing w:after="120" w:line="240" w:lineRule="auto"/>
        <w:rPr>
          <w:rFonts w:ascii="Times New Roman" w:eastAsia="Times New Roman" w:hAnsi="Times New Roman" w:cs="Times New Roman"/>
          <w:sz w:val="24"/>
          <w:szCs w:val="24"/>
        </w:rPr>
      </w:pPr>
    </w:p>
    <w:p w:rsidR="00DB403C" w:rsidRPr="00C95FC0" w:rsidRDefault="007D30E1" w:rsidP="00DB403C">
      <w:pPr>
        <w:spacing w:after="120" w:line="240" w:lineRule="auto"/>
        <w:ind w:left="3545" w:firstLine="709"/>
        <w:rPr>
          <w:rFonts w:ascii="Times New Roman" w:eastAsia="Times New Roman" w:hAnsi="Times New Roman" w:cs="Times New Roman"/>
          <w:sz w:val="24"/>
          <w:szCs w:val="24"/>
        </w:rPr>
      </w:pPr>
      <w:r w:rsidRPr="00C95FC0">
        <w:rPr>
          <w:rFonts w:ascii="Times New Roman" w:eastAsia="MS ??" w:hAnsi="Times New Roman" w:cs="Times New Roman"/>
          <w:color w:val="000000"/>
          <w:spacing w:val="-6"/>
          <w:sz w:val="24"/>
          <w:szCs w:val="24"/>
          <w:lang w:eastAsia="bg-BG"/>
        </w:rPr>
        <w:t>Дата: _________________ 20</w:t>
      </w:r>
      <w:r w:rsidR="00CA1503" w:rsidRPr="00C95FC0">
        <w:rPr>
          <w:rFonts w:ascii="Times New Roman" w:eastAsia="MS ??" w:hAnsi="Times New Roman" w:cs="Times New Roman"/>
          <w:color w:val="000000"/>
          <w:spacing w:val="-6"/>
          <w:sz w:val="24"/>
          <w:szCs w:val="24"/>
          <w:lang w:eastAsia="bg-BG"/>
        </w:rPr>
        <w:t>1</w:t>
      </w:r>
      <w:r w:rsidR="00AF2A12">
        <w:rPr>
          <w:rFonts w:ascii="Times New Roman" w:eastAsia="MS ??" w:hAnsi="Times New Roman" w:cs="Times New Roman"/>
          <w:color w:val="000000"/>
          <w:spacing w:val="-6"/>
          <w:sz w:val="24"/>
          <w:szCs w:val="24"/>
          <w:lang w:eastAsia="bg-BG"/>
        </w:rPr>
        <w:t>....</w:t>
      </w:r>
      <w:r w:rsidR="00DB403C" w:rsidRPr="00C95FC0">
        <w:rPr>
          <w:rFonts w:ascii="Times New Roman" w:eastAsia="MS ??" w:hAnsi="Times New Roman" w:cs="Times New Roman"/>
          <w:color w:val="000000"/>
          <w:spacing w:val="-6"/>
          <w:sz w:val="24"/>
          <w:szCs w:val="24"/>
          <w:lang w:eastAsia="bg-BG"/>
        </w:rPr>
        <w:t>г.</w:t>
      </w:r>
    </w:p>
    <w:sectPr w:rsidR="00DB403C" w:rsidRPr="00C95FC0" w:rsidSect="009B21DB">
      <w:headerReference w:type="default" r:id="rId8"/>
      <w:footerReference w:type="default" r:id="rId9"/>
      <w:headerReference w:type="first" r:id="rId10"/>
      <w:footerReference w:type="first" r:id="rId11"/>
      <w:pgSz w:w="11906" w:h="16838" w:code="9"/>
      <w:pgMar w:top="992" w:right="1133" w:bottom="567" w:left="1134" w:header="709"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6A7D" w:rsidRDefault="00826A7D">
      <w:pPr>
        <w:spacing w:after="0" w:line="240" w:lineRule="auto"/>
      </w:pPr>
      <w:r>
        <w:separator/>
      </w:r>
    </w:p>
  </w:endnote>
  <w:endnote w:type="continuationSeparator" w:id="0">
    <w:p w:rsidR="00826A7D" w:rsidRDefault="00826A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Optim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bar">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Futura Bk">
    <w:altName w:val="Century Gothic"/>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MS ??">
    <w:altName w:val="MS Mincho"/>
    <w:panose1 w:val="00000000000000000000"/>
    <w:charset w:val="80"/>
    <w:family w:val="auto"/>
    <w:notTrueType/>
    <w:pitch w:val="variable"/>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4" w:space="0" w:color="auto"/>
      </w:tblBorders>
      <w:tblLook w:val="04A0"/>
    </w:tblPr>
    <w:tblGrid>
      <w:gridCol w:w="9426"/>
    </w:tblGrid>
    <w:tr w:rsidR="00C50F1D" w:rsidRPr="00C37C4E" w:rsidTr="00305C67">
      <w:trPr>
        <w:jc w:val="center"/>
      </w:trPr>
      <w:tc>
        <w:tcPr>
          <w:tcW w:w="9426" w:type="dxa"/>
          <w:shd w:val="clear" w:color="auto" w:fill="auto"/>
          <w:vAlign w:val="center"/>
        </w:tcPr>
        <w:p w:rsidR="00C50F1D" w:rsidRPr="00862A0C" w:rsidRDefault="00C50F1D" w:rsidP="009B21DB">
          <w:pPr>
            <w:pStyle w:val="ad"/>
            <w:jc w:val="both"/>
            <w:rPr>
              <w:i/>
              <w:sz w:val="16"/>
              <w:szCs w:val="16"/>
            </w:rPr>
          </w:pPr>
        </w:p>
      </w:tc>
    </w:tr>
    <w:tr w:rsidR="00C50F1D" w:rsidRPr="00C37C4E" w:rsidTr="00305C67">
      <w:trPr>
        <w:jc w:val="center"/>
      </w:trPr>
      <w:tc>
        <w:tcPr>
          <w:tcW w:w="9426" w:type="dxa"/>
          <w:shd w:val="clear" w:color="auto" w:fill="auto"/>
          <w:vAlign w:val="center"/>
        </w:tcPr>
        <w:p w:rsidR="00C50F1D" w:rsidRPr="006C352B" w:rsidRDefault="00C50F1D" w:rsidP="006C352B">
          <w:pPr>
            <w:spacing w:after="120"/>
            <w:jc w:val="center"/>
            <w:rPr>
              <w:rFonts w:ascii="Times New Roman" w:hAnsi="Times New Roman" w:cs="Times New Roman"/>
              <w:i/>
              <w:sz w:val="20"/>
              <w:szCs w:val="20"/>
              <w:lang w:val="en-US"/>
            </w:rPr>
          </w:pPr>
          <w:r w:rsidRPr="006C352B">
            <w:rPr>
              <w:rFonts w:ascii="Times New Roman" w:hAnsi="Times New Roman" w:cs="Times New Roman"/>
              <w:i/>
              <w:sz w:val="20"/>
              <w:szCs w:val="20"/>
            </w:rPr>
            <w:t xml:space="preserve">Настоящият документ е изготвен в рамките на проект </w:t>
          </w:r>
          <w:r w:rsidRPr="006C352B">
            <w:rPr>
              <w:rFonts w:ascii="Times New Roman" w:hAnsi="Times New Roman" w:cs="Times New Roman"/>
              <w:i/>
              <w:color w:val="000000"/>
              <w:sz w:val="20"/>
              <w:szCs w:val="20"/>
              <w:lang w:eastAsia="bg-BG"/>
            </w:rPr>
            <w:t>„Изграждане на детски площадки и спортни съоръжения и ремонт на Детска градина „</w:t>
          </w:r>
          <w:proofErr w:type="spellStart"/>
          <w:r w:rsidRPr="006C352B">
            <w:rPr>
              <w:rFonts w:ascii="Times New Roman" w:hAnsi="Times New Roman" w:cs="Times New Roman"/>
              <w:i/>
              <w:color w:val="000000"/>
              <w:sz w:val="20"/>
              <w:szCs w:val="20"/>
              <w:lang w:eastAsia="bg-BG"/>
            </w:rPr>
            <w:t>Патиланци</w:t>
          </w:r>
          <w:proofErr w:type="spellEnd"/>
          <w:r w:rsidRPr="006C352B">
            <w:rPr>
              <w:rFonts w:ascii="Times New Roman" w:hAnsi="Times New Roman" w:cs="Times New Roman"/>
              <w:i/>
              <w:color w:val="000000"/>
              <w:sz w:val="20"/>
              <w:szCs w:val="20"/>
              <w:lang w:eastAsia="bg-BG"/>
            </w:rPr>
            <w:t xml:space="preserve">“, с. </w:t>
          </w:r>
          <w:r w:rsidRPr="006C352B">
            <w:rPr>
              <w:rFonts w:ascii="Times New Roman" w:hAnsi="Times New Roman" w:cs="Times New Roman"/>
              <w:i/>
              <w:color w:val="000000"/>
              <w:sz w:val="20"/>
              <w:szCs w:val="20"/>
              <w:lang w:eastAsia="bg-BG"/>
            </w:rPr>
            <w:t>Микрево, община Струмяни</w:t>
          </w:r>
          <w:r w:rsidRPr="006C352B">
            <w:rPr>
              <w:rFonts w:ascii="Times New Roman" w:hAnsi="Times New Roman" w:cs="Times New Roman"/>
              <w:i/>
              <w:sz w:val="20"/>
              <w:szCs w:val="20"/>
            </w:rPr>
            <w:t>“, финансиран по договор за БФП №</w:t>
          </w:r>
          <w:r w:rsidRPr="006C352B">
            <w:rPr>
              <w:rFonts w:ascii="Times New Roman" w:eastAsia="Calibri" w:hAnsi="Times New Roman" w:cs="Times New Roman"/>
              <w:i/>
              <w:color w:val="000000"/>
              <w:sz w:val="20"/>
              <w:szCs w:val="20"/>
            </w:rPr>
            <w:t xml:space="preserve"> </w:t>
          </w:r>
          <w:r w:rsidRPr="006C352B">
            <w:rPr>
              <w:rFonts w:ascii="Times New Roman" w:eastAsia="Times New Roman" w:hAnsi="Times New Roman" w:cs="Times New Roman"/>
              <w:i/>
              <w:sz w:val="20"/>
              <w:szCs w:val="20"/>
              <w:lang w:eastAsia="en-GB"/>
            </w:rPr>
            <w:t>01/07/2/0/00816</w:t>
          </w:r>
          <w:r w:rsidRPr="006C352B">
            <w:rPr>
              <w:rFonts w:ascii="Times New Roman" w:hAnsi="Times New Roman" w:cs="Times New Roman"/>
              <w:i/>
              <w:sz w:val="20"/>
              <w:szCs w:val="20"/>
            </w:rPr>
            <w:t>/13.12.2017г. по Програма за развитие на селските райони 2014 – 2020</w:t>
          </w:r>
        </w:p>
        <w:p w:rsidR="00C50F1D" w:rsidRPr="00D16780" w:rsidRDefault="00C50F1D" w:rsidP="009B21DB">
          <w:pPr>
            <w:pStyle w:val="ad"/>
            <w:jc w:val="center"/>
            <w:rPr>
              <w:rFonts w:ascii="Trebuchet MS" w:hAnsi="Trebuchet MS"/>
              <w:color w:val="4D4D4D"/>
              <w:sz w:val="16"/>
              <w:szCs w:val="24"/>
              <w:lang w:eastAsia="bg-BG"/>
            </w:rPr>
          </w:pPr>
        </w:p>
      </w:tc>
    </w:tr>
  </w:tbl>
  <w:p w:rsidR="00C50F1D" w:rsidRPr="002964F5" w:rsidRDefault="00A53C2D">
    <w:pPr>
      <w:pStyle w:val="ad"/>
      <w:jc w:val="center"/>
      <w:rPr>
        <w:sz w:val="18"/>
        <w:szCs w:val="18"/>
      </w:rPr>
    </w:pPr>
    <w:r w:rsidRPr="002964F5">
      <w:rPr>
        <w:sz w:val="18"/>
        <w:szCs w:val="18"/>
      </w:rPr>
      <w:fldChar w:fldCharType="begin"/>
    </w:r>
    <w:r w:rsidR="00C50F1D" w:rsidRPr="002964F5">
      <w:rPr>
        <w:sz w:val="18"/>
        <w:szCs w:val="18"/>
      </w:rPr>
      <w:instrText xml:space="preserve"> PAGE   \* MERGEFORMAT </w:instrText>
    </w:r>
    <w:r w:rsidRPr="002964F5">
      <w:rPr>
        <w:sz w:val="18"/>
        <w:szCs w:val="18"/>
      </w:rPr>
      <w:fldChar w:fldCharType="separate"/>
    </w:r>
    <w:r w:rsidR="00592B9B">
      <w:rPr>
        <w:noProof/>
        <w:sz w:val="18"/>
        <w:szCs w:val="18"/>
      </w:rPr>
      <w:t>2</w:t>
    </w:r>
    <w:r w:rsidRPr="002964F5">
      <w:rPr>
        <w:sz w:val="18"/>
        <w:szCs w:val="18"/>
      </w:rPr>
      <w:fldChar w:fldCharType="end"/>
    </w:r>
  </w:p>
  <w:p w:rsidR="00C50F1D" w:rsidRPr="00F47E20" w:rsidRDefault="00C50F1D">
    <w:pPr>
      <w:pStyle w:val="ad"/>
      <w:tabs>
        <w:tab w:val="center" w:pos="4111"/>
      </w:tabs>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1D" w:rsidRDefault="00C50F1D" w:rsidP="009B21DB">
    <w:pPr>
      <w:pStyle w:val="ad"/>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6A7D" w:rsidRDefault="00826A7D">
      <w:pPr>
        <w:spacing w:after="0" w:line="240" w:lineRule="auto"/>
      </w:pPr>
      <w:r>
        <w:separator/>
      </w:r>
    </w:p>
  </w:footnote>
  <w:footnote w:type="continuationSeparator" w:id="0">
    <w:p w:rsidR="00826A7D" w:rsidRDefault="00826A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1D" w:rsidRPr="00A44C98" w:rsidRDefault="00C50F1D" w:rsidP="00A44C98">
    <w:pPr>
      <w:pStyle w:val="ab"/>
      <w:jc w:val="center"/>
    </w:pPr>
    <w:r>
      <w:rPr>
        <w:b/>
        <w:noProof/>
        <w:lang w:eastAsia="bg-BG"/>
      </w:rPr>
      <w:drawing>
        <wp:inline distT="0" distB="0" distL="0" distR="0">
          <wp:extent cx="4657725" cy="1323975"/>
          <wp:effectExtent l="0" t="0" r="0" b="0"/>
          <wp:docPr id="2" name="Picture 2" descr="По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0" descr="Постер.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1323975"/>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1D" w:rsidRDefault="00C50F1D" w:rsidP="009B21DB">
    <w:pPr>
      <w:pStyle w:val="ab"/>
      <w:ind w:left="-426"/>
      <w:jc w:val="center"/>
    </w:pPr>
    <w:r>
      <w:rPr>
        <w:b/>
        <w:noProof/>
        <w:lang w:eastAsia="bg-BG"/>
      </w:rPr>
      <w:drawing>
        <wp:inline distT="0" distB="0" distL="0" distR="0">
          <wp:extent cx="4657725" cy="1323975"/>
          <wp:effectExtent l="0" t="0" r="0" b="0"/>
          <wp:docPr id="1" name="Picture 1" descr="По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0" descr="Постер.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1323975"/>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2">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3">
    <w:nsid w:val="0000000D"/>
    <w:multiLevelType w:val="multilevel"/>
    <w:tmpl w:val="0000000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4">
    <w:nsid w:val="0000000F"/>
    <w:multiLevelType w:val="multilevel"/>
    <w:tmpl w:val="0000000E"/>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5">
    <w:nsid w:val="00000011"/>
    <w:multiLevelType w:val="multilevel"/>
    <w:tmpl w:val="00000010"/>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6">
    <w:nsid w:val="00000013"/>
    <w:multiLevelType w:val="multilevel"/>
    <w:tmpl w:val="00000012"/>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7">
    <w:nsid w:val="00000015"/>
    <w:multiLevelType w:val="multilevel"/>
    <w:tmpl w:val="0000001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8">
    <w:nsid w:val="00000019"/>
    <w:multiLevelType w:val="multilevel"/>
    <w:tmpl w:val="00000018"/>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9">
    <w:nsid w:val="0000001B"/>
    <w:multiLevelType w:val="multilevel"/>
    <w:tmpl w:val="0000001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0">
    <w:nsid w:val="0000001D"/>
    <w:multiLevelType w:val="multilevel"/>
    <w:tmpl w:val="0000001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nsid w:val="00000025"/>
    <w:multiLevelType w:val="multilevel"/>
    <w:tmpl w:val="00000025"/>
    <w:lvl w:ilvl="0">
      <w:start w:val="1"/>
      <w:numFmt w:val="decimal"/>
      <w:lvlText w:val="%1."/>
      <w:lvlJc w:val="left"/>
      <w:pPr>
        <w:ind w:left="850" w:hanging="850"/>
      </w:pPr>
      <w:rPr>
        <w:rFonts w:ascii="Times New Roman" w:hAnsi="Times New Roman" w:cs="Times New Roman"/>
        <w:b w:val="0"/>
        <w:bCs w:val="0"/>
        <w:i/>
        <w:iCs/>
        <w:strike w:val="0"/>
        <w:color w:val="auto"/>
        <w:sz w:val="22"/>
        <w:szCs w:val="22"/>
        <w:u w:val="none"/>
      </w:rPr>
    </w:lvl>
    <w:lvl w:ilvl="1">
      <w:start w:val="1"/>
      <w:numFmt w:val="decimal"/>
      <w:lvlText w:val="%1.%2."/>
      <w:lvlJc w:val="left"/>
      <w:pPr>
        <w:ind w:left="1210" w:hanging="850"/>
      </w:pPr>
      <w:rPr>
        <w:rFonts w:ascii="Times New Roman" w:hAnsi="Times New Roman" w:cs="Times New Roman"/>
        <w:b w:val="0"/>
        <w:bCs w:val="0"/>
        <w:i/>
        <w:iCs/>
        <w:strike w:val="0"/>
        <w:color w:val="auto"/>
        <w:sz w:val="22"/>
        <w:szCs w:val="22"/>
        <w:u w:val="none"/>
      </w:rPr>
    </w:lvl>
    <w:lvl w:ilvl="2">
      <w:start w:val="1"/>
      <w:numFmt w:val="decimal"/>
      <w:lvlText w:val="%1.%2.%3."/>
      <w:lvlJc w:val="left"/>
      <w:pPr>
        <w:ind w:left="1570" w:hanging="850"/>
      </w:pPr>
      <w:rPr>
        <w:rFonts w:ascii="Times New Roman" w:hAnsi="Times New Roman" w:cs="Times New Roman"/>
        <w:b w:val="0"/>
        <w:bCs w:val="0"/>
        <w:i/>
        <w:iCs/>
        <w:strike w:val="0"/>
        <w:color w:val="auto"/>
        <w:sz w:val="22"/>
        <w:szCs w:val="22"/>
        <w:u w:val="none"/>
      </w:rPr>
    </w:lvl>
    <w:lvl w:ilvl="3">
      <w:start w:val="1"/>
      <w:numFmt w:val="decimal"/>
      <w:lvlText w:val="%1.%2.%3.%4."/>
      <w:lvlJc w:val="left"/>
      <w:pPr>
        <w:ind w:left="1930" w:hanging="850"/>
      </w:pPr>
      <w:rPr>
        <w:rFonts w:ascii="Times New Roman" w:hAnsi="Times New Roman" w:cs="Times New Roman"/>
        <w:b w:val="0"/>
        <w:bCs w:val="0"/>
        <w:i/>
        <w:iCs/>
        <w:strike w:val="0"/>
        <w:color w:val="auto"/>
        <w:sz w:val="22"/>
        <w:szCs w:val="22"/>
        <w:u w:val="none"/>
      </w:rPr>
    </w:lvl>
    <w:lvl w:ilvl="4">
      <w:start w:val="1"/>
      <w:numFmt w:val="decimal"/>
      <w:lvlText w:val="%1.%2.%3.%4.%5."/>
      <w:lvlJc w:val="left"/>
      <w:pPr>
        <w:ind w:left="2290" w:hanging="850"/>
      </w:pPr>
      <w:rPr>
        <w:rFonts w:ascii="Times New Roman" w:hAnsi="Times New Roman" w:cs="Times New Roman"/>
        <w:b w:val="0"/>
        <w:bCs w:val="0"/>
        <w:i/>
        <w:iCs/>
        <w:strike w:val="0"/>
        <w:color w:val="auto"/>
        <w:sz w:val="22"/>
        <w:szCs w:val="22"/>
        <w:u w:val="none"/>
      </w:rPr>
    </w:lvl>
    <w:lvl w:ilvl="5">
      <w:start w:val="1"/>
      <w:numFmt w:val="decimal"/>
      <w:lvlText w:val="%1.%2.%3.%4.%5.%6."/>
      <w:lvlJc w:val="left"/>
      <w:pPr>
        <w:ind w:left="2650" w:hanging="850"/>
      </w:pPr>
      <w:rPr>
        <w:rFonts w:ascii="Times New Roman" w:hAnsi="Times New Roman" w:cs="Times New Roman"/>
        <w:b w:val="0"/>
        <w:bCs w:val="0"/>
        <w:i/>
        <w:iCs/>
        <w:strike w:val="0"/>
        <w:color w:val="auto"/>
        <w:sz w:val="22"/>
        <w:szCs w:val="22"/>
        <w:u w:val="none"/>
      </w:rPr>
    </w:lvl>
    <w:lvl w:ilvl="6">
      <w:start w:val="1"/>
      <w:numFmt w:val="decimal"/>
      <w:lvlText w:val="%1.%2.%3.%4.%5.%6.%7."/>
      <w:lvlJc w:val="left"/>
      <w:pPr>
        <w:ind w:left="3010" w:hanging="850"/>
      </w:pPr>
      <w:rPr>
        <w:rFonts w:ascii="Times New Roman" w:hAnsi="Times New Roman" w:cs="Times New Roman"/>
        <w:b w:val="0"/>
        <w:bCs w:val="0"/>
        <w:i/>
        <w:iCs/>
        <w:strike w:val="0"/>
        <w:color w:val="auto"/>
        <w:sz w:val="22"/>
        <w:szCs w:val="22"/>
        <w:u w:val="none"/>
      </w:rPr>
    </w:lvl>
    <w:lvl w:ilvl="7">
      <w:start w:val="1"/>
      <w:numFmt w:val="decimal"/>
      <w:lvlText w:val="%1.%2.%3.%4.%5.%6.%7.%8."/>
      <w:lvlJc w:val="left"/>
      <w:pPr>
        <w:ind w:left="3370" w:hanging="850"/>
      </w:pPr>
      <w:rPr>
        <w:rFonts w:ascii="Times New Roman" w:hAnsi="Times New Roman" w:cs="Times New Roman"/>
        <w:b w:val="0"/>
        <w:bCs w:val="0"/>
        <w:i/>
        <w:iCs/>
        <w:strike w:val="0"/>
        <w:color w:val="auto"/>
        <w:sz w:val="22"/>
        <w:szCs w:val="22"/>
        <w:u w:val="none"/>
      </w:rPr>
    </w:lvl>
    <w:lvl w:ilvl="8">
      <w:start w:val="1"/>
      <w:numFmt w:val="decimal"/>
      <w:lvlText w:val="%1.%2.%3.%4.%5.%6.%7.%8.%9."/>
      <w:lvlJc w:val="left"/>
      <w:pPr>
        <w:ind w:left="3730" w:hanging="850"/>
      </w:pPr>
      <w:rPr>
        <w:rFonts w:ascii="Times New Roman" w:hAnsi="Times New Roman" w:cs="Times New Roman"/>
        <w:b w:val="0"/>
        <w:bCs w:val="0"/>
        <w:i/>
        <w:iCs/>
        <w:strike w:val="0"/>
        <w:color w:val="auto"/>
        <w:sz w:val="22"/>
        <w:szCs w:val="22"/>
        <w:u w:val="none"/>
      </w:rPr>
    </w:lvl>
  </w:abstractNum>
  <w:abstractNum w:abstractNumId="12">
    <w:nsid w:val="00000026"/>
    <w:multiLevelType w:val="multilevel"/>
    <w:tmpl w:val="00000026"/>
    <w:lvl w:ilvl="0">
      <w:start w:val="1"/>
      <w:numFmt w:val="bullet"/>
      <w:lvlText w:val=""/>
      <w:lvlJc w:val="left"/>
      <w:pPr>
        <w:ind w:left="1417" w:hanging="567"/>
      </w:pPr>
      <w:rPr>
        <w:rFonts w:ascii="Symbol" w:hAnsi="Symbol" w:cs="Symbol" w:hint="default"/>
        <w:b w:val="0"/>
        <w:bCs w:val="0"/>
        <w:i w:val="0"/>
        <w:iCs w:val="0"/>
        <w:strike w:val="0"/>
        <w:color w:val="auto"/>
        <w:sz w:val="22"/>
        <w:szCs w:val="22"/>
        <w:u w:val="none"/>
      </w:rPr>
    </w:lvl>
    <w:lvl w:ilvl="1">
      <w:start w:val="1"/>
      <w:numFmt w:val="bullet"/>
      <w:lvlText w:val=""/>
      <w:lvlJc w:val="left"/>
      <w:pPr>
        <w:ind w:left="1777" w:hanging="567"/>
      </w:pPr>
      <w:rPr>
        <w:rFonts w:ascii="Symbol" w:hAnsi="Symbol" w:cs="Symbol" w:hint="default"/>
        <w:b w:val="0"/>
        <w:bCs w:val="0"/>
        <w:i w:val="0"/>
        <w:iCs w:val="0"/>
        <w:strike w:val="0"/>
        <w:color w:val="auto"/>
        <w:sz w:val="22"/>
        <w:szCs w:val="22"/>
        <w:u w:val="none"/>
      </w:rPr>
    </w:lvl>
    <w:lvl w:ilvl="2">
      <w:start w:val="1"/>
      <w:numFmt w:val="bullet"/>
      <w:lvlText w:val=""/>
      <w:lvlJc w:val="left"/>
      <w:pPr>
        <w:ind w:left="2137" w:hanging="567"/>
      </w:pPr>
      <w:rPr>
        <w:rFonts w:ascii="Symbol" w:hAnsi="Symbol" w:cs="Symbol" w:hint="default"/>
        <w:b w:val="0"/>
        <w:bCs w:val="0"/>
        <w:i w:val="0"/>
        <w:iCs w:val="0"/>
        <w:strike w:val="0"/>
        <w:color w:val="auto"/>
        <w:sz w:val="22"/>
        <w:szCs w:val="22"/>
        <w:u w:val="none"/>
      </w:rPr>
    </w:lvl>
    <w:lvl w:ilvl="3">
      <w:start w:val="1"/>
      <w:numFmt w:val="bullet"/>
      <w:lvlText w:val=""/>
      <w:lvlJc w:val="left"/>
      <w:pPr>
        <w:ind w:left="2497" w:hanging="567"/>
      </w:pPr>
      <w:rPr>
        <w:rFonts w:ascii="Symbol" w:hAnsi="Symbol" w:cs="Symbol" w:hint="default"/>
        <w:b w:val="0"/>
        <w:bCs w:val="0"/>
        <w:i w:val="0"/>
        <w:iCs w:val="0"/>
        <w:strike w:val="0"/>
        <w:color w:val="auto"/>
        <w:sz w:val="22"/>
        <w:szCs w:val="22"/>
        <w:u w:val="none"/>
      </w:rPr>
    </w:lvl>
    <w:lvl w:ilvl="4">
      <w:start w:val="1"/>
      <w:numFmt w:val="bullet"/>
      <w:lvlText w:val=""/>
      <w:lvlJc w:val="left"/>
      <w:pPr>
        <w:ind w:left="2857" w:hanging="567"/>
      </w:pPr>
      <w:rPr>
        <w:rFonts w:ascii="Symbol" w:hAnsi="Symbol" w:cs="Symbol" w:hint="default"/>
        <w:b w:val="0"/>
        <w:bCs w:val="0"/>
        <w:i w:val="0"/>
        <w:iCs w:val="0"/>
        <w:strike w:val="0"/>
        <w:color w:val="auto"/>
        <w:sz w:val="22"/>
        <w:szCs w:val="22"/>
        <w:u w:val="none"/>
      </w:rPr>
    </w:lvl>
    <w:lvl w:ilvl="5">
      <w:start w:val="1"/>
      <w:numFmt w:val="bullet"/>
      <w:lvlText w:val=""/>
      <w:lvlJc w:val="left"/>
      <w:pPr>
        <w:ind w:left="3217" w:hanging="567"/>
      </w:pPr>
      <w:rPr>
        <w:rFonts w:ascii="Symbol" w:hAnsi="Symbol" w:cs="Symbol" w:hint="default"/>
        <w:b w:val="0"/>
        <w:bCs w:val="0"/>
        <w:i w:val="0"/>
        <w:iCs w:val="0"/>
        <w:strike w:val="0"/>
        <w:color w:val="auto"/>
        <w:sz w:val="22"/>
        <w:szCs w:val="22"/>
        <w:u w:val="none"/>
      </w:rPr>
    </w:lvl>
    <w:lvl w:ilvl="6">
      <w:start w:val="1"/>
      <w:numFmt w:val="bullet"/>
      <w:lvlText w:val=""/>
      <w:lvlJc w:val="left"/>
      <w:pPr>
        <w:ind w:left="3577" w:hanging="567"/>
      </w:pPr>
      <w:rPr>
        <w:rFonts w:ascii="Symbol" w:hAnsi="Symbol" w:cs="Symbol" w:hint="default"/>
        <w:b w:val="0"/>
        <w:bCs w:val="0"/>
        <w:i w:val="0"/>
        <w:iCs w:val="0"/>
        <w:strike w:val="0"/>
        <w:color w:val="auto"/>
        <w:sz w:val="22"/>
        <w:szCs w:val="22"/>
        <w:u w:val="none"/>
      </w:rPr>
    </w:lvl>
    <w:lvl w:ilvl="7">
      <w:start w:val="1"/>
      <w:numFmt w:val="bullet"/>
      <w:lvlText w:val=""/>
      <w:lvlJc w:val="left"/>
      <w:pPr>
        <w:ind w:left="3937" w:hanging="567"/>
      </w:pPr>
      <w:rPr>
        <w:rFonts w:ascii="Symbol" w:hAnsi="Symbol" w:cs="Symbol" w:hint="default"/>
        <w:b w:val="0"/>
        <w:bCs w:val="0"/>
        <w:i w:val="0"/>
        <w:iCs w:val="0"/>
        <w:strike w:val="0"/>
        <w:color w:val="auto"/>
        <w:sz w:val="22"/>
        <w:szCs w:val="22"/>
        <w:u w:val="none"/>
      </w:rPr>
    </w:lvl>
    <w:lvl w:ilvl="8">
      <w:start w:val="1"/>
      <w:numFmt w:val="bullet"/>
      <w:lvlText w:val=""/>
      <w:lvlJc w:val="left"/>
      <w:pPr>
        <w:ind w:left="4297" w:hanging="567"/>
      </w:pPr>
      <w:rPr>
        <w:rFonts w:ascii="Symbol" w:hAnsi="Symbol" w:cs="Symbol" w:hint="default"/>
        <w:b w:val="0"/>
        <w:bCs w:val="0"/>
        <w:i w:val="0"/>
        <w:iCs w:val="0"/>
        <w:strike w:val="0"/>
        <w:color w:val="auto"/>
        <w:sz w:val="22"/>
        <w:szCs w:val="22"/>
        <w:u w:val="none"/>
      </w:rPr>
    </w:lvl>
  </w:abstractNum>
  <w:abstractNum w:abstractNumId="13">
    <w:nsid w:val="092C7CF0"/>
    <w:multiLevelType w:val="multilevel"/>
    <w:tmpl w:val="8F8C930A"/>
    <w:lvl w:ilvl="0">
      <w:start w:val="1"/>
      <w:numFmt w:val="decimal"/>
      <w:pStyle w:val="1"/>
      <w:lvlText w:val="%1."/>
      <w:lvlJc w:val="left"/>
      <w:pPr>
        <w:ind w:left="3787" w:hanging="735"/>
      </w:pPr>
      <w:rPr>
        <w:rFonts w:cs="Times New Roman" w:hint="default"/>
        <w:sz w:val="26"/>
      </w:rPr>
    </w:lvl>
    <w:lvl w:ilvl="1">
      <w:start w:val="1"/>
      <w:numFmt w:val="decimal"/>
      <w:pStyle w:val="2"/>
      <w:isLgl/>
      <w:lvlText w:val="%1.%2."/>
      <w:lvlJc w:val="left"/>
      <w:pPr>
        <w:ind w:left="3772" w:hanging="720"/>
      </w:pPr>
      <w:rPr>
        <w:rFonts w:cs="Times New Roman" w:hint="default"/>
        <w:b/>
      </w:rPr>
    </w:lvl>
    <w:lvl w:ilvl="2">
      <w:start w:val="1"/>
      <w:numFmt w:val="decimal"/>
      <w:pStyle w:val="3"/>
      <w:isLgl/>
      <w:lvlText w:val="%1.%2.%3."/>
      <w:lvlJc w:val="left"/>
      <w:pPr>
        <w:ind w:left="1530" w:hanging="720"/>
      </w:pPr>
      <w:rPr>
        <w:rFonts w:cs="Times New Roman" w:hint="default"/>
        <w:b/>
      </w:rPr>
    </w:lvl>
    <w:lvl w:ilvl="3">
      <w:start w:val="1"/>
      <w:numFmt w:val="decimal"/>
      <w:isLgl/>
      <w:lvlText w:val="%1.%2.%3.%4."/>
      <w:lvlJc w:val="left"/>
      <w:pPr>
        <w:ind w:left="1931" w:hanging="1080"/>
      </w:pPr>
      <w:rPr>
        <w:rFonts w:cs="Times New Roman" w:hint="default"/>
      </w:rPr>
    </w:lvl>
    <w:lvl w:ilvl="4">
      <w:start w:val="1"/>
      <w:numFmt w:val="decimal"/>
      <w:isLgl/>
      <w:lvlText w:val="%1.%2.%3.%4.%5."/>
      <w:lvlJc w:val="left"/>
      <w:pPr>
        <w:ind w:left="4132" w:hanging="1080"/>
      </w:pPr>
      <w:rPr>
        <w:rFonts w:cs="Times New Roman" w:hint="default"/>
      </w:rPr>
    </w:lvl>
    <w:lvl w:ilvl="5">
      <w:start w:val="1"/>
      <w:numFmt w:val="decimal"/>
      <w:isLgl/>
      <w:lvlText w:val="%1.%2.%3.%4.%5.%6."/>
      <w:lvlJc w:val="left"/>
      <w:pPr>
        <w:ind w:left="4492" w:hanging="1440"/>
      </w:pPr>
      <w:rPr>
        <w:rFonts w:cs="Times New Roman" w:hint="default"/>
      </w:rPr>
    </w:lvl>
    <w:lvl w:ilvl="6">
      <w:start w:val="1"/>
      <w:numFmt w:val="decimal"/>
      <w:isLgl/>
      <w:lvlText w:val="%1.%2.%3.%4.%5.%6.%7."/>
      <w:lvlJc w:val="left"/>
      <w:pPr>
        <w:ind w:left="4492" w:hanging="1440"/>
      </w:pPr>
      <w:rPr>
        <w:rFonts w:cs="Times New Roman" w:hint="default"/>
      </w:rPr>
    </w:lvl>
    <w:lvl w:ilvl="7">
      <w:start w:val="1"/>
      <w:numFmt w:val="decimal"/>
      <w:isLgl/>
      <w:lvlText w:val="%1.%2.%3.%4.%5.%6.%7.%8."/>
      <w:lvlJc w:val="left"/>
      <w:pPr>
        <w:ind w:left="4852" w:hanging="1800"/>
      </w:pPr>
      <w:rPr>
        <w:rFonts w:cs="Times New Roman" w:hint="default"/>
      </w:rPr>
    </w:lvl>
    <w:lvl w:ilvl="8">
      <w:start w:val="1"/>
      <w:numFmt w:val="decimal"/>
      <w:isLgl/>
      <w:lvlText w:val="%1.%2.%3.%4.%5.%6.%7.%8.%9."/>
      <w:lvlJc w:val="left"/>
      <w:pPr>
        <w:ind w:left="4852" w:hanging="1800"/>
      </w:pPr>
      <w:rPr>
        <w:rFonts w:cs="Times New Roman" w:hint="default"/>
      </w:rPr>
    </w:lvl>
  </w:abstractNum>
  <w:abstractNum w:abstractNumId="14">
    <w:nsid w:val="0A092110"/>
    <w:multiLevelType w:val="hybridMultilevel"/>
    <w:tmpl w:val="24C2AA66"/>
    <w:lvl w:ilvl="0" w:tplc="78CA5476">
      <w:start w:val="1"/>
      <w:numFmt w:val="decimal"/>
      <w:lvlText w:val="%1."/>
      <w:lvlJc w:val="center"/>
      <w:pPr>
        <w:ind w:left="720" w:hanging="360"/>
      </w:pPr>
      <w:rPr>
        <w:rFonts w:ascii="Times New Roman" w:eastAsia="Times New Roman" w:hAnsi="Times New Roman" w:cs="Times New Roman" w:hint="default"/>
        <w:b w:val="0"/>
        <w:sz w:val="20"/>
        <w:szCs w:val="20"/>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5">
    <w:nsid w:val="0B4F19AA"/>
    <w:multiLevelType w:val="hybridMultilevel"/>
    <w:tmpl w:val="0CA69E5C"/>
    <w:lvl w:ilvl="0" w:tplc="CA14F942">
      <w:start w:val="1"/>
      <w:numFmt w:val="decimal"/>
      <w:lvlText w:val="%1."/>
      <w:lvlJc w:val="left"/>
      <w:pPr>
        <w:tabs>
          <w:tab w:val="num" w:pos="644"/>
        </w:tabs>
        <w:ind w:left="644" w:hanging="360"/>
      </w:pPr>
      <w:rPr>
        <w:rFonts w:ascii="Times New Roman" w:eastAsiaTheme="minorHAnsi" w:hAnsi="Times New Roman" w:cs="Times New Roman"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F1F5CAC"/>
    <w:multiLevelType w:val="hybridMultilevel"/>
    <w:tmpl w:val="D5800F40"/>
    <w:lvl w:ilvl="0" w:tplc="B804EA66">
      <w:start w:val="1"/>
      <w:numFmt w:val="decimal"/>
      <w:lvlText w:val="%1."/>
      <w:lvlJc w:val="center"/>
      <w:pPr>
        <w:ind w:left="720" w:hanging="360"/>
      </w:pPr>
      <w:rPr>
        <w:rFonts w:ascii="Times New Roman" w:eastAsia="Times New Roman" w:hAnsi="Times New Roman" w:cs="Times New Roman"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7">
    <w:nsid w:val="13265F6C"/>
    <w:multiLevelType w:val="hybridMultilevel"/>
    <w:tmpl w:val="E7D2F678"/>
    <w:lvl w:ilvl="0" w:tplc="04020013">
      <w:start w:val="1"/>
      <w:numFmt w:val="upperRoman"/>
      <w:lvlText w:val="%1."/>
      <w:lvlJc w:val="righ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nsid w:val="1406532A"/>
    <w:multiLevelType w:val="hybridMultilevel"/>
    <w:tmpl w:val="8B2C799E"/>
    <w:lvl w:ilvl="0" w:tplc="FFFFFFFF">
      <w:numFmt w:val="bullet"/>
      <w:pStyle w:val="Bulets"/>
      <w:lvlText w:val="-"/>
      <w:lvlJc w:val="left"/>
      <w:pPr>
        <w:tabs>
          <w:tab w:val="num" w:pos="1340"/>
        </w:tabs>
        <w:ind w:left="134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1200"/>
        </w:tabs>
        <w:ind w:left="120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18552262"/>
    <w:multiLevelType w:val="hybridMultilevel"/>
    <w:tmpl w:val="42D40C8A"/>
    <w:lvl w:ilvl="0" w:tplc="DA4E6E34">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0">
    <w:nsid w:val="250274CE"/>
    <w:multiLevelType w:val="hybridMultilevel"/>
    <w:tmpl w:val="41CA3A18"/>
    <w:lvl w:ilvl="0" w:tplc="FD9E5B0C">
      <w:start w:val="1"/>
      <w:numFmt w:val="decimal"/>
      <w:lvlText w:val="%1."/>
      <w:lvlJc w:val="left"/>
      <w:pPr>
        <w:ind w:left="720" w:hanging="360"/>
      </w:pPr>
      <w:rPr>
        <w:rFonts w:hint="default"/>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2B4E0632"/>
    <w:multiLevelType w:val="hybridMultilevel"/>
    <w:tmpl w:val="2D5687B0"/>
    <w:lvl w:ilvl="0" w:tplc="0010BCFA">
      <w:start w:val="1"/>
      <w:numFmt w:val="decimal"/>
      <w:lvlText w:val="%1."/>
      <w:lvlJc w:val="left"/>
      <w:pPr>
        <w:ind w:left="720" w:hanging="360"/>
      </w:pPr>
      <w:rPr>
        <w:rFonts w:hint="default"/>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nsid w:val="2DF00A74"/>
    <w:multiLevelType w:val="multilevel"/>
    <w:tmpl w:val="81702C66"/>
    <w:styleLink w:val="List1"/>
    <w:lvl w:ilvl="0">
      <w:numFmt w:val="bullet"/>
      <w:lvlText w:val="•"/>
      <w:lvlJc w:val="left"/>
      <w:pPr>
        <w:tabs>
          <w:tab w:val="num" w:pos="360"/>
        </w:tabs>
        <w:ind w:left="360" w:hanging="360"/>
      </w:pPr>
      <w:rPr>
        <w:rFonts w:ascii="Arial" w:eastAsia="Times New Roman" w:hAnsi="Arial"/>
        <w:position w:val="0"/>
        <w:sz w:val="24"/>
      </w:rPr>
    </w:lvl>
    <w:lvl w:ilvl="1">
      <w:start w:val="1"/>
      <w:numFmt w:val="bullet"/>
      <w:lvlText w:val="•"/>
      <w:lvlJc w:val="left"/>
      <w:pPr>
        <w:tabs>
          <w:tab w:val="num" w:pos="1080"/>
        </w:tabs>
        <w:ind w:left="720" w:hanging="360"/>
      </w:pPr>
      <w:rPr>
        <w:rFonts w:ascii="Arial" w:eastAsia="Times New Roman" w:hAnsi="Arial"/>
        <w:position w:val="0"/>
        <w:sz w:val="22"/>
      </w:rPr>
    </w:lvl>
    <w:lvl w:ilvl="2">
      <w:start w:val="1"/>
      <w:numFmt w:val="bullet"/>
      <w:lvlText w:val="•"/>
      <w:lvlJc w:val="left"/>
      <w:pPr>
        <w:tabs>
          <w:tab w:val="num" w:pos="1800"/>
        </w:tabs>
        <w:ind w:left="1080" w:hanging="360"/>
      </w:pPr>
      <w:rPr>
        <w:rFonts w:ascii="Arial" w:eastAsia="Times New Roman" w:hAnsi="Arial"/>
        <w:position w:val="0"/>
        <w:sz w:val="22"/>
      </w:rPr>
    </w:lvl>
    <w:lvl w:ilvl="3">
      <w:start w:val="1"/>
      <w:numFmt w:val="bullet"/>
      <w:lvlText w:val="•"/>
      <w:lvlJc w:val="left"/>
      <w:pPr>
        <w:tabs>
          <w:tab w:val="num" w:pos="2520"/>
        </w:tabs>
        <w:ind w:left="1440" w:hanging="360"/>
      </w:pPr>
      <w:rPr>
        <w:rFonts w:ascii="Arial" w:eastAsia="Times New Roman" w:hAnsi="Arial"/>
        <w:position w:val="0"/>
        <w:sz w:val="22"/>
      </w:rPr>
    </w:lvl>
    <w:lvl w:ilvl="4">
      <w:start w:val="1"/>
      <w:numFmt w:val="bullet"/>
      <w:lvlText w:val="•"/>
      <w:lvlJc w:val="left"/>
      <w:pPr>
        <w:tabs>
          <w:tab w:val="num" w:pos="3240"/>
        </w:tabs>
        <w:ind w:left="1800" w:hanging="360"/>
      </w:pPr>
      <w:rPr>
        <w:rFonts w:ascii="Arial" w:eastAsia="Times New Roman" w:hAnsi="Arial"/>
        <w:position w:val="0"/>
        <w:sz w:val="22"/>
      </w:rPr>
    </w:lvl>
    <w:lvl w:ilvl="5">
      <w:start w:val="1"/>
      <w:numFmt w:val="bullet"/>
      <w:lvlText w:val="•"/>
      <w:lvlJc w:val="left"/>
      <w:pPr>
        <w:tabs>
          <w:tab w:val="num" w:pos="3960"/>
        </w:tabs>
        <w:ind w:left="2160" w:hanging="360"/>
      </w:pPr>
      <w:rPr>
        <w:rFonts w:ascii="Arial" w:eastAsia="Times New Roman" w:hAnsi="Arial"/>
        <w:position w:val="0"/>
        <w:sz w:val="22"/>
      </w:rPr>
    </w:lvl>
    <w:lvl w:ilvl="6">
      <w:start w:val="1"/>
      <w:numFmt w:val="bullet"/>
      <w:lvlText w:val="•"/>
      <w:lvlJc w:val="left"/>
      <w:pPr>
        <w:tabs>
          <w:tab w:val="num" w:pos="4680"/>
        </w:tabs>
        <w:ind w:left="2520" w:hanging="360"/>
      </w:pPr>
      <w:rPr>
        <w:rFonts w:ascii="Arial" w:eastAsia="Times New Roman" w:hAnsi="Arial"/>
        <w:position w:val="0"/>
        <w:sz w:val="22"/>
      </w:rPr>
    </w:lvl>
    <w:lvl w:ilvl="7">
      <w:start w:val="1"/>
      <w:numFmt w:val="bullet"/>
      <w:lvlText w:val="•"/>
      <w:lvlJc w:val="left"/>
      <w:pPr>
        <w:tabs>
          <w:tab w:val="num" w:pos="5400"/>
        </w:tabs>
        <w:ind w:left="2880" w:hanging="360"/>
      </w:pPr>
      <w:rPr>
        <w:rFonts w:ascii="Arial" w:eastAsia="Times New Roman" w:hAnsi="Arial"/>
        <w:position w:val="0"/>
        <w:sz w:val="22"/>
      </w:rPr>
    </w:lvl>
    <w:lvl w:ilvl="8">
      <w:start w:val="1"/>
      <w:numFmt w:val="bullet"/>
      <w:lvlText w:val="•"/>
      <w:lvlJc w:val="left"/>
      <w:pPr>
        <w:tabs>
          <w:tab w:val="num" w:pos="6120"/>
        </w:tabs>
        <w:ind w:left="3240" w:hanging="360"/>
      </w:pPr>
      <w:rPr>
        <w:rFonts w:ascii="Arial" w:eastAsia="Times New Roman" w:hAnsi="Arial"/>
        <w:position w:val="0"/>
        <w:sz w:val="22"/>
      </w:rPr>
    </w:lvl>
  </w:abstractNum>
  <w:abstractNum w:abstractNumId="23">
    <w:nsid w:val="30EC0C58"/>
    <w:multiLevelType w:val="singleLevel"/>
    <w:tmpl w:val="37C61A68"/>
    <w:lvl w:ilvl="0">
      <w:start w:val="2"/>
      <w:numFmt w:val="decimal"/>
      <w:lvlText w:val="(%1)"/>
      <w:legacy w:legacy="1" w:legacySpace="0" w:legacyIndent="331"/>
      <w:lvlJc w:val="left"/>
      <w:rPr>
        <w:rFonts w:ascii="Times New Roman" w:hAnsi="Times New Roman" w:cs="Times New Roman" w:hint="default"/>
      </w:rPr>
    </w:lvl>
  </w:abstractNum>
  <w:abstractNum w:abstractNumId="24">
    <w:nsid w:val="35605C73"/>
    <w:multiLevelType w:val="hybridMultilevel"/>
    <w:tmpl w:val="BC302FE2"/>
    <w:lvl w:ilvl="0" w:tplc="172C4D80">
      <w:start w:val="1"/>
      <w:numFmt w:val="upperRoman"/>
      <w:lvlText w:val="%1."/>
      <w:lvlJc w:val="left"/>
      <w:pPr>
        <w:ind w:left="3220" w:hanging="720"/>
      </w:pPr>
      <w:rPr>
        <w:rFonts w:cs="Times New Roman" w:hint="default"/>
        <w:color w:val="000000"/>
      </w:rPr>
    </w:lvl>
    <w:lvl w:ilvl="1" w:tplc="04020019" w:tentative="1">
      <w:start w:val="1"/>
      <w:numFmt w:val="lowerLetter"/>
      <w:lvlText w:val="%2."/>
      <w:lvlJc w:val="left"/>
      <w:pPr>
        <w:ind w:left="3580" w:hanging="360"/>
      </w:pPr>
      <w:rPr>
        <w:rFonts w:cs="Times New Roman"/>
      </w:rPr>
    </w:lvl>
    <w:lvl w:ilvl="2" w:tplc="0402001B" w:tentative="1">
      <w:start w:val="1"/>
      <w:numFmt w:val="lowerRoman"/>
      <w:lvlText w:val="%3."/>
      <w:lvlJc w:val="right"/>
      <w:pPr>
        <w:ind w:left="4300" w:hanging="180"/>
      </w:pPr>
      <w:rPr>
        <w:rFonts w:cs="Times New Roman"/>
      </w:rPr>
    </w:lvl>
    <w:lvl w:ilvl="3" w:tplc="0402000F" w:tentative="1">
      <w:start w:val="1"/>
      <w:numFmt w:val="decimal"/>
      <w:lvlText w:val="%4."/>
      <w:lvlJc w:val="left"/>
      <w:pPr>
        <w:ind w:left="5020" w:hanging="360"/>
      </w:pPr>
      <w:rPr>
        <w:rFonts w:cs="Times New Roman"/>
      </w:rPr>
    </w:lvl>
    <w:lvl w:ilvl="4" w:tplc="04020019" w:tentative="1">
      <w:start w:val="1"/>
      <w:numFmt w:val="lowerLetter"/>
      <w:lvlText w:val="%5."/>
      <w:lvlJc w:val="left"/>
      <w:pPr>
        <w:ind w:left="5740" w:hanging="360"/>
      </w:pPr>
      <w:rPr>
        <w:rFonts w:cs="Times New Roman"/>
      </w:rPr>
    </w:lvl>
    <w:lvl w:ilvl="5" w:tplc="0402001B" w:tentative="1">
      <w:start w:val="1"/>
      <w:numFmt w:val="lowerRoman"/>
      <w:lvlText w:val="%6."/>
      <w:lvlJc w:val="right"/>
      <w:pPr>
        <w:ind w:left="6460" w:hanging="180"/>
      </w:pPr>
      <w:rPr>
        <w:rFonts w:cs="Times New Roman"/>
      </w:rPr>
    </w:lvl>
    <w:lvl w:ilvl="6" w:tplc="0402000F" w:tentative="1">
      <w:start w:val="1"/>
      <w:numFmt w:val="decimal"/>
      <w:lvlText w:val="%7."/>
      <w:lvlJc w:val="left"/>
      <w:pPr>
        <w:ind w:left="7180" w:hanging="360"/>
      </w:pPr>
      <w:rPr>
        <w:rFonts w:cs="Times New Roman"/>
      </w:rPr>
    </w:lvl>
    <w:lvl w:ilvl="7" w:tplc="04020019" w:tentative="1">
      <w:start w:val="1"/>
      <w:numFmt w:val="lowerLetter"/>
      <w:lvlText w:val="%8."/>
      <w:lvlJc w:val="left"/>
      <w:pPr>
        <w:ind w:left="7900" w:hanging="360"/>
      </w:pPr>
      <w:rPr>
        <w:rFonts w:cs="Times New Roman"/>
      </w:rPr>
    </w:lvl>
    <w:lvl w:ilvl="8" w:tplc="0402001B" w:tentative="1">
      <w:start w:val="1"/>
      <w:numFmt w:val="lowerRoman"/>
      <w:lvlText w:val="%9."/>
      <w:lvlJc w:val="right"/>
      <w:pPr>
        <w:ind w:left="8620" w:hanging="180"/>
      </w:pPr>
      <w:rPr>
        <w:rFonts w:cs="Times New Roman"/>
      </w:rPr>
    </w:lvl>
  </w:abstractNum>
  <w:abstractNum w:abstractNumId="25">
    <w:nsid w:val="3CE97C93"/>
    <w:multiLevelType w:val="singleLevel"/>
    <w:tmpl w:val="C6147964"/>
    <w:lvl w:ilvl="0">
      <w:start w:val="1"/>
      <w:numFmt w:val="decimal"/>
      <w:lvlText w:val="%1."/>
      <w:legacy w:legacy="1" w:legacySpace="0" w:legacyIndent="250"/>
      <w:lvlJc w:val="left"/>
      <w:rPr>
        <w:rFonts w:ascii="Times New Roman" w:hAnsi="Times New Roman" w:cs="Times New Roman" w:hint="default"/>
      </w:rPr>
    </w:lvl>
  </w:abstractNum>
  <w:abstractNum w:abstractNumId="26">
    <w:nsid w:val="3CF00E18"/>
    <w:multiLevelType w:val="singleLevel"/>
    <w:tmpl w:val="DA3E1048"/>
    <w:lvl w:ilvl="0">
      <w:start w:val="1"/>
      <w:numFmt w:val="bullet"/>
      <w:pStyle w:val="a"/>
      <w:lvlText w:val=""/>
      <w:lvlJc w:val="left"/>
      <w:pPr>
        <w:tabs>
          <w:tab w:val="num" w:pos="283"/>
        </w:tabs>
        <w:ind w:left="283" w:hanging="283"/>
      </w:pPr>
      <w:rPr>
        <w:rFonts w:ascii="Symbol" w:hAnsi="Symbol"/>
        <w:color w:val="auto"/>
      </w:rPr>
    </w:lvl>
  </w:abstractNum>
  <w:abstractNum w:abstractNumId="27">
    <w:nsid w:val="3E046F3A"/>
    <w:multiLevelType w:val="hybridMultilevel"/>
    <w:tmpl w:val="61A45F3C"/>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8">
    <w:nsid w:val="3F990D1B"/>
    <w:multiLevelType w:val="hybridMultilevel"/>
    <w:tmpl w:val="B38202D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9">
    <w:nsid w:val="41133243"/>
    <w:multiLevelType w:val="hybridMultilevel"/>
    <w:tmpl w:val="D382DDC8"/>
    <w:lvl w:ilvl="0" w:tplc="FFFFFFFF">
      <w:start w:val="1"/>
      <w:numFmt w:val="decimal"/>
      <w:pStyle w:val="titre4"/>
      <w:lvlText w:val="%1."/>
      <w:lvlJc w:val="left"/>
      <w:pPr>
        <w:ind w:left="720" w:hanging="360"/>
      </w:pPr>
      <w:rPr>
        <w:rFonts w:cs="Times New Roman"/>
      </w:r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0">
    <w:nsid w:val="41BB5313"/>
    <w:multiLevelType w:val="hybridMultilevel"/>
    <w:tmpl w:val="B2A64080"/>
    <w:lvl w:ilvl="0" w:tplc="D8802B52">
      <w:start w:val="1"/>
      <w:numFmt w:val="decimal"/>
      <w:lvlText w:val="%1."/>
      <w:lvlJc w:val="center"/>
      <w:pPr>
        <w:ind w:left="643" w:hanging="360"/>
      </w:pPr>
      <w:rPr>
        <w:rFonts w:ascii="Times New Roman" w:eastAsia="Times New Roman" w:hAnsi="Times New Roman" w:cs="Times New Roman" w:hint="default"/>
        <w:b w:val="0"/>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1">
    <w:nsid w:val="4F385161"/>
    <w:multiLevelType w:val="hybridMultilevel"/>
    <w:tmpl w:val="C3005BC0"/>
    <w:lvl w:ilvl="0" w:tplc="90823864">
      <w:start w:val="3"/>
      <w:numFmt w:val="upperRoman"/>
      <w:lvlText w:val="%1."/>
      <w:lvlJc w:val="left"/>
      <w:pPr>
        <w:ind w:left="1080" w:hanging="720"/>
      </w:pPr>
      <w:rPr>
        <w:rFonts w:cs="Times New Roman" w:hint="default"/>
        <w:color w:val="000000"/>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2">
    <w:nsid w:val="519932B2"/>
    <w:multiLevelType w:val="hybridMultilevel"/>
    <w:tmpl w:val="52D4FC8A"/>
    <w:lvl w:ilvl="0" w:tplc="0D5AB57C">
      <w:start w:val="1"/>
      <w:numFmt w:val="decimal"/>
      <w:lvlText w:val="%1."/>
      <w:lvlJc w:val="left"/>
      <w:pPr>
        <w:tabs>
          <w:tab w:val="num" w:pos="644"/>
        </w:tabs>
        <w:ind w:left="644" w:hanging="360"/>
      </w:pPr>
      <w:rPr>
        <w:rFonts w:hint="default"/>
        <w:b/>
      </w:rPr>
    </w:lvl>
    <w:lvl w:ilvl="1" w:tplc="62444276">
      <w:start w:val="1"/>
      <w:numFmt w:val="bullet"/>
      <w:lvlText w:val="-"/>
      <w:lvlJc w:val="left"/>
      <w:pPr>
        <w:tabs>
          <w:tab w:val="num" w:pos="1440"/>
        </w:tabs>
        <w:ind w:left="1440" w:hanging="360"/>
      </w:pPr>
      <w:rPr>
        <w:rFonts w:ascii="Times New Roman" w:eastAsia="Times New Roman" w:hAnsi="Times New Roman" w:cs="Times New Roman"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33">
    <w:nsid w:val="52357E1C"/>
    <w:multiLevelType w:val="multilevel"/>
    <w:tmpl w:val="7458D456"/>
    <w:styleLink w:val="List31"/>
    <w:lvl w:ilvl="0">
      <w:numFmt w:val="bullet"/>
      <w:lvlText w:val="•"/>
      <w:lvlJc w:val="left"/>
      <w:rPr>
        <w:position w:val="0"/>
      </w:rPr>
    </w:lvl>
    <w:lvl w:ilvl="1">
      <w:start w:val="1"/>
      <w:numFmt w:val="bullet"/>
      <w:lvlText w:val="•"/>
      <w:lvlJc w:val="left"/>
      <w:pPr>
        <w:tabs>
          <w:tab w:val="num" w:pos="-1"/>
        </w:tabs>
        <w:ind w:left="-1"/>
      </w:pPr>
      <w:rPr>
        <w:position w:val="0"/>
      </w:rPr>
    </w:lvl>
    <w:lvl w:ilvl="2">
      <w:start w:val="1"/>
      <w:numFmt w:val="bullet"/>
      <w:lvlText w:val="•"/>
      <w:lvlJc w:val="left"/>
      <w:pPr>
        <w:tabs>
          <w:tab w:val="num" w:pos="-1"/>
        </w:tabs>
        <w:ind w:left="-1"/>
      </w:pPr>
      <w:rPr>
        <w:position w:val="0"/>
      </w:rPr>
    </w:lvl>
    <w:lvl w:ilvl="3">
      <w:start w:val="1"/>
      <w:numFmt w:val="bullet"/>
      <w:lvlText w:val="•"/>
      <w:lvlJc w:val="left"/>
      <w:pPr>
        <w:tabs>
          <w:tab w:val="num" w:pos="-1"/>
        </w:tabs>
        <w:ind w:left="-1"/>
      </w:pPr>
      <w:rPr>
        <w:position w:val="0"/>
      </w:rPr>
    </w:lvl>
    <w:lvl w:ilvl="4">
      <w:start w:val="1"/>
      <w:numFmt w:val="bullet"/>
      <w:lvlText w:val="•"/>
      <w:lvlJc w:val="left"/>
      <w:pPr>
        <w:tabs>
          <w:tab w:val="num" w:pos="-1"/>
        </w:tabs>
        <w:ind w:left="-1"/>
      </w:pPr>
      <w:rPr>
        <w:position w:val="0"/>
      </w:rPr>
    </w:lvl>
    <w:lvl w:ilvl="5">
      <w:start w:val="1"/>
      <w:numFmt w:val="bullet"/>
      <w:lvlText w:val="•"/>
      <w:lvlJc w:val="left"/>
      <w:pPr>
        <w:tabs>
          <w:tab w:val="num" w:pos="-1"/>
        </w:tabs>
        <w:ind w:left="-1"/>
      </w:pPr>
      <w:rPr>
        <w:position w:val="0"/>
      </w:rPr>
    </w:lvl>
    <w:lvl w:ilvl="6">
      <w:start w:val="1"/>
      <w:numFmt w:val="bullet"/>
      <w:lvlText w:val="•"/>
      <w:lvlJc w:val="left"/>
      <w:pPr>
        <w:tabs>
          <w:tab w:val="num" w:pos="-1"/>
        </w:tabs>
        <w:ind w:left="-1"/>
      </w:pPr>
      <w:rPr>
        <w:position w:val="0"/>
      </w:rPr>
    </w:lvl>
    <w:lvl w:ilvl="7">
      <w:start w:val="1"/>
      <w:numFmt w:val="bullet"/>
      <w:lvlText w:val="•"/>
      <w:lvlJc w:val="left"/>
      <w:pPr>
        <w:tabs>
          <w:tab w:val="num" w:pos="-1"/>
        </w:tabs>
        <w:ind w:left="-1"/>
      </w:pPr>
      <w:rPr>
        <w:position w:val="0"/>
      </w:rPr>
    </w:lvl>
    <w:lvl w:ilvl="8">
      <w:start w:val="1"/>
      <w:numFmt w:val="bullet"/>
      <w:lvlText w:val="•"/>
      <w:lvlJc w:val="left"/>
      <w:pPr>
        <w:tabs>
          <w:tab w:val="num" w:pos="-1"/>
        </w:tabs>
        <w:ind w:left="-1"/>
      </w:pPr>
      <w:rPr>
        <w:position w:val="0"/>
      </w:rPr>
    </w:lvl>
  </w:abstractNum>
  <w:abstractNum w:abstractNumId="34">
    <w:nsid w:val="534959D8"/>
    <w:multiLevelType w:val="multilevel"/>
    <w:tmpl w:val="EAD0DCF8"/>
    <w:styleLink w:val="List21"/>
    <w:lvl w:ilvl="0">
      <w:numFmt w:val="bullet"/>
      <w:lvlText w:val="•"/>
      <w:lvlJc w:val="left"/>
      <w:rPr>
        <w:position w:val="0"/>
      </w:rPr>
    </w:lvl>
    <w:lvl w:ilvl="1">
      <w:start w:val="1"/>
      <w:numFmt w:val="bullet"/>
      <w:lvlText w:val="•"/>
      <w:lvlJc w:val="left"/>
      <w:pPr>
        <w:tabs>
          <w:tab w:val="num" w:pos="-1"/>
        </w:tabs>
        <w:ind w:left="-1"/>
      </w:pPr>
      <w:rPr>
        <w:position w:val="0"/>
      </w:rPr>
    </w:lvl>
    <w:lvl w:ilvl="2">
      <w:start w:val="1"/>
      <w:numFmt w:val="bullet"/>
      <w:lvlText w:val="•"/>
      <w:lvlJc w:val="left"/>
      <w:pPr>
        <w:tabs>
          <w:tab w:val="num" w:pos="-1"/>
        </w:tabs>
        <w:ind w:left="-1"/>
      </w:pPr>
      <w:rPr>
        <w:position w:val="0"/>
      </w:rPr>
    </w:lvl>
    <w:lvl w:ilvl="3">
      <w:start w:val="1"/>
      <w:numFmt w:val="bullet"/>
      <w:lvlText w:val="•"/>
      <w:lvlJc w:val="left"/>
      <w:pPr>
        <w:tabs>
          <w:tab w:val="num" w:pos="-1"/>
        </w:tabs>
        <w:ind w:left="-1"/>
      </w:pPr>
      <w:rPr>
        <w:position w:val="0"/>
      </w:rPr>
    </w:lvl>
    <w:lvl w:ilvl="4">
      <w:start w:val="1"/>
      <w:numFmt w:val="bullet"/>
      <w:lvlText w:val="•"/>
      <w:lvlJc w:val="left"/>
      <w:pPr>
        <w:tabs>
          <w:tab w:val="num" w:pos="-1"/>
        </w:tabs>
        <w:ind w:left="-1"/>
      </w:pPr>
      <w:rPr>
        <w:position w:val="0"/>
      </w:rPr>
    </w:lvl>
    <w:lvl w:ilvl="5">
      <w:start w:val="1"/>
      <w:numFmt w:val="bullet"/>
      <w:lvlText w:val="•"/>
      <w:lvlJc w:val="left"/>
      <w:pPr>
        <w:tabs>
          <w:tab w:val="num" w:pos="-1"/>
        </w:tabs>
        <w:ind w:left="-1"/>
      </w:pPr>
      <w:rPr>
        <w:position w:val="0"/>
      </w:rPr>
    </w:lvl>
    <w:lvl w:ilvl="6">
      <w:start w:val="1"/>
      <w:numFmt w:val="bullet"/>
      <w:lvlText w:val="•"/>
      <w:lvlJc w:val="left"/>
      <w:pPr>
        <w:tabs>
          <w:tab w:val="num" w:pos="-1"/>
        </w:tabs>
        <w:ind w:left="-1"/>
      </w:pPr>
      <w:rPr>
        <w:position w:val="0"/>
      </w:rPr>
    </w:lvl>
    <w:lvl w:ilvl="7">
      <w:start w:val="1"/>
      <w:numFmt w:val="bullet"/>
      <w:lvlText w:val="•"/>
      <w:lvlJc w:val="left"/>
      <w:pPr>
        <w:tabs>
          <w:tab w:val="num" w:pos="-1"/>
        </w:tabs>
        <w:ind w:left="-1"/>
      </w:pPr>
      <w:rPr>
        <w:position w:val="0"/>
      </w:rPr>
    </w:lvl>
    <w:lvl w:ilvl="8">
      <w:start w:val="1"/>
      <w:numFmt w:val="bullet"/>
      <w:lvlText w:val="•"/>
      <w:lvlJc w:val="left"/>
      <w:pPr>
        <w:tabs>
          <w:tab w:val="num" w:pos="-1"/>
        </w:tabs>
        <w:ind w:left="-1"/>
      </w:pPr>
      <w:rPr>
        <w:position w:val="0"/>
      </w:rPr>
    </w:lvl>
  </w:abstractNum>
  <w:abstractNum w:abstractNumId="35">
    <w:nsid w:val="554B6D1A"/>
    <w:multiLevelType w:val="hybridMultilevel"/>
    <w:tmpl w:val="B40A7E3A"/>
    <w:lvl w:ilvl="0" w:tplc="D09C69A0">
      <w:start w:val="1"/>
      <w:numFmt w:val="bullet"/>
      <w:pStyle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58518B0"/>
    <w:multiLevelType w:val="hybridMultilevel"/>
    <w:tmpl w:val="58E005D8"/>
    <w:lvl w:ilvl="0" w:tplc="83FA91B4">
      <w:start w:val="1"/>
      <w:numFmt w:val="decimal"/>
      <w:lvlText w:val="%1."/>
      <w:lvlJc w:val="left"/>
      <w:pPr>
        <w:ind w:left="720" w:hanging="360"/>
      </w:pPr>
      <w:rPr>
        <w:rFonts w:hint="default"/>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7">
    <w:nsid w:val="5BDF3A97"/>
    <w:multiLevelType w:val="hybridMultilevel"/>
    <w:tmpl w:val="A63A7C64"/>
    <w:lvl w:ilvl="0" w:tplc="0402000F">
      <w:start w:val="1"/>
      <w:numFmt w:val="decimal"/>
      <w:pStyle w:val="TOCHeading1"/>
      <w:lvlText w:val="%1."/>
      <w:lvlJc w:val="left"/>
      <w:pPr>
        <w:tabs>
          <w:tab w:val="num" w:pos="900"/>
        </w:tabs>
        <w:ind w:left="900" w:hanging="360"/>
      </w:pPr>
      <w:rPr>
        <w:rFonts w:cs="Times New Roman" w:hint="default"/>
        <w:b w:val="0"/>
        <w:i w:val="0"/>
      </w:rPr>
    </w:lvl>
    <w:lvl w:ilvl="1" w:tplc="BFAA8E20">
      <w:start w:val="1"/>
      <w:numFmt w:val="russianLower"/>
      <w:lvlText w:val="%2)"/>
      <w:lvlJc w:val="left"/>
      <w:pPr>
        <w:tabs>
          <w:tab w:val="num" w:pos="1800"/>
        </w:tabs>
        <w:ind w:left="1800" w:hanging="360"/>
      </w:pPr>
      <w:rPr>
        <w:rFonts w:cs="Times New Roman" w:hint="default"/>
        <w:b w:val="0"/>
        <w:i w:val="0"/>
      </w:rPr>
    </w:lvl>
    <w:lvl w:ilvl="2" w:tplc="0402001B">
      <w:start w:val="1"/>
      <w:numFmt w:val="russianLower"/>
      <w:lvlText w:val="%3)"/>
      <w:lvlJc w:val="left"/>
      <w:pPr>
        <w:tabs>
          <w:tab w:val="num" w:pos="1800"/>
        </w:tabs>
        <w:ind w:left="1800" w:hanging="360"/>
      </w:pPr>
      <w:rPr>
        <w:rFonts w:cs="Times New Roman" w:hint="default"/>
        <w:b w:val="0"/>
        <w:i w:val="0"/>
      </w:rPr>
    </w:lvl>
    <w:lvl w:ilvl="3" w:tplc="0402000F">
      <w:start w:val="2"/>
      <w:numFmt w:val="bullet"/>
      <w:lvlText w:val="-"/>
      <w:lvlJc w:val="left"/>
      <w:pPr>
        <w:tabs>
          <w:tab w:val="num" w:pos="3930"/>
        </w:tabs>
        <w:ind w:left="3930" w:hanging="1050"/>
      </w:pPr>
      <w:rPr>
        <w:rFonts w:ascii="Times New Roman" w:eastAsia="Times New Roman" w:hAnsi="Times New Roman" w:hint="default"/>
      </w:rPr>
    </w:lvl>
    <w:lvl w:ilvl="4" w:tplc="04020019" w:tentative="1">
      <w:start w:val="1"/>
      <w:numFmt w:val="lowerLetter"/>
      <w:lvlText w:val="%5."/>
      <w:lvlJc w:val="left"/>
      <w:pPr>
        <w:tabs>
          <w:tab w:val="num" w:pos="3960"/>
        </w:tabs>
        <w:ind w:left="3960" w:hanging="360"/>
      </w:pPr>
      <w:rPr>
        <w:rFonts w:cs="Times New Roman"/>
      </w:rPr>
    </w:lvl>
    <w:lvl w:ilvl="5" w:tplc="0402001B" w:tentative="1">
      <w:start w:val="1"/>
      <w:numFmt w:val="lowerRoman"/>
      <w:lvlText w:val="%6."/>
      <w:lvlJc w:val="right"/>
      <w:pPr>
        <w:tabs>
          <w:tab w:val="num" w:pos="4680"/>
        </w:tabs>
        <w:ind w:left="4680" w:hanging="180"/>
      </w:pPr>
      <w:rPr>
        <w:rFonts w:cs="Times New Roman"/>
      </w:rPr>
    </w:lvl>
    <w:lvl w:ilvl="6" w:tplc="0402000F" w:tentative="1">
      <w:start w:val="1"/>
      <w:numFmt w:val="decimal"/>
      <w:lvlText w:val="%7."/>
      <w:lvlJc w:val="left"/>
      <w:pPr>
        <w:tabs>
          <w:tab w:val="num" w:pos="5400"/>
        </w:tabs>
        <w:ind w:left="5400" w:hanging="360"/>
      </w:pPr>
      <w:rPr>
        <w:rFonts w:cs="Times New Roman"/>
      </w:rPr>
    </w:lvl>
    <w:lvl w:ilvl="7" w:tplc="04020019" w:tentative="1">
      <w:start w:val="1"/>
      <w:numFmt w:val="lowerLetter"/>
      <w:lvlText w:val="%8."/>
      <w:lvlJc w:val="left"/>
      <w:pPr>
        <w:tabs>
          <w:tab w:val="num" w:pos="6120"/>
        </w:tabs>
        <w:ind w:left="6120" w:hanging="360"/>
      </w:pPr>
      <w:rPr>
        <w:rFonts w:cs="Times New Roman"/>
      </w:rPr>
    </w:lvl>
    <w:lvl w:ilvl="8" w:tplc="0402001B" w:tentative="1">
      <w:start w:val="1"/>
      <w:numFmt w:val="lowerRoman"/>
      <w:lvlText w:val="%9."/>
      <w:lvlJc w:val="right"/>
      <w:pPr>
        <w:tabs>
          <w:tab w:val="num" w:pos="6840"/>
        </w:tabs>
        <w:ind w:left="6840" w:hanging="180"/>
      </w:pPr>
      <w:rPr>
        <w:rFonts w:cs="Times New Roman"/>
      </w:rPr>
    </w:lvl>
  </w:abstractNum>
  <w:abstractNum w:abstractNumId="38">
    <w:nsid w:val="638C4E15"/>
    <w:multiLevelType w:val="multilevel"/>
    <w:tmpl w:val="61322644"/>
    <w:styleLink w:val="List0"/>
    <w:lvl w:ilvl="0">
      <w:numFmt w:val="bullet"/>
      <w:lvlText w:val="▪"/>
      <w:lvlJc w:val="left"/>
      <w:pPr>
        <w:tabs>
          <w:tab w:val="num" w:pos="720"/>
        </w:tabs>
        <w:ind w:left="720" w:hanging="360"/>
      </w:pPr>
      <w:rPr>
        <w:position w:val="0"/>
        <w:sz w:val="24"/>
      </w:rPr>
    </w:lvl>
    <w:lvl w:ilvl="1">
      <w:start w:val="1"/>
      <w:numFmt w:val="bullet"/>
      <w:lvlText w:val="o"/>
      <w:lvlJc w:val="left"/>
      <w:pPr>
        <w:tabs>
          <w:tab w:val="num" w:pos="1410"/>
        </w:tabs>
        <w:ind w:left="1410" w:hanging="330"/>
      </w:pPr>
      <w:rPr>
        <w:position w:val="0"/>
        <w:sz w:val="22"/>
      </w:rPr>
    </w:lvl>
    <w:lvl w:ilvl="2">
      <w:start w:val="1"/>
      <w:numFmt w:val="bullet"/>
      <w:lvlText w:val="▪"/>
      <w:lvlJc w:val="left"/>
      <w:pPr>
        <w:tabs>
          <w:tab w:val="num" w:pos="2130"/>
        </w:tabs>
        <w:ind w:left="2130" w:hanging="330"/>
      </w:pPr>
      <w:rPr>
        <w:position w:val="0"/>
        <w:sz w:val="22"/>
      </w:rPr>
    </w:lvl>
    <w:lvl w:ilvl="3">
      <w:start w:val="1"/>
      <w:numFmt w:val="bullet"/>
      <w:lvlText w:val="•"/>
      <w:lvlJc w:val="left"/>
      <w:pPr>
        <w:tabs>
          <w:tab w:val="num" w:pos="2850"/>
        </w:tabs>
        <w:ind w:left="2850" w:hanging="330"/>
      </w:pPr>
      <w:rPr>
        <w:position w:val="0"/>
        <w:sz w:val="22"/>
      </w:rPr>
    </w:lvl>
    <w:lvl w:ilvl="4">
      <w:start w:val="1"/>
      <w:numFmt w:val="bullet"/>
      <w:lvlText w:val="o"/>
      <w:lvlJc w:val="left"/>
      <w:pPr>
        <w:tabs>
          <w:tab w:val="num" w:pos="3570"/>
        </w:tabs>
        <w:ind w:left="3570" w:hanging="330"/>
      </w:pPr>
      <w:rPr>
        <w:position w:val="0"/>
        <w:sz w:val="22"/>
      </w:rPr>
    </w:lvl>
    <w:lvl w:ilvl="5">
      <w:start w:val="1"/>
      <w:numFmt w:val="bullet"/>
      <w:lvlText w:val="▪"/>
      <w:lvlJc w:val="left"/>
      <w:pPr>
        <w:tabs>
          <w:tab w:val="num" w:pos="4290"/>
        </w:tabs>
        <w:ind w:left="4290" w:hanging="330"/>
      </w:pPr>
      <w:rPr>
        <w:position w:val="0"/>
        <w:sz w:val="22"/>
      </w:rPr>
    </w:lvl>
    <w:lvl w:ilvl="6">
      <w:start w:val="1"/>
      <w:numFmt w:val="bullet"/>
      <w:lvlText w:val="•"/>
      <w:lvlJc w:val="left"/>
      <w:pPr>
        <w:tabs>
          <w:tab w:val="num" w:pos="5010"/>
        </w:tabs>
        <w:ind w:left="5010" w:hanging="330"/>
      </w:pPr>
      <w:rPr>
        <w:position w:val="0"/>
        <w:sz w:val="22"/>
      </w:rPr>
    </w:lvl>
    <w:lvl w:ilvl="7">
      <w:start w:val="1"/>
      <w:numFmt w:val="bullet"/>
      <w:lvlText w:val="o"/>
      <w:lvlJc w:val="left"/>
      <w:pPr>
        <w:tabs>
          <w:tab w:val="num" w:pos="5730"/>
        </w:tabs>
        <w:ind w:left="5730" w:hanging="330"/>
      </w:pPr>
      <w:rPr>
        <w:position w:val="0"/>
        <w:sz w:val="22"/>
      </w:rPr>
    </w:lvl>
    <w:lvl w:ilvl="8">
      <w:start w:val="1"/>
      <w:numFmt w:val="bullet"/>
      <w:lvlText w:val="▪"/>
      <w:lvlJc w:val="left"/>
      <w:pPr>
        <w:tabs>
          <w:tab w:val="num" w:pos="6450"/>
        </w:tabs>
        <w:ind w:left="6450" w:hanging="330"/>
      </w:pPr>
      <w:rPr>
        <w:position w:val="0"/>
        <w:sz w:val="22"/>
      </w:rPr>
    </w:lvl>
  </w:abstractNum>
  <w:abstractNum w:abstractNumId="39">
    <w:nsid w:val="6A0B769F"/>
    <w:multiLevelType w:val="hybridMultilevel"/>
    <w:tmpl w:val="7BE4648C"/>
    <w:lvl w:ilvl="0" w:tplc="CD40880C">
      <w:start w:val="1"/>
      <w:numFmt w:val="decimal"/>
      <w:lvlText w:val="%1."/>
      <w:lvlJc w:val="left"/>
      <w:pPr>
        <w:ind w:left="720" w:hanging="360"/>
      </w:pPr>
      <w:rPr>
        <w:rFonts w:hint="default"/>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0">
    <w:nsid w:val="6A3E1BC5"/>
    <w:multiLevelType w:val="hybridMultilevel"/>
    <w:tmpl w:val="FA202AAE"/>
    <w:lvl w:ilvl="0" w:tplc="A906E39A">
      <w:start w:val="1"/>
      <w:numFmt w:val="decimal"/>
      <w:pStyle w:val="Title3"/>
      <w:lvlText w:val="%1."/>
      <w:lvlJc w:val="left"/>
      <w:pPr>
        <w:tabs>
          <w:tab w:val="num" w:pos="900"/>
        </w:tabs>
        <w:ind w:left="900" w:hanging="360"/>
      </w:pPr>
      <w:rPr>
        <w:rFonts w:cs="Times New Roman" w:hint="default"/>
        <w:b w:val="0"/>
        <w:i w:val="0"/>
      </w:rPr>
    </w:lvl>
    <w:lvl w:ilvl="1" w:tplc="22D472D0" w:tentative="1">
      <w:start w:val="1"/>
      <w:numFmt w:val="lowerLetter"/>
      <w:lvlText w:val="%2."/>
      <w:lvlJc w:val="left"/>
      <w:pPr>
        <w:tabs>
          <w:tab w:val="num" w:pos="1440"/>
        </w:tabs>
        <w:ind w:left="1440" w:hanging="360"/>
      </w:pPr>
      <w:rPr>
        <w:rFonts w:cs="Times New Roman"/>
      </w:rPr>
    </w:lvl>
    <w:lvl w:ilvl="2" w:tplc="22F2F206">
      <w:start w:val="1"/>
      <w:numFmt w:val="lowerRoman"/>
      <w:lvlText w:val="%3."/>
      <w:lvlJc w:val="right"/>
      <w:pPr>
        <w:tabs>
          <w:tab w:val="num" w:pos="2160"/>
        </w:tabs>
        <w:ind w:left="2160" w:hanging="180"/>
      </w:pPr>
      <w:rPr>
        <w:rFonts w:cs="Times New Roman"/>
      </w:rPr>
    </w:lvl>
    <w:lvl w:ilvl="3" w:tplc="5278169E" w:tentative="1">
      <w:start w:val="1"/>
      <w:numFmt w:val="decimal"/>
      <w:lvlText w:val="%4."/>
      <w:lvlJc w:val="left"/>
      <w:pPr>
        <w:tabs>
          <w:tab w:val="num" w:pos="2880"/>
        </w:tabs>
        <w:ind w:left="2880" w:hanging="360"/>
      </w:pPr>
      <w:rPr>
        <w:rFonts w:cs="Times New Roman"/>
      </w:rPr>
    </w:lvl>
    <w:lvl w:ilvl="4" w:tplc="193A4EFA" w:tentative="1">
      <w:start w:val="1"/>
      <w:numFmt w:val="lowerLetter"/>
      <w:lvlText w:val="%5."/>
      <w:lvlJc w:val="left"/>
      <w:pPr>
        <w:tabs>
          <w:tab w:val="num" w:pos="3600"/>
        </w:tabs>
        <w:ind w:left="3600" w:hanging="360"/>
      </w:pPr>
      <w:rPr>
        <w:rFonts w:cs="Times New Roman"/>
      </w:rPr>
    </w:lvl>
    <w:lvl w:ilvl="5" w:tplc="1DD00BEC" w:tentative="1">
      <w:start w:val="1"/>
      <w:numFmt w:val="lowerRoman"/>
      <w:lvlText w:val="%6."/>
      <w:lvlJc w:val="right"/>
      <w:pPr>
        <w:tabs>
          <w:tab w:val="num" w:pos="4320"/>
        </w:tabs>
        <w:ind w:left="4320" w:hanging="180"/>
      </w:pPr>
      <w:rPr>
        <w:rFonts w:cs="Times New Roman"/>
      </w:rPr>
    </w:lvl>
    <w:lvl w:ilvl="6" w:tplc="D518A782" w:tentative="1">
      <w:start w:val="1"/>
      <w:numFmt w:val="decimal"/>
      <w:lvlText w:val="%7."/>
      <w:lvlJc w:val="left"/>
      <w:pPr>
        <w:tabs>
          <w:tab w:val="num" w:pos="5040"/>
        </w:tabs>
        <w:ind w:left="5040" w:hanging="360"/>
      </w:pPr>
      <w:rPr>
        <w:rFonts w:cs="Times New Roman"/>
      </w:rPr>
    </w:lvl>
    <w:lvl w:ilvl="7" w:tplc="C61E2816" w:tentative="1">
      <w:start w:val="1"/>
      <w:numFmt w:val="lowerLetter"/>
      <w:lvlText w:val="%8."/>
      <w:lvlJc w:val="left"/>
      <w:pPr>
        <w:tabs>
          <w:tab w:val="num" w:pos="5760"/>
        </w:tabs>
        <w:ind w:left="5760" w:hanging="360"/>
      </w:pPr>
      <w:rPr>
        <w:rFonts w:cs="Times New Roman"/>
      </w:rPr>
    </w:lvl>
    <w:lvl w:ilvl="8" w:tplc="20744DB2" w:tentative="1">
      <w:start w:val="1"/>
      <w:numFmt w:val="lowerRoman"/>
      <w:lvlText w:val="%9."/>
      <w:lvlJc w:val="right"/>
      <w:pPr>
        <w:tabs>
          <w:tab w:val="num" w:pos="6480"/>
        </w:tabs>
        <w:ind w:left="6480" w:hanging="180"/>
      </w:pPr>
      <w:rPr>
        <w:rFonts w:cs="Times New Roman"/>
      </w:rPr>
    </w:lvl>
  </w:abstractNum>
  <w:num w:numId="1">
    <w:abstractNumId w:val="37"/>
  </w:num>
  <w:num w:numId="2">
    <w:abstractNumId w:val="29"/>
  </w:num>
  <w:num w:numId="3">
    <w:abstractNumId w:val="40"/>
  </w:num>
  <w:num w:numId="4">
    <w:abstractNumId w:val="18"/>
  </w:num>
  <w:num w:numId="5">
    <w:abstractNumId w:val="26"/>
  </w:num>
  <w:num w:numId="6">
    <w:abstractNumId w:val="11"/>
  </w:num>
  <w:num w:numId="7">
    <w:abstractNumId w:val="11"/>
    <w:lvlOverride w:ilvl="0">
      <w:lvl w:ilvl="0">
        <w:start w:val="1"/>
        <w:numFmt w:val="decimal"/>
        <w:lvlText w:val="%1."/>
        <w:lvlJc w:val="left"/>
        <w:pPr>
          <w:ind w:left="850" w:hanging="850"/>
        </w:pPr>
        <w:rPr>
          <w:rFonts w:ascii="Times New Roman" w:hAnsi="Times New Roman" w:cs="Times New Roman"/>
          <w:b/>
          <w:bCs/>
          <w:i/>
          <w:iCs/>
          <w:strike w:val="0"/>
          <w:color w:val="auto"/>
          <w:sz w:val="22"/>
          <w:szCs w:val="22"/>
          <w:u w:val="none"/>
        </w:rPr>
      </w:lvl>
    </w:lvlOverride>
    <w:lvlOverride w:ilvl="1">
      <w:lvl w:ilvl="1">
        <w:start w:val="1"/>
        <w:numFmt w:val="decimal"/>
        <w:lvlText w:val="%1.%2."/>
        <w:lvlJc w:val="left"/>
        <w:pPr>
          <w:ind w:left="1210" w:hanging="850"/>
        </w:pPr>
        <w:rPr>
          <w:rFonts w:ascii="Times New Roman" w:hAnsi="Times New Roman" w:cs="Times New Roman"/>
          <w:b w:val="0"/>
          <w:bCs w:val="0"/>
          <w:i/>
          <w:iCs/>
          <w:strike w:val="0"/>
          <w:color w:val="auto"/>
          <w:sz w:val="22"/>
          <w:szCs w:val="22"/>
          <w:u w:val="none"/>
        </w:rPr>
      </w:lvl>
    </w:lvlOverride>
    <w:lvlOverride w:ilvl="2">
      <w:lvl w:ilvl="2">
        <w:start w:val="1"/>
        <w:numFmt w:val="decimal"/>
        <w:lvlText w:val="%1.%2.%3."/>
        <w:lvlJc w:val="left"/>
        <w:pPr>
          <w:ind w:left="1570" w:hanging="850"/>
        </w:pPr>
        <w:rPr>
          <w:rFonts w:ascii="Times New Roman" w:hAnsi="Times New Roman" w:cs="Times New Roman"/>
          <w:b w:val="0"/>
          <w:bCs w:val="0"/>
          <w:i/>
          <w:iCs/>
          <w:strike w:val="0"/>
          <w:color w:val="auto"/>
          <w:sz w:val="22"/>
          <w:szCs w:val="22"/>
          <w:u w:val="none"/>
        </w:rPr>
      </w:lvl>
    </w:lvlOverride>
    <w:lvlOverride w:ilvl="3">
      <w:lvl w:ilvl="3">
        <w:start w:val="1"/>
        <w:numFmt w:val="decimal"/>
        <w:lvlText w:val="%1.%2.%3.%4."/>
        <w:lvlJc w:val="left"/>
        <w:pPr>
          <w:ind w:left="1930" w:hanging="850"/>
        </w:pPr>
        <w:rPr>
          <w:rFonts w:ascii="Times New Roman" w:hAnsi="Times New Roman" w:cs="Times New Roman"/>
          <w:b w:val="0"/>
          <w:bCs w:val="0"/>
          <w:i/>
          <w:iCs/>
          <w:strike w:val="0"/>
          <w:color w:val="auto"/>
          <w:sz w:val="22"/>
          <w:szCs w:val="22"/>
          <w:u w:val="none"/>
        </w:rPr>
      </w:lvl>
    </w:lvlOverride>
    <w:lvlOverride w:ilvl="4">
      <w:lvl w:ilvl="4">
        <w:start w:val="1"/>
        <w:numFmt w:val="decimal"/>
        <w:lvlText w:val="%1.%2.%3.%4.%5."/>
        <w:lvlJc w:val="left"/>
        <w:pPr>
          <w:ind w:left="2290" w:hanging="850"/>
        </w:pPr>
        <w:rPr>
          <w:rFonts w:ascii="Times New Roman" w:hAnsi="Times New Roman" w:cs="Times New Roman"/>
          <w:b w:val="0"/>
          <w:bCs w:val="0"/>
          <w:i/>
          <w:iCs/>
          <w:strike w:val="0"/>
          <w:color w:val="auto"/>
          <w:sz w:val="22"/>
          <w:szCs w:val="22"/>
          <w:u w:val="none"/>
        </w:rPr>
      </w:lvl>
    </w:lvlOverride>
    <w:lvlOverride w:ilvl="5">
      <w:lvl w:ilvl="5">
        <w:start w:val="1"/>
        <w:numFmt w:val="decimal"/>
        <w:lvlText w:val="%1.%2.%3.%4.%5.%6."/>
        <w:lvlJc w:val="left"/>
        <w:pPr>
          <w:ind w:left="2650" w:hanging="850"/>
        </w:pPr>
        <w:rPr>
          <w:rFonts w:ascii="Times New Roman" w:hAnsi="Times New Roman" w:cs="Times New Roman"/>
          <w:b w:val="0"/>
          <w:bCs w:val="0"/>
          <w:i/>
          <w:iCs/>
          <w:strike w:val="0"/>
          <w:color w:val="auto"/>
          <w:sz w:val="22"/>
          <w:szCs w:val="22"/>
          <w:u w:val="none"/>
        </w:rPr>
      </w:lvl>
    </w:lvlOverride>
    <w:lvlOverride w:ilvl="6">
      <w:lvl w:ilvl="6">
        <w:start w:val="1"/>
        <w:numFmt w:val="decimal"/>
        <w:lvlText w:val="%1.%2.%3.%4.%5.%6.%7."/>
        <w:lvlJc w:val="left"/>
        <w:pPr>
          <w:ind w:left="3010" w:hanging="850"/>
        </w:pPr>
        <w:rPr>
          <w:rFonts w:ascii="Times New Roman" w:hAnsi="Times New Roman" w:cs="Times New Roman"/>
          <w:b w:val="0"/>
          <w:bCs w:val="0"/>
          <w:i/>
          <w:iCs/>
          <w:strike w:val="0"/>
          <w:color w:val="auto"/>
          <w:sz w:val="22"/>
          <w:szCs w:val="22"/>
          <w:u w:val="none"/>
        </w:rPr>
      </w:lvl>
    </w:lvlOverride>
    <w:lvlOverride w:ilvl="7">
      <w:lvl w:ilvl="7">
        <w:start w:val="1"/>
        <w:numFmt w:val="decimal"/>
        <w:lvlText w:val="%1.%2.%3.%4.%5.%6.%7.%8."/>
        <w:lvlJc w:val="left"/>
        <w:pPr>
          <w:ind w:left="3370" w:hanging="850"/>
        </w:pPr>
        <w:rPr>
          <w:rFonts w:ascii="Times New Roman" w:hAnsi="Times New Roman" w:cs="Times New Roman"/>
          <w:b w:val="0"/>
          <w:bCs w:val="0"/>
          <w:i/>
          <w:iCs/>
          <w:strike w:val="0"/>
          <w:color w:val="auto"/>
          <w:sz w:val="22"/>
          <w:szCs w:val="22"/>
          <w:u w:val="none"/>
        </w:rPr>
      </w:lvl>
    </w:lvlOverride>
    <w:lvlOverride w:ilvl="8">
      <w:lvl w:ilvl="8">
        <w:start w:val="1"/>
        <w:numFmt w:val="decimal"/>
        <w:lvlText w:val="%1.%2.%3.%4.%5.%6.%7.%8.%9."/>
        <w:lvlJc w:val="left"/>
        <w:pPr>
          <w:ind w:left="3730" w:hanging="850"/>
        </w:pPr>
        <w:rPr>
          <w:rFonts w:ascii="Times New Roman" w:hAnsi="Times New Roman" w:cs="Times New Roman"/>
          <w:b w:val="0"/>
          <w:bCs w:val="0"/>
          <w:i/>
          <w:iCs/>
          <w:strike w:val="0"/>
          <w:color w:val="auto"/>
          <w:sz w:val="22"/>
          <w:szCs w:val="22"/>
          <w:u w:val="none"/>
        </w:rPr>
      </w:lvl>
    </w:lvlOverride>
  </w:num>
  <w:num w:numId="8">
    <w:abstractNumId w:val="12"/>
  </w:num>
  <w:num w:numId="9">
    <w:abstractNumId w:val="19"/>
  </w:num>
  <w:num w:numId="10">
    <w:abstractNumId w:val="38"/>
  </w:num>
  <w:num w:numId="11">
    <w:abstractNumId w:val="22"/>
  </w:num>
  <w:num w:numId="12">
    <w:abstractNumId w:val="34"/>
  </w:num>
  <w:num w:numId="13">
    <w:abstractNumId w:val="33"/>
  </w:num>
  <w:num w:numId="14">
    <w:abstractNumId w:val="13"/>
  </w:num>
  <w:num w:numId="15">
    <w:abstractNumId w:val="35"/>
  </w:num>
  <w:num w:numId="16">
    <w:abstractNumId w:val="23"/>
  </w:num>
  <w:num w:numId="17">
    <w:abstractNumId w:val="25"/>
  </w:num>
  <w:num w:numId="18">
    <w:abstractNumId w:val="39"/>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2"/>
    </w:lvlOverride>
  </w:num>
  <w:num w:numId="24">
    <w:abstractNumId w:val="7"/>
  </w:num>
  <w:num w:numId="25">
    <w:abstractNumId w:val="32"/>
  </w:num>
  <w:num w:numId="26">
    <w:abstractNumId w:val="0"/>
  </w:num>
  <w:num w:numId="27">
    <w:abstractNumId w:val="1"/>
  </w:num>
  <w:num w:numId="28">
    <w:abstractNumId w:val="2"/>
  </w:num>
  <w:num w:numId="29">
    <w:abstractNumId w:val="3"/>
  </w:num>
  <w:num w:numId="30">
    <w:abstractNumId w:val="4"/>
  </w:num>
  <w:num w:numId="31">
    <w:abstractNumId w:val="5"/>
  </w:num>
  <w:num w:numId="32">
    <w:abstractNumId w:val="6"/>
  </w:num>
  <w:num w:numId="33">
    <w:abstractNumId w:val="8"/>
  </w:num>
  <w:num w:numId="34">
    <w:abstractNumId w:val="9"/>
  </w:num>
  <w:num w:numId="35">
    <w:abstractNumId w:val="10"/>
  </w:num>
  <w:num w:numId="36">
    <w:abstractNumId w:val="24"/>
  </w:num>
  <w:num w:numId="37">
    <w:abstractNumId w:val="31"/>
  </w:num>
  <w:num w:numId="38">
    <w:abstractNumId w:val="28"/>
  </w:num>
  <w:num w:numId="39">
    <w:abstractNumId w:val="14"/>
  </w:num>
  <w:num w:numId="40">
    <w:abstractNumId w:val="17"/>
  </w:num>
  <w:num w:numId="41">
    <w:abstractNumId w:val="15"/>
  </w:num>
  <w:num w:numId="42">
    <w:abstractNumId w:val="21"/>
  </w:num>
  <w:num w:numId="43">
    <w:abstractNumId w:val="36"/>
  </w:num>
  <w:num w:numId="44">
    <w:abstractNumId w:val="2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rsids>
    <w:rsidRoot w:val="00DB403C"/>
    <w:rsid w:val="00006080"/>
    <w:rsid w:val="00007964"/>
    <w:rsid w:val="00011CE0"/>
    <w:rsid w:val="00015B74"/>
    <w:rsid w:val="00022A04"/>
    <w:rsid w:val="000323E0"/>
    <w:rsid w:val="00033C15"/>
    <w:rsid w:val="00051F43"/>
    <w:rsid w:val="0005561A"/>
    <w:rsid w:val="00064453"/>
    <w:rsid w:val="00074F43"/>
    <w:rsid w:val="00082FCD"/>
    <w:rsid w:val="0008330C"/>
    <w:rsid w:val="00093530"/>
    <w:rsid w:val="00097D8D"/>
    <w:rsid w:val="00105F80"/>
    <w:rsid w:val="001136D9"/>
    <w:rsid w:val="00117F99"/>
    <w:rsid w:val="00132CD5"/>
    <w:rsid w:val="00133268"/>
    <w:rsid w:val="001400D2"/>
    <w:rsid w:val="00141B4D"/>
    <w:rsid w:val="0014249E"/>
    <w:rsid w:val="001440E0"/>
    <w:rsid w:val="001828B3"/>
    <w:rsid w:val="00182BCD"/>
    <w:rsid w:val="00197B95"/>
    <w:rsid w:val="001A0AEA"/>
    <w:rsid w:val="001E6CA6"/>
    <w:rsid w:val="00203B27"/>
    <w:rsid w:val="002149AE"/>
    <w:rsid w:val="00217357"/>
    <w:rsid w:val="00222B90"/>
    <w:rsid w:val="00225D5E"/>
    <w:rsid w:val="00242E04"/>
    <w:rsid w:val="002551EB"/>
    <w:rsid w:val="0026756D"/>
    <w:rsid w:val="0027222E"/>
    <w:rsid w:val="00277F7C"/>
    <w:rsid w:val="002823AD"/>
    <w:rsid w:val="00294969"/>
    <w:rsid w:val="002A0FAD"/>
    <w:rsid w:val="002B5ABA"/>
    <w:rsid w:val="002C17B2"/>
    <w:rsid w:val="002C3907"/>
    <w:rsid w:val="002C4D12"/>
    <w:rsid w:val="002F59E1"/>
    <w:rsid w:val="002F6D31"/>
    <w:rsid w:val="00304EED"/>
    <w:rsid w:val="00305C67"/>
    <w:rsid w:val="003160C8"/>
    <w:rsid w:val="00316A58"/>
    <w:rsid w:val="003270E9"/>
    <w:rsid w:val="0033392A"/>
    <w:rsid w:val="00333DE8"/>
    <w:rsid w:val="00334D44"/>
    <w:rsid w:val="00340460"/>
    <w:rsid w:val="003538BE"/>
    <w:rsid w:val="003632DA"/>
    <w:rsid w:val="00367FF4"/>
    <w:rsid w:val="00376532"/>
    <w:rsid w:val="003923DF"/>
    <w:rsid w:val="003B4A8C"/>
    <w:rsid w:val="003B5E81"/>
    <w:rsid w:val="003B747D"/>
    <w:rsid w:val="003C57F0"/>
    <w:rsid w:val="003D44DF"/>
    <w:rsid w:val="003D4A7C"/>
    <w:rsid w:val="003D6CFE"/>
    <w:rsid w:val="003F1C1A"/>
    <w:rsid w:val="003F6CE7"/>
    <w:rsid w:val="00412F73"/>
    <w:rsid w:val="0044281D"/>
    <w:rsid w:val="00457C1E"/>
    <w:rsid w:val="00461AF8"/>
    <w:rsid w:val="00466A7C"/>
    <w:rsid w:val="00473114"/>
    <w:rsid w:val="00487754"/>
    <w:rsid w:val="004945BE"/>
    <w:rsid w:val="004A491D"/>
    <w:rsid w:val="004A7CDD"/>
    <w:rsid w:val="004B391A"/>
    <w:rsid w:val="004D4A88"/>
    <w:rsid w:val="004F4CEB"/>
    <w:rsid w:val="004F5888"/>
    <w:rsid w:val="004F65AA"/>
    <w:rsid w:val="00501AD1"/>
    <w:rsid w:val="0051531F"/>
    <w:rsid w:val="00552C40"/>
    <w:rsid w:val="005577D6"/>
    <w:rsid w:val="00571C91"/>
    <w:rsid w:val="00592B9B"/>
    <w:rsid w:val="005A2A33"/>
    <w:rsid w:val="005D3EAE"/>
    <w:rsid w:val="005E17BF"/>
    <w:rsid w:val="005E4A99"/>
    <w:rsid w:val="005F6074"/>
    <w:rsid w:val="005F75E0"/>
    <w:rsid w:val="00605347"/>
    <w:rsid w:val="0061369D"/>
    <w:rsid w:val="00621630"/>
    <w:rsid w:val="0063326A"/>
    <w:rsid w:val="006414D9"/>
    <w:rsid w:val="006702B2"/>
    <w:rsid w:val="00673579"/>
    <w:rsid w:val="00680003"/>
    <w:rsid w:val="006A40C7"/>
    <w:rsid w:val="006B5250"/>
    <w:rsid w:val="006C352B"/>
    <w:rsid w:val="006E633E"/>
    <w:rsid w:val="006F3C88"/>
    <w:rsid w:val="006F3D45"/>
    <w:rsid w:val="007111D5"/>
    <w:rsid w:val="0071654A"/>
    <w:rsid w:val="00717BC2"/>
    <w:rsid w:val="007271D8"/>
    <w:rsid w:val="00735815"/>
    <w:rsid w:val="00777EEB"/>
    <w:rsid w:val="00785501"/>
    <w:rsid w:val="007933D9"/>
    <w:rsid w:val="007952EB"/>
    <w:rsid w:val="007A60A0"/>
    <w:rsid w:val="007B0166"/>
    <w:rsid w:val="007D0463"/>
    <w:rsid w:val="007D30E1"/>
    <w:rsid w:val="007D5815"/>
    <w:rsid w:val="008032C7"/>
    <w:rsid w:val="00813FB2"/>
    <w:rsid w:val="00817FF4"/>
    <w:rsid w:val="00823209"/>
    <w:rsid w:val="00826A7D"/>
    <w:rsid w:val="008322A3"/>
    <w:rsid w:val="00835640"/>
    <w:rsid w:val="008715B9"/>
    <w:rsid w:val="0089172D"/>
    <w:rsid w:val="008B21D2"/>
    <w:rsid w:val="008B239C"/>
    <w:rsid w:val="008B4C20"/>
    <w:rsid w:val="008B71A1"/>
    <w:rsid w:val="008D556D"/>
    <w:rsid w:val="008E3A15"/>
    <w:rsid w:val="008E636B"/>
    <w:rsid w:val="0090042D"/>
    <w:rsid w:val="009017F7"/>
    <w:rsid w:val="00931036"/>
    <w:rsid w:val="00947707"/>
    <w:rsid w:val="00950C49"/>
    <w:rsid w:val="00953717"/>
    <w:rsid w:val="009677A3"/>
    <w:rsid w:val="00977EDF"/>
    <w:rsid w:val="00980B1B"/>
    <w:rsid w:val="00993DE1"/>
    <w:rsid w:val="0099493A"/>
    <w:rsid w:val="009B21DB"/>
    <w:rsid w:val="009D4BB6"/>
    <w:rsid w:val="00A0360E"/>
    <w:rsid w:val="00A32177"/>
    <w:rsid w:val="00A44C98"/>
    <w:rsid w:val="00A456DE"/>
    <w:rsid w:val="00A53C2D"/>
    <w:rsid w:val="00A545C1"/>
    <w:rsid w:val="00A957AA"/>
    <w:rsid w:val="00AA5916"/>
    <w:rsid w:val="00AA7F82"/>
    <w:rsid w:val="00AB20CC"/>
    <w:rsid w:val="00AB3B68"/>
    <w:rsid w:val="00AC309A"/>
    <w:rsid w:val="00AD7627"/>
    <w:rsid w:val="00AE02BF"/>
    <w:rsid w:val="00AE5C03"/>
    <w:rsid w:val="00AF2A12"/>
    <w:rsid w:val="00AF7677"/>
    <w:rsid w:val="00B013CF"/>
    <w:rsid w:val="00B1359D"/>
    <w:rsid w:val="00B43813"/>
    <w:rsid w:val="00B52052"/>
    <w:rsid w:val="00B601A0"/>
    <w:rsid w:val="00B74B91"/>
    <w:rsid w:val="00B81798"/>
    <w:rsid w:val="00B9211E"/>
    <w:rsid w:val="00B94CAE"/>
    <w:rsid w:val="00BA46C1"/>
    <w:rsid w:val="00BC16DB"/>
    <w:rsid w:val="00BC2F3F"/>
    <w:rsid w:val="00BD0FBB"/>
    <w:rsid w:val="00BD45C0"/>
    <w:rsid w:val="00BD4E94"/>
    <w:rsid w:val="00BE3133"/>
    <w:rsid w:val="00BF769C"/>
    <w:rsid w:val="00C10816"/>
    <w:rsid w:val="00C152D8"/>
    <w:rsid w:val="00C1625A"/>
    <w:rsid w:val="00C37EFF"/>
    <w:rsid w:val="00C50F1D"/>
    <w:rsid w:val="00C546FC"/>
    <w:rsid w:val="00C6398C"/>
    <w:rsid w:val="00C814D2"/>
    <w:rsid w:val="00C83CE8"/>
    <w:rsid w:val="00C95FC0"/>
    <w:rsid w:val="00CA1503"/>
    <w:rsid w:val="00CA3A82"/>
    <w:rsid w:val="00CA43A5"/>
    <w:rsid w:val="00CC0289"/>
    <w:rsid w:val="00CC4B4C"/>
    <w:rsid w:val="00CD0768"/>
    <w:rsid w:val="00CD3C33"/>
    <w:rsid w:val="00CD63E7"/>
    <w:rsid w:val="00CE2B9B"/>
    <w:rsid w:val="00CE2DB0"/>
    <w:rsid w:val="00CE4FDC"/>
    <w:rsid w:val="00CF76E8"/>
    <w:rsid w:val="00D01B15"/>
    <w:rsid w:val="00D13E25"/>
    <w:rsid w:val="00D13E33"/>
    <w:rsid w:val="00D14942"/>
    <w:rsid w:val="00D30E49"/>
    <w:rsid w:val="00D32194"/>
    <w:rsid w:val="00D35618"/>
    <w:rsid w:val="00D4232D"/>
    <w:rsid w:val="00D45A0F"/>
    <w:rsid w:val="00D51B34"/>
    <w:rsid w:val="00D77C27"/>
    <w:rsid w:val="00D9138F"/>
    <w:rsid w:val="00DA075F"/>
    <w:rsid w:val="00DB2E0C"/>
    <w:rsid w:val="00DB403C"/>
    <w:rsid w:val="00DC095C"/>
    <w:rsid w:val="00DC2D3B"/>
    <w:rsid w:val="00DD3389"/>
    <w:rsid w:val="00DE02E5"/>
    <w:rsid w:val="00DF4E74"/>
    <w:rsid w:val="00E148FE"/>
    <w:rsid w:val="00E17B9A"/>
    <w:rsid w:val="00E17DC8"/>
    <w:rsid w:val="00E20831"/>
    <w:rsid w:val="00E25727"/>
    <w:rsid w:val="00E273EF"/>
    <w:rsid w:val="00E80F4A"/>
    <w:rsid w:val="00E93368"/>
    <w:rsid w:val="00EB1430"/>
    <w:rsid w:val="00EB47A3"/>
    <w:rsid w:val="00EC67BE"/>
    <w:rsid w:val="00ED3504"/>
    <w:rsid w:val="00ED70A5"/>
    <w:rsid w:val="00EE47CA"/>
    <w:rsid w:val="00F231EC"/>
    <w:rsid w:val="00F3173D"/>
    <w:rsid w:val="00F402F6"/>
    <w:rsid w:val="00F40627"/>
    <w:rsid w:val="00F41670"/>
    <w:rsid w:val="00F7567F"/>
    <w:rsid w:val="00F82881"/>
    <w:rsid w:val="00F86483"/>
    <w:rsid w:val="00F900C2"/>
    <w:rsid w:val="00FA0967"/>
    <w:rsid w:val="00FA4BD0"/>
    <w:rsid w:val="00FA7712"/>
    <w:rsid w:val="00FB5BE8"/>
    <w:rsid w:val="00FC01F2"/>
    <w:rsid w:val="00FC5AB0"/>
    <w:rsid w:val="00FD62BF"/>
    <w:rsid w:val="00FE1DE9"/>
    <w:rsid w:val="00FE4BD5"/>
    <w:rsid w:val="00FE6477"/>
  </w:rsids>
  <m:mathPr>
    <m:mathFont m:val="Cambria Math"/>
    <m:brkBin m:val="before"/>
    <m:brkBinSub m:val="--"/>
    <m:smallFrac m:val="off"/>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line number" w:uiPriority="0"/>
    <w:lsdException w:name="page number" w:uiPriority="0"/>
    <w:lsdException w:name="endnote tex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3"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4E74"/>
  </w:style>
  <w:style w:type="paragraph" w:styleId="10">
    <w:name w:val="heading 1"/>
    <w:aliases w:val="ЗАГЛАВИЕ 1"/>
    <w:basedOn w:val="a0"/>
    <w:next w:val="a0"/>
    <w:link w:val="11"/>
    <w:uiPriority w:val="9"/>
    <w:qFormat/>
    <w:rsid w:val="00DB403C"/>
    <w:pPr>
      <w:keepNext/>
      <w:spacing w:after="0" w:line="240" w:lineRule="auto"/>
      <w:jc w:val="center"/>
      <w:outlineLvl w:val="0"/>
    </w:pPr>
    <w:rPr>
      <w:rFonts w:ascii="Times New Roman" w:eastAsia="Batang" w:hAnsi="Times New Roman" w:cs="Times New Roman"/>
      <w:b/>
      <w:sz w:val="20"/>
      <w:szCs w:val="20"/>
      <w:u w:val="single"/>
    </w:rPr>
  </w:style>
  <w:style w:type="paragraph" w:styleId="20">
    <w:name w:val="heading 2"/>
    <w:aliases w:val="ЗАГЛАВИЕ 2"/>
    <w:basedOn w:val="a0"/>
    <w:next w:val="a0"/>
    <w:link w:val="21"/>
    <w:uiPriority w:val="9"/>
    <w:qFormat/>
    <w:rsid w:val="00DB403C"/>
    <w:pPr>
      <w:keepNext/>
      <w:spacing w:before="240" w:after="60" w:line="240" w:lineRule="auto"/>
      <w:outlineLvl w:val="1"/>
    </w:pPr>
    <w:rPr>
      <w:rFonts w:ascii="Cambria" w:eastAsia="Times New Roman" w:hAnsi="Cambria" w:cs="Times New Roman"/>
      <w:b/>
      <w:bCs/>
      <w:i/>
      <w:iCs/>
      <w:sz w:val="28"/>
      <w:szCs w:val="28"/>
    </w:rPr>
  </w:style>
  <w:style w:type="paragraph" w:styleId="30">
    <w:name w:val="heading 3"/>
    <w:aliases w:val="ЗАГЛАВИЕ 3"/>
    <w:basedOn w:val="a0"/>
    <w:next w:val="a0"/>
    <w:link w:val="31"/>
    <w:uiPriority w:val="9"/>
    <w:qFormat/>
    <w:rsid w:val="00DB403C"/>
    <w:pPr>
      <w:keepNext/>
      <w:keepLines/>
      <w:spacing w:before="200" w:after="0" w:line="240" w:lineRule="auto"/>
      <w:outlineLvl w:val="2"/>
    </w:pPr>
    <w:rPr>
      <w:rFonts w:ascii="Cambria" w:eastAsia="MS Gothic" w:hAnsi="Cambria" w:cs="Times New Roman"/>
      <w:b/>
      <w:color w:val="4F81BD"/>
      <w:sz w:val="24"/>
      <w:szCs w:val="20"/>
    </w:rPr>
  </w:style>
  <w:style w:type="paragraph" w:styleId="4">
    <w:name w:val="heading 4"/>
    <w:aliases w:val="ЗАГЛАВИЕ 4"/>
    <w:basedOn w:val="a0"/>
    <w:next w:val="a0"/>
    <w:link w:val="40"/>
    <w:uiPriority w:val="9"/>
    <w:qFormat/>
    <w:rsid w:val="00DB403C"/>
    <w:pPr>
      <w:keepNext/>
      <w:keepLines/>
      <w:spacing w:before="200" w:after="0" w:line="240" w:lineRule="auto"/>
      <w:outlineLvl w:val="3"/>
    </w:pPr>
    <w:rPr>
      <w:rFonts w:ascii="Cambria" w:eastAsia="MS Gothic" w:hAnsi="Cambria" w:cs="Times New Roman"/>
      <w:b/>
      <w:i/>
      <w:color w:val="4F81BD"/>
      <w:sz w:val="24"/>
      <w:szCs w:val="20"/>
    </w:rPr>
  </w:style>
  <w:style w:type="paragraph" w:styleId="5">
    <w:name w:val="heading 5"/>
    <w:basedOn w:val="a0"/>
    <w:next w:val="a0"/>
    <w:link w:val="50"/>
    <w:qFormat/>
    <w:rsid w:val="00DB403C"/>
    <w:pPr>
      <w:keepNext/>
      <w:keepLines/>
      <w:spacing w:before="200" w:after="0" w:line="240" w:lineRule="auto"/>
      <w:outlineLvl w:val="4"/>
    </w:pPr>
    <w:rPr>
      <w:rFonts w:ascii="Cambria" w:eastAsia="MS Gothic" w:hAnsi="Cambria" w:cs="Times New Roman"/>
      <w:color w:val="243F60"/>
      <w:sz w:val="24"/>
      <w:szCs w:val="20"/>
    </w:rPr>
  </w:style>
  <w:style w:type="paragraph" w:styleId="6">
    <w:name w:val="heading 6"/>
    <w:basedOn w:val="a0"/>
    <w:next w:val="a0"/>
    <w:link w:val="60"/>
    <w:qFormat/>
    <w:rsid w:val="00DB403C"/>
    <w:pPr>
      <w:tabs>
        <w:tab w:val="center" w:pos="4536"/>
        <w:tab w:val="right" w:pos="9072"/>
      </w:tabs>
      <w:suppressAutoHyphens/>
      <w:spacing w:before="120" w:after="0" w:line="240" w:lineRule="auto"/>
      <w:ind w:left="1152" w:hanging="1152"/>
      <w:jc w:val="center"/>
      <w:outlineLvl w:val="5"/>
    </w:pPr>
    <w:rPr>
      <w:rFonts w:ascii="Arial" w:eastAsia="Batang" w:hAnsi="Arial" w:cs="Times New Roman"/>
      <w:b/>
      <w:bCs/>
      <w:sz w:val="16"/>
      <w:szCs w:val="16"/>
      <w:lang w:eastAsia="ar-SA"/>
    </w:rPr>
  </w:style>
  <w:style w:type="paragraph" w:styleId="7">
    <w:name w:val="heading 7"/>
    <w:aliases w:val="ЗАГЛАВИЕ 5"/>
    <w:basedOn w:val="4"/>
    <w:next w:val="a0"/>
    <w:link w:val="70"/>
    <w:qFormat/>
    <w:rsid w:val="00DB403C"/>
    <w:pPr>
      <w:spacing w:before="120"/>
      <w:jc w:val="both"/>
      <w:outlineLvl w:val="6"/>
    </w:pPr>
    <w:rPr>
      <w:rFonts w:ascii="Arial" w:eastAsia="Batang" w:hAnsi="Arial"/>
      <w:bCs/>
      <w:i w:val="0"/>
      <w:sz w:val="22"/>
      <w:szCs w:val="22"/>
      <w:lang w:eastAsia="ja-JP"/>
    </w:rPr>
  </w:style>
  <w:style w:type="paragraph" w:styleId="8">
    <w:name w:val="heading 8"/>
    <w:basedOn w:val="a0"/>
    <w:next w:val="a0"/>
    <w:link w:val="80"/>
    <w:qFormat/>
    <w:rsid w:val="00DB403C"/>
    <w:pPr>
      <w:keepNext/>
      <w:keepLines/>
      <w:spacing w:before="200" w:after="0" w:line="240" w:lineRule="auto"/>
      <w:ind w:left="1440" w:hanging="1440"/>
      <w:jc w:val="both"/>
      <w:outlineLvl w:val="7"/>
    </w:pPr>
    <w:rPr>
      <w:rFonts w:ascii="Cambria" w:eastAsia="Times New Roman" w:hAnsi="Cambria" w:cs="Times New Roman"/>
      <w:color w:val="404040"/>
      <w:sz w:val="20"/>
      <w:szCs w:val="20"/>
    </w:rPr>
  </w:style>
  <w:style w:type="paragraph" w:styleId="9">
    <w:name w:val="heading 9"/>
    <w:basedOn w:val="a0"/>
    <w:next w:val="a0"/>
    <w:link w:val="90"/>
    <w:uiPriority w:val="9"/>
    <w:qFormat/>
    <w:rsid w:val="00DB403C"/>
    <w:pPr>
      <w:spacing w:before="240" w:after="60" w:line="240" w:lineRule="auto"/>
      <w:outlineLvl w:val="8"/>
    </w:pPr>
    <w:rPr>
      <w:rFonts w:ascii="Calibri Light" w:eastAsia="Times New Roman" w:hAnsi="Calibri Light" w:cs="Times New Roman"/>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лавие 1 Знак"/>
    <w:aliases w:val="ЗАГЛАВИЕ 1 Знак"/>
    <w:basedOn w:val="a1"/>
    <w:link w:val="10"/>
    <w:uiPriority w:val="9"/>
    <w:rsid w:val="00DB403C"/>
    <w:rPr>
      <w:rFonts w:ascii="Times New Roman" w:eastAsia="Batang" w:hAnsi="Times New Roman" w:cs="Times New Roman"/>
      <w:b/>
      <w:sz w:val="20"/>
      <w:szCs w:val="20"/>
      <w:u w:val="single"/>
    </w:rPr>
  </w:style>
  <w:style w:type="character" w:customStyle="1" w:styleId="21">
    <w:name w:val="Заглавие 2 Знак"/>
    <w:aliases w:val="ЗАГЛАВИЕ 2 Знак"/>
    <w:basedOn w:val="a1"/>
    <w:link w:val="20"/>
    <w:uiPriority w:val="9"/>
    <w:rsid w:val="00DB403C"/>
    <w:rPr>
      <w:rFonts w:ascii="Cambria" w:eastAsia="Times New Roman" w:hAnsi="Cambria" w:cs="Times New Roman"/>
      <w:b/>
      <w:bCs/>
      <w:i/>
      <w:iCs/>
      <w:sz w:val="28"/>
      <w:szCs w:val="28"/>
    </w:rPr>
  </w:style>
  <w:style w:type="character" w:customStyle="1" w:styleId="31">
    <w:name w:val="Заглавие 3 Знак"/>
    <w:aliases w:val="ЗАГЛАВИЕ 3 Знак"/>
    <w:basedOn w:val="a1"/>
    <w:link w:val="30"/>
    <w:uiPriority w:val="9"/>
    <w:rsid w:val="00DB403C"/>
    <w:rPr>
      <w:rFonts w:ascii="Cambria" w:eastAsia="MS Gothic" w:hAnsi="Cambria" w:cs="Times New Roman"/>
      <w:b/>
      <w:color w:val="4F81BD"/>
      <w:sz w:val="24"/>
      <w:szCs w:val="20"/>
    </w:rPr>
  </w:style>
  <w:style w:type="character" w:customStyle="1" w:styleId="40">
    <w:name w:val="Заглавие 4 Знак"/>
    <w:aliases w:val="ЗАГЛАВИЕ 4 Знак"/>
    <w:basedOn w:val="a1"/>
    <w:link w:val="4"/>
    <w:uiPriority w:val="9"/>
    <w:rsid w:val="00DB403C"/>
    <w:rPr>
      <w:rFonts w:ascii="Cambria" w:eastAsia="MS Gothic" w:hAnsi="Cambria" w:cs="Times New Roman"/>
      <w:b/>
      <w:i/>
      <w:color w:val="4F81BD"/>
      <w:sz w:val="24"/>
      <w:szCs w:val="20"/>
    </w:rPr>
  </w:style>
  <w:style w:type="character" w:customStyle="1" w:styleId="50">
    <w:name w:val="Заглавие 5 Знак"/>
    <w:basedOn w:val="a1"/>
    <w:link w:val="5"/>
    <w:rsid w:val="00DB403C"/>
    <w:rPr>
      <w:rFonts w:ascii="Cambria" w:eastAsia="MS Gothic" w:hAnsi="Cambria" w:cs="Times New Roman"/>
      <w:color w:val="243F60"/>
      <w:sz w:val="24"/>
      <w:szCs w:val="20"/>
    </w:rPr>
  </w:style>
  <w:style w:type="character" w:customStyle="1" w:styleId="60">
    <w:name w:val="Заглавие 6 Знак"/>
    <w:basedOn w:val="a1"/>
    <w:link w:val="6"/>
    <w:rsid w:val="00DB403C"/>
    <w:rPr>
      <w:rFonts w:ascii="Arial" w:eastAsia="Batang" w:hAnsi="Arial" w:cs="Times New Roman"/>
      <w:b/>
      <w:bCs/>
      <w:sz w:val="16"/>
      <w:szCs w:val="16"/>
      <w:lang w:eastAsia="ar-SA"/>
    </w:rPr>
  </w:style>
  <w:style w:type="character" w:customStyle="1" w:styleId="70">
    <w:name w:val="Заглавие 7 Знак"/>
    <w:aliases w:val="ЗАГЛАВИЕ 5 Знак"/>
    <w:basedOn w:val="a1"/>
    <w:link w:val="7"/>
    <w:rsid w:val="00DB403C"/>
    <w:rPr>
      <w:rFonts w:ascii="Arial" w:eastAsia="Batang" w:hAnsi="Arial" w:cs="Times New Roman"/>
      <w:b/>
      <w:bCs/>
      <w:color w:val="4F81BD"/>
      <w:lang w:eastAsia="ja-JP"/>
    </w:rPr>
  </w:style>
  <w:style w:type="character" w:customStyle="1" w:styleId="80">
    <w:name w:val="Заглавие 8 Знак"/>
    <w:basedOn w:val="a1"/>
    <w:link w:val="8"/>
    <w:rsid w:val="00DB403C"/>
    <w:rPr>
      <w:rFonts w:ascii="Cambria" w:eastAsia="Times New Roman" w:hAnsi="Cambria" w:cs="Times New Roman"/>
      <w:color w:val="404040"/>
      <w:sz w:val="20"/>
      <w:szCs w:val="20"/>
    </w:rPr>
  </w:style>
  <w:style w:type="character" w:customStyle="1" w:styleId="90">
    <w:name w:val="Заглавие 9 Знак"/>
    <w:basedOn w:val="a1"/>
    <w:link w:val="9"/>
    <w:uiPriority w:val="9"/>
    <w:rsid w:val="00DB403C"/>
    <w:rPr>
      <w:rFonts w:ascii="Calibri Light" w:eastAsia="Times New Roman" w:hAnsi="Calibri Light" w:cs="Times New Roman"/>
    </w:rPr>
  </w:style>
  <w:style w:type="numbering" w:customStyle="1" w:styleId="12">
    <w:name w:val="Без списък1"/>
    <w:next w:val="a3"/>
    <w:uiPriority w:val="99"/>
    <w:semiHidden/>
    <w:rsid w:val="00DB403C"/>
  </w:style>
  <w:style w:type="character" w:customStyle="1" w:styleId="Heading1Char">
    <w:name w:val="Heading 1 Char"/>
    <w:aliases w:val="ЗАГЛАВИЕ 1 Char"/>
    <w:uiPriority w:val="9"/>
    <w:locked/>
    <w:rsid w:val="00DB403C"/>
    <w:rPr>
      <w:rFonts w:ascii="Cambria" w:eastAsia="MS Gothic" w:hAnsi="Cambria" w:cs="Times New Roman"/>
      <w:b/>
      <w:color w:val="365F91"/>
      <w:sz w:val="28"/>
    </w:rPr>
  </w:style>
  <w:style w:type="paragraph" w:styleId="a4">
    <w:name w:val="Title"/>
    <w:aliases w:val="Body Text Indent 3 Char,Char1 Char1,Char1 Char Char Char,Char1 Char Char1,Char2 Char Char Char,Char11 Char,Char2 Char Char1,Char2 Char1,Char Char Char Char"/>
    <w:basedOn w:val="a0"/>
    <w:link w:val="a5"/>
    <w:uiPriority w:val="10"/>
    <w:qFormat/>
    <w:rsid w:val="00DB403C"/>
    <w:pPr>
      <w:tabs>
        <w:tab w:val="left" w:pos="709"/>
      </w:tabs>
      <w:spacing w:after="0" w:line="240" w:lineRule="auto"/>
    </w:pPr>
    <w:rPr>
      <w:rFonts w:ascii="Cambria" w:eastAsia="MS Gothic" w:hAnsi="Cambria" w:cs="Times New Roman"/>
      <w:color w:val="17365D"/>
      <w:spacing w:val="5"/>
      <w:kern w:val="28"/>
      <w:sz w:val="52"/>
      <w:szCs w:val="20"/>
    </w:rPr>
  </w:style>
  <w:style w:type="character" w:customStyle="1" w:styleId="a5">
    <w:name w:val="Заглавие Знак"/>
    <w:aliases w:val="Body Text Indent 3 Char Знак,Char1 Char1 Знак,Char1 Char Char Char Знак,Char1 Char Char1 Знак,Char2 Char Char Char Знак,Char11 Char Знак,Char2 Char Char1 Знак,Char2 Char1 Знак,Char Char Char Char Знак"/>
    <w:basedOn w:val="a1"/>
    <w:link w:val="a4"/>
    <w:uiPriority w:val="10"/>
    <w:rsid w:val="00DB403C"/>
    <w:rPr>
      <w:rFonts w:ascii="Cambria" w:eastAsia="MS Gothic" w:hAnsi="Cambria" w:cs="Times New Roman"/>
      <w:color w:val="17365D"/>
      <w:spacing w:val="5"/>
      <w:kern w:val="28"/>
      <w:sz w:val="52"/>
      <w:szCs w:val="20"/>
    </w:rPr>
  </w:style>
  <w:style w:type="paragraph" w:customStyle="1" w:styleId="Title-head-text">
    <w:name w:val="Title-head-text"/>
    <w:basedOn w:val="a0"/>
    <w:next w:val="a4"/>
    <w:rsid w:val="00DB403C"/>
    <w:pPr>
      <w:suppressAutoHyphens/>
      <w:spacing w:after="0" w:line="240" w:lineRule="auto"/>
      <w:jc w:val="center"/>
    </w:pPr>
    <w:rPr>
      <w:rFonts w:ascii="Arial" w:eastAsia="Batang" w:hAnsi="Arial" w:cs="Times New Roman"/>
      <w:b/>
      <w:sz w:val="28"/>
      <w:szCs w:val="28"/>
      <w:lang w:val="ru-RU" w:eastAsia="ar-SA"/>
    </w:rPr>
  </w:style>
  <w:style w:type="paragraph" w:customStyle="1" w:styleId="Default">
    <w:name w:val="Default"/>
    <w:rsid w:val="00DB403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32">
    <w:name w:val="Body Text Indent 3"/>
    <w:aliases w:val="Char1,Char1 Char Char,Char1 Char,Char2 Char Char,Char11,Char2 Char,Char2,Char, Char1 Char Char, Char1 Char, Char2 Char Char, Char2,Char2 Знак Знак, Char1 Знак Знак,Char2 Знак"/>
    <w:basedOn w:val="a0"/>
    <w:link w:val="310"/>
    <w:rsid w:val="00DB403C"/>
    <w:pPr>
      <w:spacing w:line="240" w:lineRule="exact"/>
    </w:pPr>
    <w:rPr>
      <w:rFonts w:ascii="Times New Roman" w:eastAsia="Batang" w:hAnsi="Times New Roman" w:cs="Times New Roman"/>
      <w:sz w:val="16"/>
      <w:szCs w:val="16"/>
    </w:rPr>
  </w:style>
  <w:style w:type="character" w:customStyle="1" w:styleId="33">
    <w:name w:val="Основен текст с отстъп 3 Знак"/>
    <w:basedOn w:val="a1"/>
    <w:rsid w:val="00DB403C"/>
    <w:rPr>
      <w:sz w:val="16"/>
      <w:szCs w:val="16"/>
    </w:rPr>
  </w:style>
  <w:style w:type="character" w:customStyle="1" w:styleId="310">
    <w:name w:val="Основен текст с отстъп 3 Знак1"/>
    <w:aliases w:val="Char1 Знак1,Char1 Char Char Знак1,Char1 Char Знак,Char2 Char Char Знак,Char11 Знак,Char2 Char Знак,Char2 Знак1,Char Знак, Char1 Char Char Знак, Char1 Char Знак1, Char2 Char Char Знак1, Char2 Знак1,Char2 Знак Знак Знак2"/>
    <w:link w:val="32"/>
    <w:locked/>
    <w:rsid w:val="00DB403C"/>
    <w:rPr>
      <w:rFonts w:ascii="Times New Roman" w:eastAsia="Batang" w:hAnsi="Times New Roman" w:cs="Times New Roman"/>
      <w:sz w:val="16"/>
      <w:szCs w:val="16"/>
    </w:rPr>
  </w:style>
  <w:style w:type="paragraph" w:styleId="a6">
    <w:name w:val="Body Text"/>
    <w:aliases w:val="block style"/>
    <w:basedOn w:val="a0"/>
    <w:link w:val="a7"/>
    <w:rsid w:val="00DB403C"/>
    <w:pPr>
      <w:spacing w:after="120" w:line="240" w:lineRule="auto"/>
    </w:pPr>
    <w:rPr>
      <w:rFonts w:ascii="Times New Roman" w:eastAsia="Batang" w:hAnsi="Times New Roman" w:cs="Times New Roman"/>
      <w:sz w:val="24"/>
      <w:szCs w:val="20"/>
    </w:rPr>
  </w:style>
  <w:style w:type="character" w:customStyle="1" w:styleId="a7">
    <w:name w:val="Основен текст Знак"/>
    <w:aliases w:val="block style Знак"/>
    <w:basedOn w:val="a1"/>
    <w:link w:val="a6"/>
    <w:rsid w:val="00DB403C"/>
    <w:rPr>
      <w:rFonts w:ascii="Times New Roman" w:eastAsia="Batang" w:hAnsi="Times New Roman" w:cs="Times New Roman"/>
      <w:sz w:val="24"/>
      <w:szCs w:val="20"/>
    </w:rPr>
  </w:style>
  <w:style w:type="paragraph" w:customStyle="1" w:styleId="ListParagraph1">
    <w:name w:val="List Paragraph1"/>
    <w:basedOn w:val="a0"/>
    <w:link w:val="ListParagraphChar"/>
    <w:uiPriority w:val="99"/>
    <w:rsid w:val="00DB403C"/>
    <w:pPr>
      <w:spacing w:after="0" w:line="240" w:lineRule="auto"/>
      <w:ind w:left="720"/>
      <w:contextualSpacing/>
    </w:pPr>
    <w:rPr>
      <w:rFonts w:ascii="Times New Roman" w:eastAsia="Batang" w:hAnsi="Times New Roman" w:cs="Times New Roman"/>
      <w:sz w:val="24"/>
      <w:szCs w:val="20"/>
    </w:rPr>
  </w:style>
  <w:style w:type="character" w:customStyle="1" w:styleId="FontStyle29">
    <w:name w:val="Font Style29"/>
    <w:rsid w:val="00DB403C"/>
    <w:rPr>
      <w:rFonts w:ascii="Times New Roman" w:hAnsi="Times New Roman"/>
      <w:sz w:val="22"/>
    </w:rPr>
  </w:style>
  <w:style w:type="character" w:styleId="a8">
    <w:name w:val="Hyperlink"/>
    <w:rsid w:val="00DB403C"/>
    <w:rPr>
      <w:rFonts w:cs="Times New Roman"/>
      <w:color w:val="0000FF"/>
      <w:u w:val="single"/>
    </w:rPr>
  </w:style>
  <w:style w:type="paragraph" w:customStyle="1" w:styleId="firstline">
    <w:name w:val="firstline"/>
    <w:basedOn w:val="a0"/>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character" w:customStyle="1" w:styleId="ListParagraphChar">
    <w:name w:val="List Paragraph Char"/>
    <w:aliases w:val="ПАРАГРАФ Char"/>
    <w:link w:val="ListParagraph1"/>
    <w:uiPriority w:val="99"/>
    <w:locked/>
    <w:rsid w:val="00DB403C"/>
    <w:rPr>
      <w:rFonts w:ascii="Times New Roman" w:eastAsia="Batang" w:hAnsi="Times New Roman" w:cs="Times New Roman"/>
      <w:sz w:val="24"/>
      <w:szCs w:val="20"/>
    </w:rPr>
  </w:style>
  <w:style w:type="paragraph" w:customStyle="1" w:styleId="13">
    <w:name w:val="Без разредка1"/>
    <w:qFormat/>
    <w:rsid w:val="00DB403C"/>
    <w:pPr>
      <w:spacing w:after="0" w:line="240" w:lineRule="auto"/>
    </w:pPr>
    <w:rPr>
      <w:rFonts w:ascii="Calibri" w:eastAsia="Batang" w:hAnsi="Calibri" w:cs="Times New Roman"/>
    </w:rPr>
  </w:style>
  <w:style w:type="paragraph" w:styleId="a9">
    <w:name w:val="footnote text"/>
    <w:aliases w:val="Podrozdział,stile 1,Footnote,Footnote1,Footnote2,Footnote3,Footnote4,Footnote5,Footnote6,Footnote7,Footnote8,Footnote9,Footnote10,Footnote11,Footnote21,Footnote31,Footnote41,Footnote51,Footnote61,Footnote71,Footnote81,Footnote91,single s"/>
    <w:basedOn w:val="a0"/>
    <w:link w:val="14"/>
    <w:rsid w:val="00DB403C"/>
    <w:pPr>
      <w:spacing w:after="0" w:line="240" w:lineRule="auto"/>
    </w:pPr>
    <w:rPr>
      <w:rFonts w:ascii="Times New Roman" w:eastAsia="Batang" w:hAnsi="Times New Roman" w:cs="Times New Roman"/>
      <w:sz w:val="20"/>
      <w:szCs w:val="20"/>
      <w:lang w:val="en-GB"/>
    </w:rPr>
  </w:style>
  <w:style w:type="character" w:customStyle="1" w:styleId="aa">
    <w:name w:val="Текст под линия Знак"/>
    <w:aliases w:val="Podrozdział Знак,stile 1 Знак,Footnote Знак,Footnote1 Знак,Footnote2 Знак,Footnote3 Знак,Footnote4 Знак,Footnote5 Знак,Footnote6 Знак,Footnote7 Знак,Footnote8 Знак,Footnote9 Знак,Footnote10 Знак,Footnote11 Знак,Footnote21 Знак"/>
    <w:basedOn w:val="a1"/>
    <w:rsid w:val="00DB403C"/>
    <w:rPr>
      <w:sz w:val="20"/>
      <w:szCs w:val="20"/>
    </w:rPr>
  </w:style>
  <w:style w:type="character" w:customStyle="1" w:styleId="14">
    <w:name w:val="Текст под линия Знак1"/>
    <w:aliases w:val="Podrozdział Знак1,stile 1 Знак1,Footnote Знак1,Footnote1 Знак1,Footnote2 Знак1,Footnote3 Знак1,Footnote4 Знак1,Footnote5 Знак1,Footnote6 Знак1,Footnote7 Знак1,Footnote8 Знак1,Footnote9 Знак1,Footnote10 Знак1,Footnote11 Знак1"/>
    <w:link w:val="a9"/>
    <w:locked/>
    <w:rsid w:val="00DB403C"/>
    <w:rPr>
      <w:rFonts w:ascii="Times New Roman" w:eastAsia="Batang" w:hAnsi="Times New Roman" w:cs="Times New Roman"/>
      <w:sz w:val="20"/>
      <w:szCs w:val="20"/>
      <w:lang w:val="en-GB"/>
    </w:rPr>
  </w:style>
  <w:style w:type="paragraph" w:styleId="ab">
    <w:name w:val="header"/>
    <w:aliases w:val="Char1 Знак,Intestazione.int.intestazione,Intestazione.int,(17) EPR Header, Знак Знак"/>
    <w:basedOn w:val="a0"/>
    <w:link w:val="15"/>
    <w:uiPriority w:val="99"/>
    <w:rsid w:val="00DB403C"/>
    <w:pPr>
      <w:tabs>
        <w:tab w:val="center" w:pos="4536"/>
        <w:tab w:val="right" w:pos="9072"/>
      </w:tabs>
      <w:spacing w:after="0" w:line="240" w:lineRule="auto"/>
    </w:pPr>
    <w:rPr>
      <w:rFonts w:ascii="Times New Roman" w:eastAsia="Batang" w:hAnsi="Times New Roman" w:cs="Times New Roman"/>
      <w:sz w:val="24"/>
      <w:szCs w:val="20"/>
    </w:rPr>
  </w:style>
  <w:style w:type="character" w:customStyle="1" w:styleId="ac">
    <w:name w:val="Горен колонтитул Знак"/>
    <w:basedOn w:val="a1"/>
    <w:rsid w:val="00DB403C"/>
  </w:style>
  <w:style w:type="character" w:customStyle="1" w:styleId="15">
    <w:name w:val="Горен колонтитул Знак1"/>
    <w:aliases w:val="Char1 Знак Знак,Intestazione.int.intestazione Знак,Intestazione.int Знак,(17) EPR Header Знак, Знак Знак Знак"/>
    <w:link w:val="ab"/>
    <w:uiPriority w:val="99"/>
    <w:locked/>
    <w:rsid w:val="00DB403C"/>
    <w:rPr>
      <w:rFonts w:ascii="Times New Roman" w:eastAsia="Batang" w:hAnsi="Times New Roman" w:cs="Times New Roman"/>
      <w:sz w:val="24"/>
      <w:szCs w:val="20"/>
    </w:rPr>
  </w:style>
  <w:style w:type="paragraph" w:styleId="ad">
    <w:name w:val="footer"/>
    <w:aliases w:val=" Char"/>
    <w:basedOn w:val="a0"/>
    <w:link w:val="ae"/>
    <w:uiPriority w:val="99"/>
    <w:rsid w:val="00DB403C"/>
    <w:pPr>
      <w:tabs>
        <w:tab w:val="center" w:pos="4536"/>
        <w:tab w:val="right" w:pos="9072"/>
      </w:tabs>
      <w:spacing w:after="0" w:line="240" w:lineRule="auto"/>
    </w:pPr>
    <w:rPr>
      <w:rFonts w:ascii="Times New Roman" w:eastAsia="Batang" w:hAnsi="Times New Roman" w:cs="Times New Roman"/>
      <w:sz w:val="24"/>
      <w:szCs w:val="20"/>
    </w:rPr>
  </w:style>
  <w:style w:type="character" w:customStyle="1" w:styleId="ae">
    <w:name w:val="Долен колонтитул Знак"/>
    <w:aliases w:val=" Char Знак1"/>
    <w:basedOn w:val="a1"/>
    <w:link w:val="ad"/>
    <w:uiPriority w:val="99"/>
    <w:rsid w:val="00DB403C"/>
    <w:rPr>
      <w:rFonts w:ascii="Times New Roman" w:eastAsia="Batang" w:hAnsi="Times New Roman" w:cs="Times New Roman"/>
      <w:sz w:val="24"/>
      <w:szCs w:val="20"/>
    </w:rPr>
  </w:style>
  <w:style w:type="paragraph" w:styleId="22">
    <w:name w:val="Body Text Indent 2"/>
    <w:basedOn w:val="a0"/>
    <w:link w:val="210"/>
    <w:uiPriority w:val="99"/>
    <w:rsid w:val="00DB403C"/>
    <w:pPr>
      <w:spacing w:after="120" w:line="480" w:lineRule="auto"/>
      <w:ind w:left="283"/>
    </w:pPr>
    <w:rPr>
      <w:rFonts w:ascii="Times New Roman" w:eastAsia="Batang" w:hAnsi="Times New Roman" w:cs="Times New Roman"/>
      <w:sz w:val="24"/>
      <w:szCs w:val="20"/>
    </w:rPr>
  </w:style>
  <w:style w:type="character" w:customStyle="1" w:styleId="23">
    <w:name w:val="Основен текст с отстъп 2 Знак"/>
    <w:basedOn w:val="a1"/>
    <w:rsid w:val="00DB403C"/>
  </w:style>
  <w:style w:type="character" w:customStyle="1" w:styleId="210">
    <w:name w:val="Основен текст с отстъп 2 Знак1"/>
    <w:link w:val="22"/>
    <w:uiPriority w:val="99"/>
    <w:locked/>
    <w:rsid w:val="00DB403C"/>
    <w:rPr>
      <w:rFonts w:ascii="Times New Roman" w:eastAsia="Batang" w:hAnsi="Times New Roman" w:cs="Times New Roman"/>
      <w:sz w:val="24"/>
      <w:szCs w:val="20"/>
    </w:rPr>
  </w:style>
  <w:style w:type="character" w:styleId="af">
    <w:name w:val="footnote reference"/>
    <w:aliases w:val="Footnote symbol,Appel note de bas de p,SUPERS,Nota,(NECG) Footnote Reference,Voetnootverwijzing,Footnote Reference Superscript,BVI fnr,Lábjegyzet-hivatkozás,L?bjegyzet-hivatkoz?s,ftref,Fussno"/>
    <w:uiPriority w:val="99"/>
    <w:rsid w:val="00DB403C"/>
    <w:rPr>
      <w:rFonts w:cs="Times New Roman"/>
      <w:vertAlign w:val="superscript"/>
    </w:rPr>
  </w:style>
  <w:style w:type="character" w:customStyle="1" w:styleId="FontStyle151">
    <w:name w:val="Font Style151"/>
    <w:rsid w:val="00DB403C"/>
    <w:rPr>
      <w:rFonts w:ascii="Times New Roman" w:hAnsi="Times New Roman"/>
      <w:sz w:val="24"/>
    </w:rPr>
  </w:style>
  <w:style w:type="character" w:styleId="af0">
    <w:name w:val="endnote reference"/>
    <w:uiPriority w:val="99"/>
    <w:semiHidden/>
    <w:rsid w:val="00DB403C"/>
    <w:rPr>
      <w:rFonts w:cs="Times New Roman"/>
      <w:vertAlign w:val="superscript"/>
    </w:rPr>
  </w:style>
  <w:style w:type="paragraph" w:customStyle="1" w:styleId="FR2">
    <w:name w:val="FR2"/>
    <w:rsid w:val="00DB403C"/>
    <w:pPr>
      <w:widowControl w:val="0"/>
      <w:spacing w:after="0" w:line="240" w:lineRule="auto"/>
      <w:jc w:val="right"/>
    </w:pPr>
    <w:rPr>
      <w:rFonts w:ascii="Arial" w:eastAsia="Batang" w:hAnsi="Arial" w:cs="Times New Roman"/>
      <w:sz w:val="24"/>
      <w:szCs w:val="20"/>
    </w:rPr>
  </w:style>
  <w:style w:type="paragraph" w:styleId="af1">
    <w:name w:val="Balloon Text"/>
    <w:basedOn w:val="a0"/>
    <w:link w:val="af2"/>
    <w:uiPriority w:val="99"/>
    <w:rsid w:val="00DB403C"/>
    <w:pPr>
      <w:spacing w:after="0" w:line="240" w:lineRule="auto"/>
    </w:pPr>
    <w:rPr>
      <w:rFonts w:ascii="Tahoma" w:eastAsia="Batang" w:hAnsi="Tahoma" w:cs="Times New Roman"/>
      <w:sz w:val="16"/>
      <w:szCs w:val="20"/>
    </w:rPr>
  </w:style>
  <w:style w:type="character" w:customStyle="1" w:styleId="af2">
    <w:name w:val="Изнесен текст Знак"/>
    <w:basedOn w:val="a1"/>
    <w:link w:val="af1"/>
    <w:uiPriority w:val="99"/>
    <w:rsid w:val="00DB403C"/>
    <w:rPr>
      <w:rFonts w:ascii="Tahoma" w:eastAsia="Batang" w:hAnsi="Tahoma" w:cs="Times New Roman"/>
      <w:sz w:val="16"/>
      <w:szCs w:val="20"/>
    </w:rPr>
  </w:style>
  <w:style w:type="table" w:styleId="af3">
    <w:name w:val="Table Grid"/>
    <w:basedOn w:val="a2"/>
    <w:uiPriority w:val="59"/>
    <w:rsid w:val="00DB403C"/>
    <w:pPr>
      <w:spacing w:after="0" w:line="240" w:lineRule="auto"/>
    </w:pPr>
    <w:rPr>
      <w:rFonts w:ascii="Calibri" w:eastAsia="Times New Roman" w:hAnsi="Calibri"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4">
    <w:name w:val="Body Text 2"/>
    <w:basedOn w:val="a0"/>
    <w:link w:val="211"/>
    <w:uiPriority w:val="99"/>
    <w:rsid w:val="00DB403C"/>
    <w:pPr>
      <w:spacing w:after="120" w:line="480" w:lineRule="auto"/>
    </w:pPr>
    <w:rPr>
      <w:rFonts w:ascii="Times New Roman" w:eastAsia="Batang" w:hAnsi="Times New Roman" w:cs="Times New Roman"/>
      <w:sz w:val="24"/>
      <w:szCs w:val="20"/>
    </w:rPr>
  </w:style>
  <w:style w:type="character" w:customStyle="1" w:styleId="25">
    <w:name w:val="Основен текст 2 Знак"/>
    <w:basedOn w:val="a1"/>
    <w:rsid w:val="00DB403C"/>
  </w:style>
  <w:style w:type="character" w:customStyle="1" w:styleId="211">
    <w:name w:val="Основен текст 2 Знак1"/>
    <w:link w:val="24"/>
    <w:uiPriority w:val="99"/>
    <w:locked/>
    <w:rsid w:val="00DB403C"/>
    <w:rPr>
      <w:rFonts w:ascii="Times New Roman" w:eastAsia="Batang" w:hAnsi="Times New Roman" w:cs="Times New Roman"/>
      <w:sz w:val="24"/>
      <w:szCs w:val="20"/>
    </w:rPr>
  </w:style>
  <w:style w:type="paragraph" w:styleId="a">
    <w:name w:val="List Bullet"/>
    <w:basedOn w:val="a0"/>
    <w:rsid w:val="00DB403C"/>
    <w:pPr>
      <w:numPr>
        <w:numId w:val="5"/>
      </w:numPr>
      <w:spacing w:after="240" w:line="240" w:lineRule="auto"/>
      <w:jc w:val="both"/>
    </w:pPr>
    <w:rPr>
      <w:rFonts w:ascii="Times New Roman" w:eastAsia="Batang" w:hAnsi="Times New Roman" w:cs="Times New Roman"/>
      <w:sz w:val="24"/>
      <w:szCs w:val="20"/>
      <w:lang w:val="en-GB"/>
    </w:rPr>
  </w:style>
  <w:style w:type="paragraph" w:styleId="af4">
    <w:name w:val="Normal (Web)"/>
    <w:basedOn w:val="a0"/>
    <w:uiPriority w:val="99"/>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paragraph" w:customStyle="1" w:styleId="normaltableau">
    <w:name w:val="normal_tableau"/>
    <w:basedOn w:val="a0"/>
    <w:rsid w:val="00DB403C"/>
    <w:pPr>
      <w:suppressAutoHyphens/>
      <w:spacing w:before="120" w:after="120" w:line="240" w:lineRule="auto"/>
      <w:jc w:val="both"/>
    </w:pPr>
    <w:rPr>
      <w:rFonts w:ascii="Optima" w:eastAsia="Batang" w:hAnsi="Optima" w:cs="Times New Roman"/>
      <w:szCs w:val="20"/>
      <w:lang w:val="en-GB" w:eastAsia="ar-SA"/>
    </w:rPr>
  </w:style>
  <w:style w:type="paragraph" w:customStyle="1" w:styleId="TableContents">
    <w:name w:val="Table Contents"/>
    <w:basedOn w:val="a0"/>
    <w:rsid w:val="00DB403C"/>
    <w:pPr>
      <w:suppressLineNumbers/>
      <w:suppressAutoHyphens/>
      <w:spacing w:after="240" w:line="240" w:lineRule="auto"/>
      <w:jc w:val="both"/>
    </w:pPr>
    <w:rPr>
      <w:rFonts w:ascii="Times New Roman" w:eastAsia="Batang" w:hAnsi="Times New Roman" w:cs="Times New Roman"/>
      <w:sz w:val="24"/>
      <w:szCs w:val="20"/>
      <w:lang w:val="en-GB" w:eastAsia="ar-SA"/>
    </w:rPr>
  </w:style>
  <w:style w:type="paragraph" w:styleId="af5">
    <w:name w:val="Normal Indent"/>
    <w:basedOn w:val="a0"/>
    <w:rsid w:val="00DB403C"/>
    <w:pPr>
      <w:spacing w:after="0" w:line="240" w:lineRule="auto"/>
      <w:ind w:left="708"/>
    </w:pPr>
    <w:rPr>
      <w:rFonts w:ascii="Times New Roman" w:eastAsia="Batang" w:hAnsi="Times New Roman" w:cs="Times New Roman"/>
      <w:bCs/>
      <w:sz w:val="24"/>
      <w:szCs w:val="24"/>
      <w:lang w:eastAsia="bg-BG"/>
    </w:rPr>
  </w:style>
  <w:style w:type="paragraph" w:customStyle="1" w:styleId="Text3">
    <w:name w:val="Text 3"/>
    <w:basedOn w:val="a0"/>
    <w:rsid w:val="00DB403C"/>
    <w:pPr>
      <w:tabs>
        <w:tab w:val="left" w:pos="2302"/>
      </w:tabs>
      <w:spacing w:after="240" w:line="240" w:lineRule="auto"/>
      <w:ind w:left="1202" w:firstLine="709"/>
      <w:jc w:val="both"/>
    </w:pPr>
    <w:rPr>
      <w:rFonts w:ascii="Times New Roman" w:eastAsia="Batang" w:hAnsi="Times New Roman" w:cs="Times New Roman"/>
      <w:sz w:val="24"/>
      <w:szCs w:val="20"/>
      <w:lang w:val="en-GB"/>
    </w:rPr>
  </w:style>
  <w:style w:type="character" w:styleId="af6">
    <w:name w:val="FollowedHyperlink"/>
    <w:uiPriority w:val="99"/>
    <w:rsid w:val="00DB403C"/>
    <w:rPr>
      <w:rFonts w:cs="Times New Roman"/>
      <w:color w:val="800080"/>
      <w:u w:val="single"/>
    </w:rPr>
  </w:style>
  <w:style w:type="character" w:customStyle="1" w:styleId="StyleLatinArialComplexArial">
    <w:name w:val="Style (Latin) Arial (Complex) Arial"/>
    <w:rsid w:val="00DB403C"/>
    <w:rPr>
      <w:rFonts w:ascii="Arial" w:hAnsi="Arial"/>
      <w:sz w:val="22"/>
    </w:rPr>
  </w:style>
  <w:style w:type="character" w:customStyle="1" w:styleId="FontStyle30">
    <w:name w:val="Font Style30"/>
    <w:uiPriority w:val="99"/>
    <w:rsid w:val="00DB403C"/>
    <w:rPr>
      <w:rFonts w:ascii="Arial" w:hAnsi="Arial"/>
      <w:sz w:val="18"/>
    </w:rPr>
  </w:style>
  <w:style w:type="paragraph" w:customStyle="1" w:styleId="Style10">
    <w:name w:val="Style10"/>
    <w:basedOn w:val="a0"/>
    <w:rsid w:val="00DB403C"/>
    <w:pPr>
      <w:widowControl w:val="0"/>
      <w:autoSpaceDE w:val="0"/>
      <w:autoSpaceDN w:val="0"/>
      <w:adjustRightInd w:val="0"/>
      <w:spacing w:after="0" w:line="252" w:lineRule="exact"/>
      <w:ind w:firstLine="709"/>
      <w:jc w:val="both"/>
    </w:pPr>
    <w:rPr>
      <w:rFonts w:ascii="Arial" w:eastAsia="Batang" w:hAnsi="Arial" w:cs="Arial"/>
      <w:sz w:val="24"/>
      <w:szCs w:val="24"/>
      <w:lang w:eastAsia="bg-BG"/>
    </w:rPr>
  </w:style>
  <w:style w:type="paragraph" w:customStyle="1" w:styleId="Style15">
    <w:name w:val="Style15"/>
    <w:basedOn w:val="a0"/>
    <w:rsid w:val="00DB403C"/>
    <w:pPr>
      <w:widowControl w:val="0"/>
      <w:autoSpaceDE w:val="0"/>
      <w:autoSpaceDN w:val="0"/>
      <w:adjustRightInd w:val="0"/>
      <w:spacing w:after="0" w:line="254" w:lineRule="exact"/>
      <w:ind w:firstLine="355"/>
      <w:jc w:val="both"/>
    </w:pPr>
    <w:rPr>
      <w:rFonts w:ascii="Arial" w:eastAsia="Batang" w:hAnsi="Arial" w:cs="Arial"/>
      <w:sz w:val="24"/>
      <w:szCs w:val="24"/>
      <w:lang w:eastAsia="bg-BG"/>
    </w:rPr>
  </w:style>
  <w:style w:type="paragraph" w:styleId="af7">
    <w:name w:val="Body Text Indent"/>
    <w:basedOn w:val="a0"/>
    <w:link w:val="af8"/>
    <w:uiPriority w:val="99"/>
    <w:rsid w:val="00DB403C"/>
    <w:pPr>
      <w:spacing w:after="120" w:line="240" w:lineRule="auto"/>
      <w:ind w:left="283" w:firstLine="709"/>
      <w:jc w:val="both"/>
    </w:pPr>
    <w:rPr>
      <w:rFonts w:ascii="Cambria" w:eastAsia="Batang" w:hAnsi="Cambria" w:cs="Times New Roman"/>
      <w:sz w:val="24"/>
      <w:szCs w:val="20"/>
    </w:rPr>
  </w:style>
  <w:style w:type="character" w:customStyle="1" w:styleId="af8">
    <w:name w:val="Основен текст с отстъп Знак"/>
    <w:basedOn w:val="a1"/>
    <w:link w:val="af7"/>
    <w:uiPriority w:val="99"/>
    <w:rsid w:val="00DB403C"/>
    <w:rPr>
      <w:rFonts w:ascii="Cambria" w:eastAsia="Batang" w:hAnsi="Cambria" w:cs="Times New Roman"/>
      <w:sz w:val="24"/>
      <w:szCs w:val="20"/>
    </w:rPr>
  </w:style>
  <w:style w:type="paragraph" w:styleId="af9">
    <w:name w:val="Block Text"/>
    <w:basedOn w:val="a0"/>
    <w:rsid w:val="00DB403C"/>
    <w:pPr>
      <w:spacing w:after="0" w:line="240" w:lineRule="auto"/>
      <w:ind w:left="540" w:right="-514"/>
      <w:jc w:val="both"/>
    </w:pPr>
    <w:rPr>
      <w:rFonts w:ascii="Arial" w:eastAsia="Batang" w:hAnsi="Arial" w:cs="Arial"/>
      <w:szCs w:val="24"/>
    </w:rPr>
  </w:style>
  <w:style w:type="character" w:styleId="afa">
    <w:name w:val="page number"/>
    <w:rsid w:val="00DB403C"/>
    <w:rPr>
      <w:rFonts w:cs="Times New Roman"/>
    </w:rPr>
  </w:style>
  <w:style w:type="paragraph" w:styleId="afb">
    <w:name w:val="Plain Text"/>
    <w:basedOn w:val="a0"/>
    <w:link w:val="16"/>
    <w:uiPriority w:val="99"/>
    <w:rsid w:val="00DB403C"/>
    <w:pPr>
      <w:spacing w:after="0" w:line="240" w:lineRule="auto"/>
    </w:pPr>
    <w:rPr>
      <w:rFonts w:ascii="Courier New" w:eastAsia="Batang" w:hAnsi="Courier New" w:cs="Times New Roman"/>
      <w:sz w:val="20"/>
      <w:szCs w:val="20"/>
    </w:rPr>
  </w:style>
  <w:style w:type="character" w:customStyle="1" w:styleId="afc">
    <w:name w:val="Обикновен текст Знак"/>
    <w:basedOn w:val="a1"/>
    <w:rsid w:val="00DB403C"/>
    <w:rPr>
      <w:rFonts w:ascii="Consolas" w:hAnsi="Consolas"/>
      <w:sz w:val="21"/>
      <w:szCs w:val="21"/>
    </w:rPr>
  </w:style>
  <w:style w:type="character" w:customStyle="1" w:styleId="16">
    <w:name w:val="Обикновен текст Знак1"/>
    <w:link w:val="afb"/>
    <w:uiPriority w:val="99"/>
    <w:locked/>
    <w:rsid w:val="00DB403C"/>
    <w:rPr>
      <w:rFonts w:ascii="Courier New" w:eastAsia="Batang" w:hAnsi="Courier New" w:cs="Times New Roman"/>
      <w:sz w:val="20"/>
      <w:szCs w:val="20"/>
    </w:rPr>
  </w:style>
  <w:style w:type="paragraph" w:customStyle="1" w:styleId="afd">
    <w:name w:val="Знак Знак"/>
    <w:basedOn w:val="a0"/>
    <w:rsid w:val="00DB403C"/>
    <w:pPr>
      <w:tabs>
        <w:tab w:val="left" w:pos="709"/>
      </w:tabs>
      <w:spacing w:after="0" w:line="240" w:lineRule="auto"/>
    </w:pPr>
    <w:rPr>
      <w:rFonts w:ascii="Tahoma" w:eastAsia="Batang" w:hAnsi="Tahoma" w:cs="Times New Roman"/>
      <w:sz w:val="24"/>
      <w:szCs w:val="24"/>
      <w:lang w:val="pl-PL" w:eastAsia="pl-PL"/>
    </w:rPr>
  </w:style>
  <w:style w:type="paragraph" w:customStyle="1" w:styleId="CharCharCharCharCharChar">
    <w:name w:val="Char Char Char Знак Знак Char Char Char Знак Знак"/>
    <w:basedOn w:val="a0"/>
    <w:rsid w:val="00DB403C"/>
    <w:pPr>
      <w:tabs>
        <w:tab w:val="left" w:pos="709"/>
      </w:tabs>
      <w:spacing w:after="0" w:line="240" w:lineRule="auto"/>
    </w:pPr>
    <w:rPr>
      <w:rFonts w:ascii="Tahoma" w:eastAsia="Batang" w:hAnsi="Tahoma" w:cs="Times New Roman"/>
      <w:sz w:val="24"/>
      <w:szCs w:val="24"/>
      <w:lang w:val="pl-PL" w:eastAsia="pl-PL"/>
    </w:rPr>
  </w:style>
  <w:style w:type="paragraph" w:styleId="34">
    <w:name w:val="Body Text 3"/>
    <w:basedOn w:val="a0"/>
    <w:link w:val="35"/>
    <w:rsid w:val="00DB403C"/>
    <w:pPr>
      <w:spacing w:after="120" w:line="240" w:lineRule="auto"/>
    </w:pPr>
    <w:rPr>
      <w:rFonts w:ascii="Arial" w:eastAsia="Batang" w:hAnsi="Arial" w:cs="Times New Roman"/>
      <w:sz w:val="16"/>
      <w:szCs w:val="20"/>
    </w:rPr>
  </w:style>
  <w:style w:type="character" w:customStyle="1" w:styleId="35">
    <w:name w:val="Основен текст 3 Знак"/>
    <w:basedOn w:val="a1"/>
    <w:link w:val="34"/>
    <w:rsid w:val="00DB403C"/>
    <w:rPr>
      <w:rFonts w:ascii="Arial" w:eastAsia="Batang" w:hAnsi="Arial" w:cs="Times New Roman"/>
      <w:sz w:val="16"/>
      <w:szCs w:val="20"/>
    </w:rPr>
  </w:style>
  <w:style w:type="character" w:styleId="afe">
    <w:name w:val="annotation reference"/>
    <w:uiPriority w:val="99"/>
    <w:rsid w:val="00DB403C"/>
    <w:rPr>
      <w:rFonts w:cs="Times New Roman"/>
      <w:sz w:val="16"/>
    </w:rPr>
  </w:style>
  <w:style w:type="paragraph" w:styleId="aff">
    <w:name w:val="annotation text"/>
    <w:basedOn w:val="a0"/>
    <w:link w:val="aff0"/>
    <w:uiPriority w:val="99"/>
    <w:rsid w:val="00DB403C"/>
    <w:pPr>
      <w:spacing w:after="0" w:line="240" w:lineRule="auto"/>
    </w:pPr>
    <w:rPr>
      <w:rFonts w:ascii="Times New Roman" w:eastAsia="Batang" w:hAnsi="Times New Roman" w:cs="Times New Roman"/>
      <w:sz w:val="20"/>
      <w:szCs w:val="20"/>
      <w:lang w:val="en-US"/>
    </w:rPr>
  </w:style>
  <w:style w:type="character" w:customStyle="1" w:styleId="aff0">
    <w:name w:val="Текст на коментар Знак"/>
    <w:basedOn w:val="a1"/>
    <w:link w:val="aff"/>
    <w:uiPriority w:val="99"/>
    <w:rsid w:val="00DB403C"/>
    <w:rPr>
      <w:rFonts w:ascii="Times New Roman" w:eastAsia="Batang" w:hAnsi="Times New Roman" w:cs="Times New Roman"/>
      <w:sz w:val="20"/>
      <w:szCs w:val="20"/>
      <w:lang w:val="en-US"/>
    </w:rPr>
  </w:style>
  <w:style w:type="paragraph" w:styleId="aff1">
    <w:name w:val="annotation subject"/>
    <w:basedOn w:val="aff"/>
    <w:next w:val="aff"/>
    <w:link w:val="aff2"/>
    <w:uiPriority w:val="99"/>
    <w:rsid w:val="00DB403C"/>
    <w:rPr>
      <w:b/>
    </w:rPr>
  </w:style>
  <w:style w:type="character" w:customStyle="1" w:styleId="aff2">
    <w:name w:val="Предмет на коментар Знак"/>
    <w:basedOn w:val="aff0"/>
    <w:link w:val="aff1"/>
    <w:uiPriority w:val="99"/>
    <w:rsid w:val="00DB403C"/>
    <w:rPr>
      <w:rFonts w:ascii="Times New Roman" w:eastAsia="Batang" w:hAnsi="Times New Roman" w:cs="Times New Roman"/>
      <w:b/>
      <w:sz w:val="20"/>
      <w:szCs w:val="20"/>
      <w:lang w:val="en-US"/>
    </w:rPr>
  </w:style>
  <w:style w:type="paragraph" w:customStyle="1" w:styleId="Revision1">
    <w:name w:val="Revision1"/>
    <w:hidden/>
    <w:semiHidden/>
    <w:rsid w:val="00DB403C"/>
    <w:pPr>
      <w:spacing w:after="0" w:line="240" w:lineRule="auto"/>
    </w:pPr>
    <w:rPr>
      <w:rFonts w:ascii="Times New Roman" w:eastAsia="Batang" w:hAnsi="Times New Roman" w:cs="Times New Roman"/>
      <w:sz w:val="24"/>
      <w:szCs w:val="24"/>
      <w:lang w:val="en-US"/>
    </w:rPr>
  </w:style>
  <w:style w:type="paragraph" w:customStyle="1" w:styleId="StyleFirstline05">
    <w:name w:val="Style First line:  0.5&quot;"/>
    <w:basedOn w:val="a0"/>
    <w:rsid w:val="00DB403C"/>
    <w:pPr>
      <w:widowControl w:val="0"/>
      <w:autoSpaceDE w:val="0"/>
      <w:autoSpaceDN w:val="0"/>
      <w:adjustRightInd w:val="0"/>
      <w:spacing w:before="120" w:after="0" w:line="240" w:lineRule="auto"/>
      <w:ind w:firstLine="720"/>
      <w:jc w:val="both"/>
    </w:pPr>
    <w:rPr>
      <w:rFonts w:ascii="Arial" w:eastAsia="Batang" w:hAnsi="Arial" w:cs="Arial"/>
      <w:sz w:val="24"/>
      <w:szCs w:val="20"/>
      <w:lang w:val="ru-RU"/>
    </w:rPr>
  </w:style>
  <w:style w:type="paragraph" w:customStyle="1" w:styleId="CharCharCharChar2">
    <w:name w:val="Char Char Char Char2"/>
    <w:basedOn w:val="a0"/>
    <w:rsid w:val="00DB403C"/>
    <w:pPr>
      <w:tabs>
        <w:tab w:val="left" w:pos="709"/>
      </w:tabs>
      <w:spacing w:after="0" w:line="240" w:lineRule="auto"/>
    </w:pPr>
    <w:rPr>
      <w:rFonts w:ascii="Tahoma" w:eastAsia="Batang" w:hAnsi="Tahoma" w:cs="Times New Roman"/>
      <w:sz w:val="24"/>
      <w:szCs w:val="24"/>
      <w:lang w:val="pl-PL" w:eastAsia="pl-PL"/>
    </w:rPr>
  </w:style>
  <w:style w:type="paragraph" w:customStyle="1" w:styleId="Style16">
    <w:name w:val="Style16"/>
    <w:basedOn w:val="a0"/>
    <w:rsid w:val="00DB403C"/>
    <w:pPr>
      <w:widowControl w:val="0"/>
      <w:autoSpaceDE w:val="0"/>
      <w:autoSpaceDN w:val="0"/>
      <w:adjustRightInd w:val="0"/>
      <w:spacing w:after="0" w:line="274" w:lineRule="exact"/>
      <w:ind w:firstLine="360"/>
    </w:pPr>
    <w:rPr>
      <w:rFonts w:ascii="Times New Roman" w:eastAsia="MS Mincho" w:hAnsi="Times New Roman" w:cs="Times New Roman"/>
      <w:sz w:val="24"/>
      <w:szCs w:val="24"/>
      <w:lang w:eastAsia="bg-BG"/>
    </w:rPr>
  </w:style>
  <w:style w:type="paragraph" w:customStyle="1" w:styleId="Style46">
    <w:name w:val="Style46"/>
    <w:basedOn w:val="a0"/>
    <w:rsid w:val="00DB403C"/>
    <w:pPr>
      <w:widowControl w:val="0"/>
      <w:autoSpaceDE w:val="0"/>
      <w:autoSpaceDN w:val="0"/>
      <w:adjustRightInd w:val="0"/>
      <w:spacing w:after="0" w:line="278" w:lineRule="exact"/>
      <w:jc w:val="both"/>
    </w:pPr>
    <w:rPr>
      <w:rFonts w:ascii="Times New Roman" w:eastAsia="MS Mincho" w:hAnsi="Times New Roman" w:cs="Times New Roman"/>
      <w:sz w:val="24"/>
      <w:szCs w:val="24"/>
      <w:lang w:eastAsia="bg-BG"/>
    </w:rPr>
  </w:style>
  <w:style w:type="paragraph" w:customStyle="1" w:styleId="Style48">
    <w:name w:val="Style48"/>
    <w:basedOn w:val="a0"/>
    <w:rsid w:val="00DB403C"/>
    <w:pPr>
      <w:widowControl w:val="0"/>
      <w:autoSpaceDE w:val="0"/>
      <w:autoSpaceDN w:val="0"/>
      <w:adjustRightInd w:val="0"/>
      <w:spacing w:after="0" w:line="304" w:lineRule="exact"/>
      <w:ind w:firstLine="701"/>
      <w:jc w:val="both"/>
    </w:pPr>
    <w:rPr>
      <w:rFonts w:ascii="Times New Roman" w:eastAsia="MS Mincho" w:hAnsi="Times New Roman" w:cs="Times New Roman"/>
      <w:sz w:val="24"/>
      <w:szCs w:val="24"/>
      <w:lang w:eastAsia="bg-BG"/>
    </w:rPr>
  </w:style>
  <w:style w:type="character" w:customStyle="1" w:styleId="FontStyle56">
    <w:name w:val="Font Style56"/>
    <w:rsid w:val="00DB403C"/>
    <w:rPr>
      <w:rFonts w:ascii="Times New Roman" w:hAnsi="Times New Roman"/>
      <w:color w:val="000000"/>
      <w:sz w:val="20"/>
    </w:rPr>
  </w:style>
  <w:style w:type="character" w:customStyle="1" w:styleId="FontStyle57">
    <w:name w:val="Font Style57"/>
    <w:rsid w:val="00DB403C"/>
    <w:rPr>
      <w:rFonts w:ascii="Times New Roman" w:hAnsi="Times New Roman"/>
      <w:b/>
      <w:color w:val="000000"/>
      <w:sz w:val="20"/>
    </w:rPr>
  </w:style>
  <w:style w:type="paragraph" w:customStyle="1" w:styleId="text">
    <w:name w:val="text"/>
    <w:rsid w:val="00DB403C"/>
    <w:pPr>
      <w:widowControl w:val="0"/>
      <w:spacing w:before="240" w:after="0" w:line="240" w:lineRule="exact"/>
      <w:jc w:val="both"/>
    </w:pPr>
    <w:rPr>
      <w:rFonts w:ascii="Arial" w:eastAsia="Batang" w:hAnsi="Arial" w:cs="Times New Roman"/>
      <w:sz w:val="24"/>
      <w:szCs w:val="20"/>
      <w:lang w:val="cs-CZ"/>
    </w:rPr>
  </w:style>
  <w:style w:type="character" w:customStyle="1" w:styleId="FontStyle17">
    <w:name w:val="Font Style17"/>
    <w:rsid w:val="00DB403C"/>
    <w:rPr>
      <w:rFonts w:ascii="Times New Roman" w:hAnsi="Times New Roman"/>
      <w:sz w:val="26"/>
    </w:rPr>
  </w:style>
  <w:style w:type="paragraph" w:customStyle="1" w:styleId="Style6">
    <w:name w:val="Style6"/>
    <w:basedOn w:val="a0"/>
    <w:rsid w:val="00DB403C"/>
    <w:pPr>
      <w:widowControl w:val="0"/>
      <w:autoSpaceDE w:val="0"/>
      <w:autoSpaceDN w:val="0"/>
      <w:adjustRightInd w:val="0"/>
      <w:spacing w:after="0" w:line="331" w:lineRule="exact"/>
      <w:ind w:firstLine="720"/>
      <w:jc w:val="both"/>
    </w:pPr>
    <w:rPr>
      <w:rFonts w:ascii="Times New Roman" w:eastAsia="Times New Roman" w:hAnsi="Times New Roman" w:cs="Times New Roman"/>
      <w:sz w:val="24"/>
      <w:szCs w:val="24"/>
      <w:lang w:eastAsia="bg-BG"/>
    </w:rPr>
  </w:style>
  <w:style w:type="paragraph" w:customStyle="1" w:styleId="NumberedParagraphs">
    <w:name w:val="Numbered Paragraphs"/>
    <w:basedOn w:val="30"/>
    <w:link w:val="NumberedParagraphsChar"/>
    <w:uiPriority w:val="99"/>
    <w:rsid w:val="00DB403C"/>
    <w:pPr>
      <w:keepLines w:val="0"/>
      <w:numPr>
        <w:ilvl w:val="2"/>
      </w:numPr>
      <w:spacing w:before="120" w:after="240" w:line="360" w:lineRule="auto"/>
      <w:ind w:left="1288" w:hanging="720"/>
    </w:pPr>
    <w:rPr>
      <w:rFonts w:ascii="Tahoma" w:eastAsia="Times New Roman" w:hAnsi="Tahoma"/>
      <w:b w:val="0"/>
      <w:color w:val="auto"/>
      <w:sz w:val="20"/>
    </w:rPr>
  </w:style>
  <w:style w:type="character" w:customStyle="1" w:styleId="NumberedParagraphsChar">
    <w:name w:val="Numbered Paragraphs Char"/>
    <w:link w:val="NumberedParagraphs"/>
    <w:uiPriority w:val="99"/>
    <w:locked/>
    <w:rsid w:val="00DB403C"/>
    <w:rPr>
      <w:rFonts w:ascii="Tahoma" w:eastAsia="Times New Roman" w:hAnsi="Tahoma" w:cs="Times New Roman"/>
      <w:sz w:val="20"/>
      <w:szCs w:val="20"/>
    </w:rPr>
  </w:style>
  <w:style w:type="character" w:customStyle="1" w:styleId="HeaderChar1">
    <w:name w:val="Header Char1"/>
    <w:aliases w:val="Intestazione.int.intestazione Char,Intestazione.int Char,Header Char Char,(17) EPR Header Char"/>
    <w:uiPriority w:val="99"/>
    <w:rsid w:val="00DB403C"/>
    <w:rPr>
      <w:rFonts w:ascii="Hebar" w:hAnsi="Hebar"/>
      <w:sz w:val="24"/>
      <w:lang w:val="en-US" w:eastAsia="en-US" w:bidi="ar-SA"/>
    </w:rPr>
  </w:style>
  <w:style w:type="character" w:customStyle="1" w:styleId="timark">
    <w:name w:val="timark"/>
    <w:rsid w:val="00DB403C"/>
  </w:style>
  <w:style w:type="paragraph" w:customStyle="1" w:styleId="TableParagraph">
    <w:name w:val="Table Paragraph"/>
    <w:basedOn w:val="a0"/>
    <w:uiPriority w:val="1"/>
    <w:qFormat/>
    <w:rsid w:val="00DB403C"/>
    <w:pPr>
      <w:widowControl w:val="0"/>
      <w:spacing w:after="0" w:line="240" w:lineRule="auto"/>
    </w:pPr>
    <w:rPr>
      <w:rFonts w:ascii="Calibri" w:eastAsia="Calibri" w:hAnsi="Calibri" w:cs="Times New Roman"/>
      <w:lang w:val="en-US"/>
    </w:rPr>
  </w:style>
  <w:style w:type="character" w:customStyle="1" w:styleId="Bodytext3">
    <w:name w:val="Body text (3)"/>
    <w:rsid w:val="00DB403C"/>
    <w:rPr>
      <w:rFonts w:ascii="Times New Roman" w:eastAsia="Times New Roman" w:hAnsi="Times New Roman" w:cs="Times New Roman"/>
      <w:b/>
      <w:bCs/>
      <w:i w:val="0"/>
      <w:iCs w:val="0"/>
      <w:smallCaps w:val="0"/>
      <w:strike w:val="0"/>
      <w:color w:val="000000"/>
      <w:spacing w:val="0"/>
      <w:w w:val="100"/>
      <w:position w:val="0"/>
      <w:sz w:val="22"/>
      <w:szCs w:val="22"/>
      <w:u w:val="none"/>
      <w:lang w:val="bg-BG" w:eastAsia="bg-BG" w:bidi="bg-BG"/>
    </w:rPr>
  </w:style>
  <w:style w:type="paragraph" w:customStyle="1" w:styleId="26">
    <w:name w:val="Основен текст2"/>
    <w:basedOn w:val="a0"/>
    <w:rsid w:val="00DB403C"/>
    <w:pPr>
      <w:widowControl w:val="0"/>
      <w:shd w:val="clear" w:color="auto" w:fill="FFFFFF"/>
      <w:spacing w:after="0" w:line="277" w:lineRule="exact"/>
      <w:ind w:firstLine="700"/>
      <w:jc w:val="both"/>
    </w:pPr>
    <w:rPr>
      <w:rFonts w:ascii="Times New Roman" w:eastAsia="Times New Roman" w:hAnsi="Times New Roman" w:cs="Times New Roman"/>
      <w:color w:val="000000"/>
      <w:lang w:eastAsia="bg-BG" w:bidi="bg-BG"/>
    </w:rPr>
  </w:style>
  <w:style w:type="paragraph" w:customStyle="1" w:styleId="m">
    <w:name w:val="m"/>
    <w:basedOn w:val="a0"/>
    <w:rsid w:val="00DB403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rsid w:val="00DB403C"/>
  </w:style>
  <w:style w:type="character" w:styleId="aff3">
    <w:name w:val="Strong"/>
    <w:qFormat/>
    <w:rsid w:val="00DB403C"/>
    <w:rPr>
      <w:b/>
      <w:bCs/>
    </w:rPr>
  </w:style>
  <w:style w:type="character" w:customStyle="1" w:styleId="search2">
    <w:name w:val="search2"/>
    <w:rsid w:val="00DB403C"/>
  </w:style>
  <w:style w:type="character" w:customStyle="1" w:styleId="search3">
    <w:name w:val="search3"/>
    <w:rsid w:val="00DB403C"/>
  </w:style>
  <w:style w:type="character" w:styleId="aff4">
    <w:name w:val="Emphasis"/>
    <w:uiPriority w:val="20"/>
    <w:qFormat/>
    <w:rsid w:val="00DB403C"/>
    <w:rPr>
      <w:i/>
      <w:iCs/>
    </w:rPr>
  </w:style>
  <w:style w:type="character" w:customStyle="1" w:styleId="search1">
    <w:name w:val="search1"/>
    <w:rsid w:val="00DB403C"/>
  </w:style>
  <w:style w:type="paragraph" w:customStyle="1" w:styleId="CharChar9CharCharCharChar">
    <w:name w:val="Char Char9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TitleChar1">
    <w:name w:val="Title Char1"/>
    <w:aliases w:val="Char Char Char"/>
    <w:locked/>
    <w:rsid w:val="00DB403C"/>
    <w:rPr>
      <w:rFonts w:ascii="Times New Roman" w:eastAsia="Times New Roman" w:hAnsi="Times New Roman" w:cs="Times New Roman"/>
      <w:b/>
      <w:sz w:val="28"/>
      <w:szCs w:val="20"/>
    </w:rPr>
  </w:style>
  <w:style w:type="character" w:customStyle="1" w:styleId="Char1CharCharChar">
    <w:name w:val="Char1 Char Char Char"/>
    <w:aliases w:val=" Char1 Char Char1, Char2 Char Char Char, Char2 Char,Char2 Знак Знак Char, Char1 Знак Знак Char,Char2 Знак Char, Char1 Char1, Char2 Char Char1, Char2 Char1"/>
    <w:rsid w:val="00DB403C"/>
    <w:rPr>
      <w:rFonts w:ascii="Times New Roman" w:eastAsia="Times New Roman" w:hAnsi="Times New Roman" w:cs="Times New Roman"/>
      <w:sz w:val="16"/>
      <w:szCs w:val="16"/>
    </w:rPr>
  </w:style>
  <w:style w:type="paragraph" w:customStyle="1" w:styleId="27">
    <w:name w:val="Без разредка2"/>
    <w:aliases w:val="Heading1,Гл.т."/>
    <w:rsid w:val="00DB403C"/>
    <w:pPr>
      <w:spacing w:after="0" w:line="240" w:lineRule="auto"/>
    </w:pPr>
    <w:rPr>
      <w:rFonts w:ascii="Times New Roman" w:eastAsia="Times New Roman" w:hAnsi="Times New Roman" w:cs="Times New Roman"/>
      <w:sz w:val="24"/>
      <w:szCs w:val="24"/>
      <w:lang w:val="en-US"/>
    </w:rPr>
  </w:style>
  <w:style w:type="paragraph" w:customStyle="1" w:styleId="Style">
    <w:name w:val="Style"/>
    <w:rsid w:val="00DB403C"/>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lang w:eastAsia="bg-BG"/>
    </w:rPr>
  </w:style>
  <w:style w:type="character" w:customStyle="1" w:styleId="Bodytext4">
    <w:name w:val="Body text (4)_"/>
    <w:link w:val="Bodytext41"/>
    <w:locked/>
    <w:rsid w:val="00DB403C"/>
    <w:rPr>
      <w:rFonts w:ascii="Verdana" w:hAnsi="Verdana"/>
      <w:i/>
      <w:sz w:val="18"/>
      <w:shd w:val="clear" w:color="auto" w:fill="FFFFFF"/>
    </w:rPr>
  </w:style>
  <w:style w:type="paragraph" w:customStyle="1" w:styleId="Bodytext41">
    <w:name w:val="Body text (4)1"/>
    <w:basedOn w:val="a0"/>
    <w:link w:val="Bodytext4"/>
    <w:rsid w:val="00DB403C"/>
    <w:pPr>
      <w:shd w:val="clear" w:color="auto" w:fill="FFFFFF"/>
      <w:spacing w:after="1260" w:line="226" w:lineRule="exact"/>
      <w:ind w:hanging="280"/>
    </w:pPr>
    <w:rPr>
      <w:rFonts w:ascii="Verdana" w:hAnsi="Verdana"/>
      <w:i/>
      <w:sz w:val="18"/>
      <w:shd w:val="clear" w:color="auto" w:fill="FFFFFF"/>
    </w:rPr>
  </w:style>
  <w:style w:type="character" w:customStyle="1" w:styleId="BodytextBold7">
    <w:name w:val="Body text + Bold7"/>
    <w:rsid w:val="00DB403C"/>
    <w:rPr>
      <w:rFonts w:ascii="Verdana" w:hAnsi="Verdana"/>
      <w:b/>
      <w:sz w:val="18"/>
      <w:shd w:val="clear" w:color="auto" w:fill="FFFFFF"/>
    </w:rPr>
  </w:style>
  <w:style w:type="character" w:customStyle="1" w:styleId="st">
    <w:name w:val="st"/>
    <w:rsid w:val="00DB403C"/>
  </w:style>
  <w:style w:type="character" w:customStyle="1" w:styleId="FontStyle14">
    <w:name w:val="Font Style14"/>
    <w:rsid w:val="00DB403C"/>
    <w:rPr>
      <w:rFonts w:ascii="Times New Roman" w:hAnsi="Times New Roman" w:cs="Times New Roman"/>
      <w:sz w:val="22"/>
      <w:szCs w:val="22"/>
    </w:rPr>
  </w:style>
  <w:style w:type="paragraph" w:customStyle="1" w:styleId="1-11">
    <w:name w:val="Средно оцветяване 1 - Акцент 11"/>
    <w:link w:val="1-1"/>
    <w:qFormat/>
    <w:rsid w:val="00DB403C"/>
    <w:pPr>
      <w:spacing w:after="0" w:line="240" w:lineRule="auto"/>
    </w:pPr>
    <w:rPr>
      <w:rFonts w:ascii="Calibri" w:eastAsia="Times New Roman" w:hAnsi="Calibri" w:cs="Times New Roman"/>
      <w:lang w:eastAsia="bg-BG"/>
    </w:rPr>
  </w:style>
  <w:style w:type="character" w:customStyle="1" w:styleId="1-1">
    <w:name w:val="Средно оцветяване 1 - Акцент 1 Знак"/>
    <w:link w:val="1-11"/>
    <w:rsid w:val="00DB403C"/>
    <w:rPr>
      <w:rFonts w:ascii="Calibri" w:eastAsia="Times New Roman" w:hAnsi="Calibri" w:cs="Times New Roman"/>
      <w:lang w:eastAsia="bg-BG"/>
    </w:rPr>
  </w:style>
  <w:style w:type="numbering" w:customStyle="1" w:styleId="NoList1">
    <w:name w:val="No List1"/>
    <w:next w:val="a3"/>
    <w:uiPriority w:val="99"/>
    <w:semiHidden/>
    <w:unhideWhenUsed/>
    <w:rsid w:val="00DB403C"/>
  </w:style>
  <w:style w:type="paragraph" w:customStyle="1" w:styleId="TOCHeading1">
    <w:name w:val="TOC Heading1"/>
    <w:basedOn w:val="10"/>
    <w:next w:val="a0"/>
    <w:uiPriority w:val="39"/>
    <w:qFormat/>
    <w:rsid w:val="00DB403C"/>
    <w:pPr>
      <w:keepLines/>
      <w:numPr>
        <w:numId w:val="1"/>
      </w:numPr>
      <w:spacing w:before="120"/>
      <w:jc w:val="both"/>
      <w:outlineLvl w:val="9"/>
    </w:pPr>
    <w:rPr>
      <w:rFonts w:ascii="Arial" w:eastAsia="Calibri" w:hAnsi="Arial" w:cs="Arial"/>
      <w:bCs/>
      <w:color w:val="365F91"/>
      <w:sz w:val="22"/>
      <w:szCs w:val="22"/>
      <w:u w:val="none"/>
      <w:lang w:val="en-US" w:eastAsia="ja-JP"/>
    </w:rPr>
  </w:style>
  <w:style w:type="paragraph" w:styleId="28">
    <w:name w:val="toc 2"/>
    <w:basedOn w:val="a0"/>
    <w:next w:val="a0"/>
    <w:autoRedefine/>
    <w:uiPriority w:val="39"/>
    <w:rsid w:val="00DB403C"/>
    <w:pPr>
      <w:spacing w:before="120" w:after="100" w:line="240" w:lineRule="auto"/>
      <w:ind w:left="220" w:firstLine="567"/>
      <w:jc w:val="both"/>
    </w:pPr>
    <w:rPr>
      <w:rFonts w:ascii="Arial" w:eastAsia="Times New Roman" w:hAnsi="Arial" w:cs="Times New Roman"/>
      <w:sz w:val="20"/>
    </w:rPr>
  </w:style>
  <w:style w:type="paragraph" w:styleId="36">
    <w:name w:val="toc 3"/>
    <w:basedOn w:val="a0"/>
    <w:next w:val="a0"/>
    <w:autoRedefine/>
    <w:uiPriority w:val="39"/>
    <w:rsid w:val="00DB403C"/>
    <w:pPr>
      <w:spacing w:before="120" w:after="100" w:line="240" w:lineRule="auto"/>
      <w:ind w:left="440" w:firstLine="567"/>
      <w:jc w:val="both"/>
    </w:pPr>
    <w:rPr>
      <w:rFonts w:ascii="Arial" w:eastAsia="Times New Roman" w:hAnsi="Arial" w:cs="Times New Roman"/>
      <w:sz w:val="20"/>
    </w:rPr>
  </w:style>
  <w:style w:type="character" w:customStyle="1" w:styleId="FontStyle13">
    <w:name w:val="Font Style13"/>
    <w:rsid w:val="00DB403C"/>
    <w:rPr>
      <w:rFonts w:ascii="Times New Roman" w:hAnsi="Times New Roman"/>
      <w:sz w:val="24"/>
    </w:rPr>
  </w:style>
  <w:style w:type="table" w:customStyle="1" w:styleId="TableGrid1">
    <w:name w:val="Table Grid1"/>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11">
    <w:name w:val="Light List - Accent 11"/>
    <w:uiPriority w:val="99"/>
    <w:rsid w:val="00DB403C"/>
    <w:pPr>
      <w:spacing w:after="0" w:line="240" w:lineRule="auto"/>
    </w:pPr>
    <w:rPr>
      <w:rFonts w:ascii="Calibri" w:eastAsia="Times New Roman" w:hAnsi="Calibri" w:cs="Times New Roman"/>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Shading2">
    <w:name w:val="Light Shading2"/>
    <w:basedOn w:val="a2"/>
    <w:uiPriority w:val="99"/>
    <w:rsid w:val="00DB403C"/>
    <w:pPr>
      <w:spacing w:after="0" w:line="240" w:lineRule="auto"/>
    </w:pPr>
    <w:rPr>
      <w:rFonts w:ascii="Calibri" w:eastAsia="Batang" w:hAnsi="Calibri" w:cs="Times New Roman"/>
      <w:color w:val="000000"/>
      <w:sz w:val="20"/>
      <w:szCs w:val="20"/>
      <w:lang w:eastAsia="bg-BG"/>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character" w:customStyle="1" w:styleId="IntenseEmphasis1">
    <w:name w:val="Intense Emphasis1"/>
    <w:uiPriority w:val="21"/>
    <w:qFormat/>
    <w:rsid w:val="00DB403C"/>
    <w:rPr>
      <w:rFonts w:ascii="Arial" w:hAnsi="Arial" w:cs="Times New Roman"/>
      <w:i/>
      <w:sz w:val="16"/>
      <w:lang w:val="bg-BG" w:eastAsia="bg-BG"/>
    </w:rPr>
  </w:style>
  <w:style w:type="paragraph" w:customStyle="1" w:styleId="aff5">
    <w:name w:val="ТАБЛИЦА"/>
    <w:basedOn w:val="a0"/>
    <w:qFormat/>
    <w:rsid w:val="00DB403C"/>
    <w:pPr>
      <w:spacing w:before="120" w:after="0" w:line="240" w:lineRule="auto"/>
      <w:jc w:val="both"/>
    </w:pPr>
    <w:rPr>
      <w:rFonts w:ascii="Arial" w:eastAsia="Batang" w:hAnsi="Arial" w:cs="Arial"/>
      <w:bCs/>
      <w:sz w:val="20"/>
    </w:rPr>
  </w:style>
  <w:style w:type="paragraph" w:styleId="17">
    <w:name w:val="toc 1"/>
    <w:basedOn w:val="a0"/>
    <w:next w:val="a0"/>
    <w:autoRedefine/>
    <w:uiPriority w:val="39"/>
    <w:rsid w:val="00DB403C"/>
    <w:pPr>
      <w:spacing w:before="120" w:after="100" w:line="240" w:lineRule="auto"/>
      <w:ind w:firstLine="567"/>
      <w:jc w:val="both"/>
    </w:pPr>
    <w:rPr>
      <w:rFonts w:ascii="Arial" w:eastAsia="Times New Roman" w:hAnsi="Arial" w:cs="Times New Roman"/>
      <w:sz w:val="20"/>
    </w:rPr>
  </w:style>
  <w:style w:type="paragraph" w:customStyle="1" w:styleId="FreeForm">
    <w:name w:val="Free Form"/>
    <w:rsid w:val="00DB403C"/>
    <w:pPr>
      <w:spacing w:after="0" w:line="240" w:lineRule="auto"/>
    </w:pPr>
    <w:rPr>
      <w:rFonts w:ascii="Times New Roman" w:eastAsia="Batang" w:hAnsi="Times New Roman" w:cs="Times New Roman"/>
      <w:color w:val="000000"/>
      <w:sz w:val="20"/>
      <w:szCs w:val="20"/>
      <w:lang w:eastAsia="bg-BG"/>
    </w:rPr>
  </w:style>
  <w:style w:type="character" w:customStyle="1" w:styleId="Hyperlink1">
    <w:name w:val="Hyperlink1"/>
    <w:rsid w:val="00DB403C"/>
    <w:rPr>
      <w:color w:val="0000FF"/>
      <w:sz w:val="20"/>
      <w:u w:val="single"/>
    </w:rPr>
  </w:style>
  <w:style w:type="paragraph" w:customStyle="1" w:styleId="Header1">
    <w:name w:val="Header1"/>
    <w:rsid w:val="00DB403C"/>
    <w:pPr>
      <w:tabs>
        <w:tab w:val="center" w:pos="4536"/>
        <w:tab w:val="right" w:pos="9072"/>
      </w:tabs>
      <w:spacing w:after="0" w:line="240" w:lineRule="auto"/>
    </w:pPr>
    <w:rPr>
      <w:rFonts w:ascii="Times New Roman" w:eastAsia="Batang" w:hAnsi="Times New Roman" w:cs="Times New Roman"/>
      <w:color w:val="000000"/>
      <w:sz w:val="24"/>
      <w:szCs w:val="24"/>
      <w:lang w:eastAsia="bg-BG"/>
    </w:rPr>
  </w:style>
  <w:style w:type="paragraph" w:customStyle="1" w:styleId="Footer1">
    <w:name w:val="Footer1"/>
    <w:rsid w:val="00DB403C"/>
    <w:pPr>
      <w:tabs>
        <w:tab w:val="center" w:pos="4536"/>
        <w:tab w:val="right" w:pos="9072"/>
      </w:tabs>
      <w:spacing w:after="0" w:line="240" w:lineRule="auto"/>
    </w:pPr>
    <w:rPr>
      <w:rFonts w:ascii="Times New Roman" w:eastAsia="Batang" w:hAnsi="Times New Roman" w:cs="Times New Roman"/>
      <w:color w:val="000000"/>
      <w:sz w:val="24"/>
      <w:szCs w:val="24"/>
      <w:lang w:eastAsia="bg-BG"/>
    </w:rPr>
  </w:style>
  <w:style w:type="paragraph" w:customStyle="1" w:styleId="FootnoteTextA">
    <w:name w:val="Footnote Text A"/>
    <w:rsid w:val="00DB403C"/>
    <w:pPr>
      <w:spacing w:after="0" w:line="240" w:lineRule="auto"/>
    </w:pPr>
    <w:rPr>
      <w:rFonts w:ascii="Times New Roman" w:eastAsia="Batang" w:hAnsi="Times New Roman" w:cs="Times New Roman"/>
      <w:color w:val="000000"/>
      <w:sz w:val="20"/>
      <w:szCs w:val="20"/>
      <w:lang w:eastAsia="bg-BG"/>
    </w:rPr>
  </w:style>
  <w:style w:type="character" w:customStyle="1" w:styleId="FootnoteTextChar1">
    <w:name w:val="Footnote Text Char1"/>
    <w:locked/>
    <w:rsid w:val="00DB403C"/>
    <w:rPr>
      <w:rFonts w:ascii="Times New Roman" w:hAnsi="Times New Roman"/>
      <w:sz w:val="20"/>
      <w:lang w:eastAsia="bg-BG"/>
    </w:rPr>
  </w:style>
  <w:style w:type="character" w:customStyle="1" w:styleId="itemdescriptiontext2">
    <w:name w:val="item_description_text2"/>
    <w:rsid w:val="00DB403C"/>
  </w:style>
  <w:style w:type="paragraph" w:customStyle="1" w:styleId="Style13">
    <w:name w:val="Style13"/>
    <w:basedOn w:val="a0"/>
    <w:rsid w:val="00DB403C"/>
    <w:pPr>
      <w:widowControl w:val="0"/>
      <w:autoSpaceDE w:val="0"/>
      <w:autoSpaceDN w:val="0"/>
      <w:adjustRightInd w:val="0"/>
      <w:spacing w:before="120" w:after="0" w:line="275" w:lineRule="exact"/>
      <w:ind w:firstLine="567"/>
      <w:jc w:val="both"/>
    </w:pPr>
    <w:rPr>
      <w:rFonts w:ascii="Times New Roman" w:eastAsia="Times New Roman" w:hAnsi="Times New Roman" w:cs="Times New Roman"/>
      <w:sz w:val="24"/>
      <w:szCs w:val="24"/>
      <w:lang w:val="en-US"/>
    </w:rPr>
  </w:style>
  <w:style w:type="character" w:customStyle="1" w:styleId="FontStyle20">
    <w:name w:val="Font Style20"/>
    <w:rsid w:val="00DB403C"/>
    <w:rPr>
      <w:rFonts w:ascii="Times New Roman" w:hAnsi="Times New Roman"/>
      <w:sz w:val="22"/>
    </w:rPr>
  </w:style>
  <w:style w:type="paragraph" w:customStyle="1" w:styleId="CharCharCharCharChar">
    <w:name w:val="Char Char Char Знак Char Char Знак"/>
    <w:basedOn w:val="a0"/>
    <w:semiHidden/>
    <w:rsid w:val="00DB403C"/>
    <w:pPr>
      <w:tabs>
        <w:tab w:val="left" w:pos="709"/>
      </w:tabs>
      <w:spacing w:before="120" w:after="0" w:line="240" w:lineRule="auto"/>
      <w:ind w:firstLine="567"/>
      <w:jc w:val="both"/>
    </w:pPr>
    <w:rPr>
      <w:rFonts w:ascii="Futura Bk" w:eastAsia="Times New Roman" w:hAnsi="Futura Bk" w:cs="Times New Roman"/>
      <w:sz w:val="24"/>
      <w:szCs w:val="24"/>
      <w:lang w:val="pl-PL" w:eastAsia="pl-PL"/>
    </w:rPr>
  </w:style>
  <w:style w:type="paragraph" w:styleId="41">
    <w:name w:val="toc 4"/>
    <w:basedOn w:val="a0"/>
    <w:next w:val="a0"/>
    <w:autoRedefine/>
    <w:uiPriority w:val="39"/>
    <w:rsid w:val="00DB403C"/>
    <w:pPr>
      <w:spacing w:before="120" w:after="100" w:line="240" w:lineRule="auto"/>
      <w:ind w:left="660" w:firstLine="567"/>
      <w:jc w:val="both"/>
    </w:pPr>
    <w:rPr>
      <w:rFonts w:ascii="Arial" w:eastAsia="Times New Roman" w:hAnsi="Arial" w:cs="Arial"/>
      <w:sz w:val="20"/>
      <w:lang w:eastAsia="bg-BG"/>
    </w:rPr>
  </w:style>
  <w:style w:type="paragraph" w:styleId="51">
    <w:name w:val="toc 5"/>
    <w:basedOn w:val="a0"/>
    <w:next w:val="a0"/>
    <w:autoRedefine/>
    <w:uiPriority w:val="39"/>
    <w:rsid w:val="00DB403C"/>
    <w:pPr>
      <w:spacing w:before="120" w:after="100" w:line="240" w:lineRule="auto"/>
      <w:ind w:left="880" w:firstLine="567"/>
      <w:jc w:val="both"/>
    </w:pPr>
    <w:rPr>
      <w:rFonts w:ascii="Arial" w:eastAsia="Times New Roman" w:hAnsi="Arial" w:cs="Arial"/>
      <w:lang w:eastAsia="bg-BG"/>
    </w:rPr>
  </w:style>
  <w:style w:type="paragraph" w:styleId="61">
    <w:name w:val="toc 6"/>
    <w:basedOn w:val="a0"/>
    <w:next w:val="a0"/>
    <w:autoRedefine/>
    <w:uiPriority w:val="39"/>
    <w:rsid w:val="00DB403C"/>
    <w:pPr>
      <w:spacing w:before="120" w:after="100" w:line="240" w:lineRule="auto"/>
      <w:ind w:left="1100" w:firstLine="567"/>
      <w:jc w:val="both"/>
    </w:pPr>
    <w:rPr>
      <w:rFonts w:ascii="Arial" w:eastAsia="Times New Roman" w:hAnsi="Arial" w:cs="Arial"/>
      <w:lang w:eastAsia="bg-BG"/>
    </w:rPr>
  </w:style>
  <w:style w:type="paragraph" w:styleId="71">
    <w:name w:val="toc 7"/>
    <w:basedOn w:val="a0"/>
    <w:next w:val="a0"/>
    <w:autoRedefine/>
    <w:uiPriority w:val="39"/>
    <w:rsid w:val="00DB403C"/>
    <w:pPr>
      <w:spacing w:before="120" w:after="100" w:line="240" w:lineRule="auto"/>
      <w:ind w:left="1320" w:firstLine="567"/>
      <w:jc w:val="both"/>
    </w:pPr>
    <w:rPr>
      <w:rFonts w:ascii="Arial" w:eastAsia="Times New Roman" w:hAnsi="Arial" w:cs="Arial"/>
      <w:lang w:eastAsia="bg-BG"/>
    </w:rPr>
  </w:style>
  <w:style w:type="paragraph" w:styleId="81">
    <w:name w:val="toc 8"/>
    <w:basedOn w:val="a0"/>
    <w:next w:val="a0"/>
    <w:autoRedefine/>
    <w:uiPriority w:val="39"/>
    <w:rsid w:val="00DB403C"/>
    <w:pPr>
      <w:spacing w:before="120" w:after="100" w:line="240" w:lineRule="auto"/>
      <w:ind w:left="1540" w:firstLine="567"/>
      <w:jc w:val="both"/>
    </w:pPr>
    <w:rPr>
      <w:rFonts w:ascii="Arial" w:eastAsia="Times New Roman" w:hAnsi="Arial" w:cs="Arial"/>
      <w:lang w:eastAsia="bg-BG"/>
    </w:rPr>
  </w:style>
  <w:style w:type="paragraph" w:styleId="91">
    <w:name w:val="toc 9"/>
    <w:basedOn w:val="a0"/>
    <w:next w:val="a0"/>
    <w:autoRedefine/>
    <w:uiPriority w:val="39"/>
    <w:rsid w:val="00DB403C"/>
    <w:pPr>
      <w:spacing w:before="120" w:after="100" w:line="240" w:lineRule="auto"/>
      <w:ind w:left="1760" w:firstLine="567"/>
      <w:jc w:val="both"/>
    </w:pPr>
    <w:rPr>
      <w:rFonts w:ascii="Arial" w:eastAsia="Times New Roman" w:hAnsi="Arial" w:cs="Arial"/>
      <w:lang w:eastAsia="bg-BG"/>
    </w:rPr>
  </w:style>
  <w:style w:type="paragraph" w:styleId="aff6">
    <w:name w:val="caption"/>
    <w:aliases w:val="ФИГУРА"/>
    <w:basedOn w:val="a0"/>
    <w:next w:val="a0"/>
    <w:qFormat/>
    <w:rsid w:val="00DB403C"/>
    <w:pPr>
      <w:keepNext/>
      <w:spacing w:before="120" w:after="0" w:line="240" w:lineRule="auto"/>
      <w:ind w:firstLine="567"/>
      <w:jc w:val="both"/>
    </w:pPr>
    <w:rPr>
      <w:rFonts w:ascii="Arial" w:eastAsia="Batang" w:hAnsi="Arial" w:cs="Arial"/>
      <w:bCs/>
      <w:i/>
      <w:sz w:val="20"/>
      <w:szCs w:val="20"/>
    </w:rPr>
  </w:style>
  <w:style w:type="paragraph" w:styleId="aff7">
    <w:name w:val="Subtitle"/>
    <w:basedOn w:val="a0"/>
    <w:next w:val="a0"/>
    <w:link w:val="aff8"/>
    <w:qFormat/>
    <w:rsid w:val="00DB403C"/>
    <w:pPr>
      <w:tabs>
        <w:tab w:val="center" w:pos="4536"/>
        <w:tab w:val="right" w:pos="9072"/>
      </w:tabs>
      <w:suppressAutoHyphens/>
      <w:spacing w:before="120" w:after="0" w:line="240" w:lineRule="auto"/>
      <w:ind w:firstLine="567"/>
    </w:pPr>
    <w:rPr>
      <w:rFonts w:ascii="Arial" w:eastAsia="Batang" w:hAnsi="Arial" w:cs="Times New Roman"/>
      <w:b/>
      <w:color w:val="002060"/>
      <w:sz w:val="14"/>
      <w:szCs w:val="14"/>
      <w:lang w:eastAsia="ar-SA"/>
    </w:rPr>
  </w:style>
  <w:style w:type="character" w:customStyle="1" w:styleId="aff8">
    <w:name w:val="Подзаглавие Знак"/>
    <w:basedOn w:val="a1"/>
    <w:link w:val="aff7"/>
    <w:rsid w:val="00DB403C"/>
    <w:rPr>
      <w:rFonts w:ascii="Arial" w:eastAsia="Batang" w:hAnsi="Arial" w:cs="Times New Roman"/>
      <w:b/>
      <w:color w:val="002060"/>
      <w:sz w:val="14"/>
      <w:szCs w:val="14"/>
      <w:lang w:eastAsia="ar-SA"/>
    </w:rPr>
  </w:style>
  <w:style w:type="character" w:customStyle="1" w:styleId="SubtleEmphasis1">
    <w:name w:val="Subtle Emphasis1"/>
    <w:uiPriority w:val="19"/>
    <w:qFormat/>
    <w:rsid w:val="00DB403C"/>
    <w:rPr>
      <w:rFonts w:cs="Times New Roman"/>
    </w:rPr>
  </w:style>
  <w:style w:type="table" w:customStyle="1" w:styleId="LightList-Accent13">
    <w:name w:val="Light List - Accent 13"/>
    <w:basedOn w:val="a2"/>
    <w:uiPriority w:val="99"/>
    <w:rsid w:val="00DB403C"/>
    <w:pPr>
      <w:spacing w:after="0" w:line="240" w:lineRule="auto"/>
    </w:pPr>
    <w:rPr>
      <w:rFonts w:ascii="Arial" w:eastAsia="Batang" w:hAnsi="Arial" w:cs="Times New Roman"/>
      <w:sz w:val="20"/>
      <w:szCs w:val="20"/>
      <w:lang w:eastAsia="bg-BG"/>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aff9">
    <w:name w:val="table of figures"/>
    <w:basedOn w:val="a0"/>
    <w:next w:val="a0"/>
    <w:uiPriority w:val="99"/>
    <w:rsid w:val="00DB403C"/>
    <w:pPr>
      <w:spacing w:before="120" w:after="0" w:line="240" w:lineRule="auto"/>
      <w:ind w:firstLine="567"/>
      <w:jc w:val="both"/>
    </w:pPr>
    <w:rPr>
      <w:rFonts w:ascii="Arial" w:eastAsia="Batang" w:hAnsi="Arial" w:cs="Arial"/>
      <w:sz w:val="20"/>
    </w:rPr>
  </w:style>
  <w:style w:type="table" w:customStyle="1" w:styleId="LightList2">
    <w:name w:val="Light List2"/>
    <w:basedOn w:val="a2"/>
    <w:uiPriority w:val="99"/>
    <w:rsid w:val="00DB403C"/>
    <w:pPr>
      <w:spacing w:after="0" w:line="240" w:lineRule="auto"/>
    </w:pPr>
    <w:rPr>
      <w:rFonts w:ascii="Calibri" w:eastAsia="Batang" w:hAnsi="Calibri" w:cs="Times New Roman"/>
      <w:sz w:val="20"/>
      <w:szCs w:val="20"/>
      <w:lang w:eastAsia="bg-BG"/>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1-3">
    <w:name w:val="Medium List 1 Accent 3"/>
    <w:basedOn w:val="a2"/>
    <w:uiPriority w:val="99"/>
    <w:rsid w:val="00DB403C"/>
    <w:pPr>
      <w:spacing w:after="0" w:line="240" w:lineRule="auto"/>
    </w:pPr>
    <w:rPr>
      <w:rFonts w:ascii="Calibri" w:eastAsia="Batang" w:hAnsi="Calibri" w:cs="Times New Roman"/>
      <w:sz w:val="20"/>
      <w:szCs w:val="20"/>
      <w:lang w:eastAsia="bg-BG"/>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Style1">
    <w:name w:val="Style1"/>
    <w:basedOn w:val="LightList-Accent13"/>
    <w:uiPriority w:val="99"/>
    <w:rsid w:val="00DB403C"/>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blStylePr w:type="firstRow">
      <w:pPr>
        <w:keepNext/>
        <w:spacing w:before="0" w:beforeAutospacing="0" w:after="0" w:afterAutospacing="0"/>
        <w:jc w:val="left"/>
      </w:pPr>
      <w:rPr>
        <w:rFonts w:ascii="Arial" w:hAnsi="Arial" w:cs="Times New Roman"/>
        <w:b/>
        <w:bCs/>
        <w:color w:val="FFFFFF"/>
        <w:sz w:val="20"/>
      </w:rPr>
      <w:tblPr/>
      <w:trPr>
        <w:cantSplit/>
        <w:tblHeader/>
      </w:trPr>
      <w:tcPr>
        <w:tcBorders>
          <w:top w:val="single" w:sz="4" w:space="0" w:color="4F81BD"/>
          <w:left w:val="single" w:sz="4" w:space="0" w:color="4F81BD"/>
          <w:bottom w:val="single" w:sz="4" w:space="0" w:color="4F81BD"/>
          <w:right w:val="single" w:sz="4" w:space="0" w:color="4F81BD"/>
          <w:insideH w:val="single" w:sz="4" w:space="0" w:color="FFFFFF"/>
          <w:insideV w:val="single" w:sz="4" w:space="0" w:color="FFFFFF"/>
        </w:tcBorders>
        <w:shd w:val="clear" w:color="auto" w:fill="4F81BD"/>
      </w:tcPr>
    </w:tblStylePr>
    <w:tblStylePr w:type="lastRow">
      <w:pPr>
        <w:spacing w:before="0" w:after="0"/>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val="0"/>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affa">
    <w:name w:val="endnote text"/>
    <w:basedOn w:val="a0"/>
    <w:link w:val="affb"/>
    <w:rsid w:val="00DB403C"/>
    <w:pPr>
      <w:spacing w:before="120" w:after="0" w:line="240" w:lineRule="auto"/>
      <w:ind w:firstLine="567"/>
      <w:jc w:val="both"/>
    </w:pPr>
    <w:rPr>
      <w:rFonts w:ascii="Arial" w:eastAsia="Batang" w:hAnsi="Arial" w:cs="Times New Roman"/>
      <w:sz w:val="20"/>
      <w:szCs w:val="20"/>
    </w:rPr>
  </w:style>
  <w:style w:type="character" w:customStyle="1" w:styleId="affb">
    <w:name w:val="Текст на бележка в края Знак"/>
    <w:basedOn w:val="a1"/>
    <w:link w:val="affa"/>
    <w:rsid w:val="00DB403C"/>
    <w:rPr>
      <w:rFonts w:ascii="Arial" w:eastAsia="Batang" w:hAnsi="Arial" w:cs="Times New Roman"/>
      <w:sz w:val="20"/>
      <w:szCs w:val="20"/>
    </w:rPr>
  </w:style>
  <w:style w:type="paragraph" w:customStyle="1" w:styleId="Body">
    <w:name w:val="Body"/>
    <w:link w:val="BodyChar"/>
    <w:rsid w:val="00DB403C"/>
    <w:pPr>
      <w:spacing w:after="0" w:line="240" w:lineRule="auto"/>
    </w:pPr>
    <w:rPr>
      <w:rFonts w:ascii="Arial Unicode MS" w:eastAsia="Arial Unicode MS" w:hAnsi="Times New Roman" w:cs="Times New Roman"/>
      <w:color w:val="000000"/>
      <w:sz w:val="24"/>
      <w:szCs w:val="24"/>
      <w:u w:color="000000"/>
      <w:lang w:val="ru-RU" w:eastAsia="bg-BG"/>
    </w:rPr>
  </w:style>
  <w:style w:type="character" w:customStyle="1" w:styleId="18">
    <w:name w:val="Заглавие на книга1"/>
    <w:aliases w:val="ЗАГЛАВИЕ ДОКУМЕНТ"/>
    <w:uiPriority w:val="33"/>
    <w:qFormat/>
    <w:rsid w:val="00DB403C"/>
    <w:rPr>
      <w:rFonts w:ascii="Arial" w:hAnsi="Arial" w:cs="Times New Roman"/>
      <w:b/>
      <w:color w:val="1F497D"/>
      <w:sz w:val="22"/>
    </w:rPr>
  </w:style>
  <w:style w:type="paragraph" w:customStyle="1" w:styleId="CharCharCharCharChar1">
    <w:name w:val="Char Char Char Знак Char Char Знак1"/>
    <w:basedOn w:val="a0"/>
    <w:uiPriority w:val="99"/>
    <w:semiHidden/>
    <w:rsid w:val="00DB403C"/>
    <w:pPr>
      <w:tabs>
        <w:tab w:val="left" w:pos="709"/>
      </w:tabs>
      <w:spacing w:before="120" w:after="0" w:line="240" w:lineRule="auto"/>
    </w:pPr>
    <w:rPr>
      <w:rFonts w:ascii="Futura Bk" w:eastAsia="Times New Roman" w:hAnsi="Futura Bk" w:cs="Times New Roman"/>
      <w:sz w:val="24"/>
      <w:szCs w:val="24"/>
      <w:lang w:val="pl-PL" w:eastAsia="pl-PL"/>
    </w:rPr>
  </w:style>
  <w:style w:type="paragraph" w:customStyle="1" w:styleId="PreformattedText">
    <w:name w:val="Preformatted Text"/>
    <w:basedOn w:val="a0"/>
    <w:rsid w:val="00DB403C"/>
    <w:pPr>
      <w:widowControl w:val="0"/>
      <w:autoSpaceDN w:val="0"/>
      <w:adjustRightInd w:val="0"/>
      <w:spacing w:before="120" w:after="0" w:line="240" w:lineRule="auto"/>
    </w:pPr>
    <w:rPr>
      <w:rFonts w:ascii="Courier New" w:eastAsia="Times New Roman" w:hAnsi="Courier New" w:cs="Courier New"/>
      <w:sz w:val="20"/>
      <w:szCs w:val="20"/>
    </w:rPr>
  </w:style>
  <w:style w:type="character" w:customStyle="1" w:styleId="IntenseReference1">
    <w:name w:val="Intense Reference1"/>
    <w:uiPriority w:val="32"/>
    <w:qFormat/>
    <w:rsid w:val="00DB403C"/>
    <w:rPr>
      <w:rFonts w:cs="Times New Roman"/>
      <w:b/>
      <w:bCs/>
      <w:smallCaps/>
      <w:color w:val="C0504D"/>
      <w:spacing w:val="5"/>
      <w:u w:val="single"/>
    </w:rPr>
  </w:style>
  <w:style w:type="paragraph" w:customStyle="1" w:styleId="affc">
    <w:name w:val="СЪДЪРЖАНИЕ"/>
    <w:basedOn w:val="aff9"/>
    <w:qFormat/>
    <w:rsid w:val="00DB403C"/>
    <w:pPr>
      <w:tabs>
        <w:tab w:val="right" w:leader="dot" w:pos="9911"/>
      </w:tabs>
      <w:ind w:firstLine="0"/>
    </w:pPr>
  </w:style>
  <w:style w:type="paragraph" w:customStyle="1" w:styleId="Normalbold">
    <w:name w:val="Normal bold"/>
    <w:basedOn w:val="a0"/>
    <w:qFormat/>
    <w:rsid w:val="00DB403C"/>
    <w:pPr>
      <w:spacing w:before="120" w:after="0" w:line="240" w:lineRule="auto"/>
      <w:ind w:firstLine="567"/>
      <w:jc w:val="both"/>
    </w:pPr>
    <w:rPr>
      <w:rFonts w:ascii="Arial" w:eastAsia="Batang" w:hAnsi="Arial" w:cs="Arial"/>
      <w:b/>
    </w:rPr>
  </w:style>
  <w:style w:type="paragraph" w:customStyle="1" w:styleId="62">
    <w:name w:val="ЗАГЛАВИЕ 6"/>
    <w:basedOn w:val="a0"/>
    <w:link w:val="6Char"/>
    <w:qFormat/>
    <w:rsid w:val="00DB403C"/>
    <w:pPr>
      <w:spacing w:before="120" w:after="0" w:line="240" w:lineRule="auto"/>
      <w:ind w:left="142" w:firstLine="709"/>
      <w:jc w:val="both"/>
    </w:pPr>
    <w:rPr>
      <w:rFonts w:ascii="Arial Bold" w:eastAsia="Batang" w:hAnsi="Arial Bold" w:cs="Times New Roman"/>
      <w:b/>
      <w:color w:val="4F81BD"/>
    </w:rPr>
  </w:style>
  <w:style w:type="character" w:customStyle="1" w:styleId="6Char">
    <w:name w:val="ЗАГЛАВИЕ 6 Char"/>
    <w:link w:val="62"/>
    <w:locked/>
    <w:rsid w:val="00DB403C"/>
    <w:rPr>
      <w:rFonts w:ascii="Arial Bold" w:eastAsia="Batang" w:hAnsi="Arial Bold" w:cs="Times New Roman"/>
      <w:b/>
      <w:color w:val="4F81BD"/>
    </w:rPr>
  </w:style>
  <w:style w:type="paragraph" w:customStyle="1" w:styleId="1">
    <w:name w:val="1.НЕСЕБЪР"/>
    <w:basedOn w:val="a0"/>
    <w:rsid w:val="00DB403C"/>
    <w:pPr>
      <w:numPr>
        <w:numId w:val="14"/>
      </w:numPr>
      <w:spacing w:before="120" w:after="120" w:line="240" w:lineRule="auto"/>
      <w:ind w:left="1418" w:hanging="567"/>
      <w:jc w:val="both"/>
    </w:pPr>
    <w:rPr>
      <w:rFonts w:ascii="Arial" w:eastAsia="Times New Roman" w:hAnsi="Arial" w:cs="Arial"/>
      <w:b/>
      <w:sz w:val="28"/>
      <w:szCs w:val="24"/>
      <w:lang w:eastAsia="bg-BG"/>
    </w:rPr>
  </w:style>
  <w:style w:type="paragraph" w:customStyle="1" w:styleId="2">
    <w:name w:val="2.НЕСЕБЪР"/>
    <w:basedOn w:val="1"/>
    <w:qFormat/>
    <w:rsid w:val="00DB403C"/>
    <w:pPr>
      <w:numPr>
        <w:ilvl w:val="1"/>
      </w:numPr>
      <w:ind w:left="1571"/>
    </w:pPr>
    <w:rPr>
      <w:rFonts w:ascii="Arial Narrow" w:hAnsi="Arial Narrow"/>
      <w:sz w:val="24"/>
    </w:rPr>
  </w:style>
  <w:style w:type="paragraph" w:customStyle="1" w:styleId="3">
    <w:name w:val="3.НЕСЕБЪР"/>
    <w:basedOn w:val="1"/>
    <w:link w:val="3Char"/>
    <w:qFormat/>
    <w:rsid w:val="00DB403C"/>
    <w:pPr>
      <w:numPr>
        <w:ilvl w:val="2"/>
      </w:numPr>
      <w:ind w:left="1571"/>
    </w:pPr>
    <w:rPr>
      <w:rFonts w:ascii="Arial Narrow" w:eastAsia="Batang" w:hAnsi="Arial Narrow" w:cs="Times New Roman"/>
      <w:i/>
      <w:sz w:val="24"/>
      <w:szCs w:val="20"/>
    </w:rPr>
  </w:style>
  <w:style w:type="character" w:customStyle="1" w:styleId="3Char">
    <w:name w:val="3.НЕСЕБЪР Char"/>
    <w:link w:val="3"/>
    <w:locked/>
    <w:rsid w:val="00DB403C"/>
    <w:rPr>
      <w:rFonts w:ascii="Arial Narrow" w:eastAsia="Batang" w:hAnsi="Arial Narrow" w:cs="Times New Roman"/>
      <w:b/>
      <w:i/>
      <w:sz w:val="24"/>
      <w:szCs w:val="20"/>
    </w:rPr>
  </w:style>
  <w:style w:type="paragraph" w:customStyle="1" w:styleId="BULLET">
    <w:name w:val="BULLET"/>
    <w:basedOn w:val="17"/>
    <w:link w:val="BULLETChar"/>
    <w:qFormat/>
    <w:rsid w:val="00DB403C"/>
    <w:pPr>
      <w:numPr>
        <w:numId w:val="15"/>
      </w:numPr>
      <w:overflowPunct w:val="0"/>
      <w:autoSpaceDE w:val="0"/>
      <w:autoSpaceDN w:val="0"/>
      <w:adjustRightInd w:val="0"/>
      <w:spacing w:before="0" w:after="120"/>
      <w:textAlignment w:val="baseline"/>
    </w:pPr>
    <w:rPr>
      <w:rFonts w:eastAsia="Batang"/>
      <w:szCs w:val="20"/>
    </w:rPr>
  </w:style>
  <w:style w:type="character" w:customStyle="1" w:styleId="BULLETChar">
    <w:name w:val="BULLET Char"/>
    <w:link w:val="BULLET"/>
    <w:locked/>
    <w:rsid w:val="00DB403C"/>
    <w:rPr>
      <w:rFonts w:ascii="Arial" w:eastAsia="Batang" w:hAnsi="Arial" w:cs="Times New Roman"/>
      <w:sz w:val="20"/>
      <w:szCs w:val="20"/>
    </w:rPr>
  </w:style>
  <w:style w:type="character" w:customStyle="1" w:styleId="affd">
    <w:name w:val="Основен текст_"/>
    <w:link w:val="19"/>
    <w:locked/>
    <w:rsid w:val="00DB403C"/>
    <w:rPr>
      <w:rFonts w:ascii="Arial" w:hAnsi="Arial"/>
      <w:sz w:val="19"/>
      <w:shd w:val="clear" w:color="auto" w:fill="FFFFFF"/>
    </w:rPr>
  </w:style>
  <w:style w:type="paragraph" w:customStyle="1" w:styleId="19">
    <w:name w:val="Основен текст1"/>
    <w:basedOn w:val="a0"/>
    <w:link w:val="affd"/>
    <w:rsid w:val="00DB403C"/>
    <w:pPr>
      <w:shd w:val="clear" w:color="auto" w:fill="FFFFFF"/>
      <w:spacing w:before="240" w:after="240" w:line="341" w:lineRule="exact"/>
      <w:ind w:hanging="580"/>
      <w:jc w:val="both"/>
    </w:pPr>
    <w:rPr>
      <w:rFonts w:ascii="Arial" w:hAnsi="Arial"/>
      <w:sz w:val="19"/>
    </w:rPr>
  </w:style>
  <w:style w:type="paragraph" w:customStyle="1" w:styleId="BoldTitle">
    <w:name w:val="Bold Title"/>
    <w:basedOn w:val="a0"/>
    <w:qFormat/>
    <w:rsid w:val="00DB403C"/>
    <w:pPr>
      <w:tabs>
        <w:tab w:val="left" w:pos="1701"/>
      </w:tabs>
      <w:overflowPunct w:val="0"/>
      <w:autoSpaceDE w:val="0"/>
      <w:autoSpaceDN w:val="0"/>
      <w:adjustRightInd w:val="0"/>
      <w:spacing w:before="240" w:after="120" w:line="240" w:lineRule="auto"/>
      <w:jc w:val="both"/>
      <w:textAlignment w:val="baseline"/>
    </w:pPr>
    <w:rPr>
      <w:rFonts w:ascii="Arial" w:eastAsia="PMingLiU" w:hAnsi="Arial" w:cs="Arial"/>
      <w:b/>
      <w:bCs/>
      <w:lang w:eastAsia="ja-JP"/>
    </w:rPr>
  </w:style>
  <w:style w:type="numbering" w:customStyle="1" w:styleId="List1">
    <w:name w:val="List 1"/>
    <w:rsid w:val="00DB403C"/>
    <w:pPr>
      <w:numPr>
        <w:numId w:val="11"/>
      </w:numPr>
    </w:pPr>
  </w:style>
  <w:style w:type="numbering" w:customStyle="1" w:styleId="List31">
    <w:name w:val="List 31"/>
    <w:rsid w:val="00DB403C"/>
    <w:pPr>
      <w:numPr>
        <w:numId w:val="13"/>
      </w:numPr>
    </w:pPr>
  </w:style>
  <w:style w:type="numbering" w:customStyle="1" w:styleId="List21">
    <w:name w:val="List 21"/>
    <w:rsid w:val="00DB403C"/>
    <w:pPr>
      <w:numPr>
        <w:numId w:val="12"/>
      </w:numPr>
    </w:pPr>
  </w:style>
  <w:style w:type="numbering" w:customStyle="1" w:styleId="List0">
    <w:name w:val="List 0"/>
    <w:rsid w:val="00DB403C"/>
    <w:pPr>
      <w:numPr>
        <w:numId w:val="10"/>
      </w:numPr>
    </w:pPr>
  </w:style>
  <w:style w:type="table" w:customStyle="1" w:styleId="TableGrid2">
    <w:name w:val="Table Grid2"/>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3"/>
    <w:uiPriority w:val="99"/>
    <w:semiHidden/>
    <w:unhideWhenUsed/>
    <w:rsid w:val="00DB403C"/>
  </w:style>
  <w:style w:type="numbering" w:customStyle="1" w:styleId="NoList111">
    <w:name w:val="No List111"/>
    <w:next w:val="a3"/>
    <w:semiHidden/>
    <w:rsid w:val="00DB403C"/>
  </w:style>
  <w:style w:type="table" w:customStyle="1" w:styleId="TableGrid5">
    <w:name w:val="Table Grid5"/>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111">
    <w:name w:val="Light List - Accent 111"/>
    <w:rsid w:val="00DB403C"/>
    <w:pPr>
      <w:spacing w:after="0" w:line="240" w:lineRule="auto"/>
    </w:pPr>
    <w:rPr>
      <w:rFonts w:ascii="Calibri" w:eastAsia="Times New Roman" w:hAnsi="Calibri" w:cs="Times New Roman"/>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Shading1">
    <w:name w:val="Light Shading1"/>
    <w:basedOn w:val="a2"/>
    <w:next w:val="LightShading2"/>
    <w:uiPriority w:val="60"/>
    <w:rsid w:val="00DB403C"/>
    <w:pPr>
      <w:spacing w:after="0" w:line="240" w:lineRule="auto"/>
    </w:pPr>
    <w:rPr>
      <w:rFonts w:ascii="Calibri" w:eastAsia="Batang"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12">
    <w:name w:val="Light List - Accent 12"/>
    <w:basedOn w:val="a2"/>
    <w:next w:val="LightList-Accent13"/>
    <w:uiPriority w:val="61"/>
    <w:rsid w:val="00DB403C"/>
    <w:pPr>
      <w:spacing w:after="0" w:line="240" w:lineRule="auto"/>
    </w:pPr>
    <w:rPr>
      <w:rFonts w:ascii="Arial" w:eastAsia="Batang" w:hAnsi="Arial" w:cs="Times New Roman"/>
      <w:sz w:val="20"/>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cPr>
      <w:shd w:val="clear" w:color="auto" w:fill="auto"/>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b/>
        <w:bCs/>
      </w:rPr>
      <w:tblPr/>
      <w:tcPr>
        <w:shd w:val="clear" w:color="auto" w:fill="auto"/>
      </w:tc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1">
    <w:name w:val="Light List1"/>
    <w:basedOn w:val="a2"/>
    <w:next w:val="LightList2"/>
    <w:uiPriority w:val="61"/>
    <w:rsid w:val="00DB403C"/>
    <w:pPr>
      <w:spacing w:after="0" w:line="240" w:lineRule="auto"/>
    </w:pPr>
    <w:rPr>
      <w:rFonts w:ascii="Calibri" w:eastAsia="Batang" w:hAnsi="Calibri"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21">
    <w:name w:val="Light List - Accent 21"/>
    <w:basedOn w:val="a2"/>
    <w:next w:val="1-3"/>
    <w:uiPriority w:val="61"/>
    <w:rsid w:val="00DB403C"/>
    <w:pPr>
      <w:spacing w:after="0" w:line="240" w:lineRule="auto"/>
    </w:pPr>
    <w:rPr>
      <w:rFonts w:ascii="Calibri" w:eastAsia="Batang" w:hAnsi="Calibri" w:cs="Times New Roman"/>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Style11">
    <w:name w:val="Style11"/>
    <w:basedOn w:val="LightList-Accent13"/>
    <w:uiPriority w:val="99"/>
    <w:rsid w:val="00DB403C"/>
    <w:rPr>
      <w:szCs w:val="22"/>
      <w:lang w:eastAsia="en-US"/>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cPr>
      <w:shd w:val="clear" w:color="auto" w:fill="auto"/>
    </w:tcPr>
    <w:tblStylePr w:type="firstRow">
      <w:pPr>
        <w:keepNext/>
        <w:wordWrap/>
        <w:spacing w:before="0" w:beforeAutospacing="0" w:after="0" w:afterAutospacing="0" w:line="240" w:lineRule="auto"/>
        <w:jc w:val="left"/>
      </w:pPr>
      <w:rPr>
        <w:rFonts w:ascii="Arial" w:hAnsi="Arial" w:cs="Times New Roman"/>
        <w:b/>
        <w:bCs/>
        <w:color w:val="FFFFFF"/>
        <w:sz w:val="20"/>
      </w:rPr>
      <w:tblPr/>
      <w:trPr>
        <w:cantSplit/>
        <w:tblHeader/>
      </w:trPr>
      <w:tcPr>
        <w:tcBorders>
          <w:top w:val="single" w:sz="4" w:space="0" w:color="4F81BD"/>
          <w:left w:val="single" w:sz="4" w:space="0" w:color="4F81BD"/>
          <w:bottom w:val="single" w:sz="4" w:space="0" w:color="4F81BD"/>
          <w:right w:val="single" w:sz="4" w:space="0" w:color="4F81BD"/>
          <w:insideH w:val="single" w:sz="4" w:space="0" w:color="FFFFFF"/>
          <w:insideV w:val="single" w:sz="4" w:space="0" w:color="FFFFFF"/>
        </w:tcBorders>
        <w:shd w:val="clear" w:color="auto" w:fill="4F81BD"/>
      </w:tcPr>
    </w:tblStylePr>
    <w:tblStylePr w:type="lastRow">
      <w:pPr>
        <w:spacing w:before="0" w:after="0" w:line="240" w:lineRule="auto"/>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val="0"/>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numbering" w:customStyle="1" w:styleId="List01">
    <w:name w:val="List 01"/>
    <w:rsid w:val="00DB403C"/>
  </w:style>
  <w:style w:type="numbering" w:customStyle="1" w:styleId="List11">
    <w:name w:val="List 11"/>
    <w:rsid w:val="00DB403C"/>
  </w:style>
  <w:style w:type="numbering" w:customStyle="1" w:styleId="List211">
    <w:name w:val="List 211"/>
    <w:basedOn w:val="a3"/>
    <w:rsid w:val="00DB403C"/>
  </w:style>
  <w:style w:type="numbering" w:customStyle="1" w:styleId="List311">
    <w:name w:val="List 311"/>
    <w:basedOn w:val="a3"/>
    <w:rsid w:val="00DB403C"/>
  </w:style>
  <w:style w:type="table" w:customStyle="1" w:styleId="TableGrid6">
    <w:name w:val="Table Grid6"/>
    <w:basedOn w:val="a2"/>
    <w:next w:val="af3"/>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
    <w:name w:val="Char Char Char Char Char Char Char Char Char Char Char Char Char Char Char Char Char Знак Знак Знак Знак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Heading2Char1">
    <w:name w:val="Heading 2 Char1"/>
    <w:locked/>
    <w:rsid w:val="00DB403C"/>
    <w:rPr>
      <w:rFonts w:ascii="Arial" w:hAnsi="Arial"/>
      <w:b/>
      <w:i/>
      <w:sz w:val="24"/>
      <w:lang w:val="en-GB" w:eastAsia="en-US" w:bidi="ar-SA"/>
    </w:rPr>
  </w:style>
  <w:style w:type="paragraph" w:customStyle="1" w:styleId="CharCharCharCharCharCharCharCharCharCharCharCharCharCharChar">
    <w:name w:val="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table" w:customStyle="1" w:styleId="TableGrid7">
    <w:name w:val="Table Grid7"/>
    <w:basedOn w:val="a2"/>
    <w:next w:val="af3"/>
    <w:rsid w:val="00DB403C"/>
    <w:pPr>
      <w:spacing w:after="0" w:line="240" w:lineRule="auto"/>
    </w:pPr>
    <w:rPr>
      <w:rFonts w:ascii="Times New Roman" w:eastAsia="Times New Roman"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
    <w:name w:val="Знак Char Char Знак Char Char Знак"/>
    <w:basedOn w:val="a0"/>
    <w:rsid w:val="00DB403C"/>
    <w:pPr>
      <w:spacing w:line="240" w:lineRule="exact"/>
    </w:pPr>
    <w:rPr>
      <w:rFonts w:ascii="Tahoma" w:eastAsia="Times New Roman" w:hAnsi="Tahoma" w:cs="Times New Roman"/>
      <w:sz w:val="20"/>
      <w:szCs w:val="20"/>
      <w:lang w:val="en-US"/>
    </w:rPr>
  </w:style>
  <w:style w:type="paragraph" w:customStyle="1" w:styleId="CharCharCharCharCharCharCharCharCharCharCharChar">
    <w:name w:val="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Application1">
    <w:name w:val="Application1"/>
    <w:basedOn w:val="10"/>
    <w:next w:val="Application2"/>
    <w:rsid w:val="00DB403C"/>
    <w:pPr>
      <w:pageBreakBefore/>
      <w:widowControl w:val="0"/>
      <w:tabs>
        <w:tab w:val="num" w:pos="720"/>
      </w:tabs>
      <w:spacing w:after="480"/>
      <w:ind w:left="360" w:hanging="360"/>
      <w:jc w:val="left"/>
    </w:pPr>
    <w:rPr>
      <w:rFonts w:ascii="Arial" w:hAnsi="Arial"/>
      <w:caps/>
      <w:kern w:val="28"/>
      <w:sz w:val="28"/>
      <w:szCs w:val="24"/>
      <w:u w:val="none"/>
    </w:rPr>
  </w:style>
  <w:style w:type="paragraph" w:customStyle="1" w:styleId="Application2">
    <w:name w:val="Application2"/>
    <w:basedOn w:val="a0"/>
    <w:autoRedefine/>
    <w:rsid w:val="00DB403C"/>
    <w:pPr>
      <w:widowControl w:val="0"/>
      <w:suppressAutoHyphens/>
      <w:spacing w:before="120" w:after="120" w:line="240" w:lineRule="auto"/>
    </w:pPr>
    <w:rPr>
      <w:rFonts w:ascii="Arial" w:eastAsia="Times New Roman" w:hAnsi="Arial" w:cs="Arial"/>
      <w:spacing w:val="-2"/>
      <w:lang w:eastAsia="bg-BG"/>
    </w:rPr>
  </w:style>
  <w:style w:type="paragraph" w:customStyle="1" w:styleId="Application3">
    <w:name w:val="Application3"/>
    <w:basedOn w:val="a0"/>
    <w:autoRedefine/>
    <w:rsid w:val="00DB403C"/>
    <w:pPr>
      <w:tabs>
        <w:tab w:val="left" w:pos="426"/>
      </w:tabs>
      <w:spacing w:before="100" w:beforeAutospacing="1" w:after="0" w:line="276" w:lineRule="auto"/>
      <w:ind w:left="360"/>
      <w:jc w:val="both"/>
    </w:pPr>
    <w:rPr>
      <w:rFonts w:ascii="Cambria" w:eastAsia="Times New Roman" w:hAnsi="Cambria" w:cs="Times New Roman"/>
      <w:b/>
      <w:i/>
      <w:spacing w:val="-2"/>
      <w:sz w:val="24"/>
      <w:szCs w:val="24"/>
      <w:lang w:eastAsia="bg-BG"/>
    </w:rPr>
  </w:style>
  <w:style w:type="paragraph" w:customStyle="1" w:styleId="Text1">
    <w:name w:val="Text 1"/>
    <w:rsid w:val="00DB403C"/>
    <w:pPr>
      <w:widowControl w:val="0"/>
      <w:tabs>
        <w:tab w:val="left" w:pos="-720"/>
      </w:tabs>
      <w:suppressAutoHyphens/>
      <w:spacing w:after="0" w:line="240" w:lineRule="auto"/>
      <w:jc w:val="both"/>
    </w:pPr>
    <w:rPr>
      <w:rFonts w:ascii="Courier New" w:eastAsia="Times New Roman" w:hAnsi="Courier New" w:cs="Times New Roman"/>
      <w:spacing w:val="-3"/>
      <w:sz w:val="24"/>
      <w:szCs w:val="20"/>
      <w:lang w:val="en-GB"/>
    </w:rPr>
  </w:style>
  <w:style w:type="character" w:styleId="affe">
    <w:name w:val="line number"/>
    <w:rsid w:val="00DB403C"/>
    <w:rPr>
      <w:rFonts w:cs="Times New Roman"/>
    </w:rPr>
  </w:style>
  <w:style w:type="paragraph" w:customStyle="1" w:styleId="SubTitle1">
    <w:name w:val="SubTitle 1"/>
    <w:basedOn w:val="a0"/>
    <w:next w:val="a0"/>
    <w:rsid w:val="00DB403C"/>
    <w:pPr>
      <w:spacing w:after="240" w:line="240" w:lineRule="auto"/>
      <w:jc w:val="center"/>
    </w:pPr>
    <w:rPr>
      <w:rFonts w:ascii="Times New Roman" w:eastAsia="Times New Roman" w:hAnsi="Times New Roman" w:cs="Times New Roman"/>
      <w:b/>
      <w:sz w:val="40"/>
      <w:szCs w:val="24"/>
      <w:lang w:eastAsia="bg-BG"/>
    </w:rPr>
  </w:style>
  <w:style w:type="paragraph" w:customStyle="1" w:styleId="Application4">
    <w:name w:val="Application4"/>
    <w:basedOn w:val="Application3"/>
    <w:autoRedefine/>
    <w:rsid w:val="00DB403C"/>
    <w:pPr>
      <w:tabs>
        <w:tab w:val="num" w:pos="900"/>
      </w:tabs>
      <w:ind w:left="900" w:hanging="360"/>
    </w:pPr>
  </w:style>
  <w:style w:type="paragraph" w:customStyle="1" w:styleId="Application5">
    <w:name w:val="Application5"/>
    <w:basedOn w:val="Application2"/>
    <w:autoRedefine/>
    <w:rsid w:val="00DB403C"/>
    <w:pPr>
      <w:ind w:left="567" w:hanging="567"/>
    </w:pPr>
    <w:rPr>
      <w:b/>
      <w:sz w:val="24"/>
    </w:rPr>
  </w:style>
  <w:style w:type="paragraph" w:customStyle="1" w:styleId="CharCharCharCharCharCharChar1CharCharCharCharCharCharCharChar1CharCharCharCharCharCharCharCharCharCharCharCharCharCharChar">
    <w:name w:val="Char Char Char Char Char Char Char1 Char Char Char Char Char Char Char Char1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
    <w:name w:val="Char Char Char Char Char Char Char1 Char Char Char Char Char Char Char Char1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styleId="afff">
    <w:name w:val="Document Map"/>
    <w:basedOn w:val="a0"/>
    <w:link w:val="afff0"/>
    <w:rsid w:val="00DB403C"/>
    <w:pPr>
      <w:shd w:val="clear" w:color="auto" w:fill="000080"/>
      <w:spacing w:after="0" w:line="240" w:lineRule="auto"/>
    </w:pPr>
    <w:rPr>
      <w:rFonts w:ascii="Tahoma" w:eastAsia="Times New Roman" w:hAnsi="Tahoma" w:cs="Times New Roman"/>
      <w:sz w:val="20"/>
      <w:szCs w:val="24"/>
    </w:rPr>
  </w:style>
  <w:style w:type="character" w:customStyle="1" w:styleId="afff0">
    <w:name w:val="План на документа Знак"/>
    <w:basedOn w:val="a1"/>
    <w:link w:val="afff"/>
    <w:rsid w:val="00DB403C"/>
    <w:rPr>
      <w:rFonts w:ascii="Tahoma" w:eastAsia="Times New Roman" w:hAnsi="Tahoma" w:cs="Times New Roman"/>
      <w:sz w:val="20"/>
      <w:szCs w:val="24"/>
      <w:shd w:val="clear" w:color="auto" w:fill="000080"/>
    </w:rPr>
  </w:style>
  <w:style w:type="paragraph" w:customStyle="1" w:styleId="CharCharCharCharCharCharChar">
    <w:name w:val="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
    <w:name w:val="Char Char Char1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
    <w:name w:val="Char Char Char Char Char Char Char1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3">
    <w:name w:val="Char Char Char Char Char Char Char3"/>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29">
    <w:name w:val="Нормален (уеб)2"/>
    <w:basedOn w:val="a0"/>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spelle">
    <w:name w:val="spelle"/>
    <w:rsid w:val="00DB403C"/>
    <w:rPr>
      <w:rFonts w:cs="Times New Roman"/>
    </w:rPr>
  </w:style>
  <w:style w:type="character" w:customStyle="1" w:styleId="grame">
    <w:name w:val="grame"/>
    <w:rsid w:val="00DB403C"/>
    <w:rPr>
      <w:rFonts w:cs="Times New Roman"/>
    </w:rPr>
  </w:style>
  <w:style w:type="paragraph" w:customStyle="1" w:styleId="Annexetitle">
    <w:name w:val="Annexe_title"/>
    <w:basedOn w:val="10"/>
    <w:next w:val="a0"/>
    <w:autoRedefine/>
    <w:rsid w:val="00DB403C"/>
    <w:pPr>
      <w:keepNext w:val="0"/>
      <w:pageBreakBefore/>
      <w:tabs>
        <w:tab w:val="left" w:pos="1701"/>
        <w:tab w:val="left" w:pos="2552"/>
      </w:tabs>
      <w:spacing w:before="240" w:after="240"/>
      <w:outlineLvl w:val="9"/>
    </w:pPr>
    <w:rPr>
      <w:caps/>
      <w:sz w:val="28"/>
      <w:szCs w:val="28"/>
      <w:u w:val="none"/>
      <w:lang w:val="en-US"/>
    </w:rPr>
  </w:style>
  <w:style w:type="paragraph" w:customStyle="1" w:styleId="CharCharCharCharCharCharChar1CharCharCharCharCharCharCharCharCharCharCharCharCharCharCharCharCharCharCharCharCharCharCharCharCharCharCharCharCharCharCharChar">
    <w:name w:val="Char Char Char Char Char Char Char1 Char Char Char Char Char Char Char Char Char Char Char Char Char Char Char Char Char Char Char Char Char Char Char Char Char Char Char Char Char Char Char Char"/>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Text2">
    <w:name w:val="Text 2"/>
    <w:basedOn w:val="a0"/>
    <w:rsid w:val="00DB403C"/>
    <w:pPr>
      <w:tabs>
        <w:tab w:val="left" w:pos="2161"/>
      </w:tabs>
      <w:spacing w:after="240" w:line="240" w:lineRule="auto"/>
      <w:ind w:left="1202"/>
      <w:jc w:val="both"/>
    </w:pPr>
    <w:rPr>
      <w:rFonts w:ascii="Times New Roman" w:eastAsia="Times New Roman" w:hAnsi="Times New Roman" w:cs="Times New Roman"/>
      <w:sz w:val="24"/>
      <w:szCs w:val="24"/>
      <w:lang w:eastAsia="en-GB"/>
    </w:rPr>
  </w:style>
  <w:style w:type="paragraph" w:customStyle="1" w:styleId="Normalenglish">
    <w:name w:val="Normalenglish"/>
    <w:basedOn w:val="a0"/>
    <w:autoRedefine/>
    <w:rsid w:val="00DB403C"/>
    <w:pPr>
      <w:tabs>
        <w:tab w:val="left" w:pos="1455"/>
      </w:tabs>
      <w:spacing w:after="0" w:line="240" w:lineRule="auto"/>
    </w:pPr>
    <w:rPr>
      <w:rFonts w:ascii="Arial" w:eastAsia="Times New Roman" w:hAnsi="Arial" w:cs="Arial"/>
      <w:lang w:eastAsia="pl-PL"/>
    </w:rPr>
  </w:style>
  <w:style w:type="character" w:customStyle="1" w:styleId="Keyboard">
    <w:name w:val="Keyboard"/>
    <w:rsid w:val="00DB403C"/>
    <w:rPr>
      <w:rFonts w:ascii="Courier New" w:hAnsi="Courier New"/>
      <w:b/>
      <w:sz w:val="20"/>
    </w:rPr>
  </w:style>
  <w:style w:type="paragraph" w:customStyle="1" w:styleId="Preformatted">
    <w:name w:val="Preformatted"/>
    <w:basedOn w:val="a0"/>
    <w:rsid w:val="00DB403C"/>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4"/>
      <w:lang w:val="fr-FR" w:eastAsia="bg-BG"/>
    </w:rPr>
  </w:style>
  <w:style w:type="paragraph" w:customStyle="1" w:styleId="CharCharChar1CharCharChar">
    <w:name w:val="Char Char Char1 Char Char Char"/>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CharCharChar1CharCharCharCharCharCharCharCharChar">
    <w:name w:val="Char Char Char Char Char Char Char1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
    <w:name w:val="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
    <w:name w:val="Char Char Char Char Char Char Char1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
    <w:name w:val="Char1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CharCharCharCharCharChar">
    <w:name w:val="Char1 Char Char Char Char Char Char Char Char1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CharChar2">
    <w:name w:val="Char Char Char1 Char Char Char Char Char Char2"/>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HTML2">
    <w:name w:val="HTML стандартен2"/>
    <w:basedOn w:val="a0"/>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4"/>
      <w:lang w:eastAsia="bg-BG"/>
    </w:rPr>
  </w:style>
  <w:style w:type="paragraph" w:customStyle="1" w:styleId="afff1">
    <w:name w:val="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ListParagraph2">
    <w:name w:val="List Paragraph2"/>
    <w:basedOn w:val="a0"/>
    <w:qFormat/>
    <w:rsid w:val="00DB403C"/>
    <w:pPr>
      <w:spacing w:after="0" w:line="240" w:lineRule="auto"/>
      <w:ind w:left="708"/>
    </w:pPr>
    <w:rPr>
      <w:rFonts w:ascii="Times New Roman" w:eastAsia="Times New Roman" w:hAnsi="Times New Roman" w:cs="Times New Roman"/>
      <w:sz w:val="24"/>
      <w:szCs w:val="24"/>
      <w:lang w:eastAsia="bg-BG"/>
    </w:rPr>
  </w:style>
  <w:style w:type="paragraph" w:customStyle="1" w:styleId="CharCharChar1">
    <w:name w:val="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1CharChar">
    <w:name w:val="Char Char Char Char Char Char Char1 Char Char Char Char Char Char Char Char Char Char Char Char Char Char1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4">
    <w:name w:val="Char4"/>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Char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0">
    <w:name w:val="Знак Знак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
    <w:name w:val="Char Char Char Char Char Char Char1 Char Char Char Char Char Char Char Char1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titre4">
    <w:name w:val="titre4"/>
    <w:basedOn w:val="a0"/>
    <w:rsid w:val="00DB403C"/>
    <w:pPr>
      <w:numPr>
        <w:numId w:val="2"/>
      </w:numPr>
      <w:tabs>
        <w:tab w:val="decimal" w:pos="357"/>
      </w:tabs>
      <w:snapToGrid w:val="0"/>
      <w:spacing w:after="0" w:line="240" w:lineRule="auto"/>
      <w:ind w:left="357" w:hanging="357"/>
    </w:pPr>
    <w:rPr>
      <w:rFonts w:ascii="Arial" w:eastAsia="Times New Roman" w:hAnsi="Arial" w:cs="Times New Roman"/>
      <w:b/>
      <w:sz w:val="24"/>
      <w:szCs w:val="24"/>
      <w:lang w:eastAsia="bg-BG"/>
    </w:rPr>
  </w:style>
  <w:style w:type="paragraph" w:customStyle="1" w:styleId="CharCharCharCharCharCharChar1CharCharCharCharCharCharCharChar1CharCharCharCharCharCharCharCharCharCharCharCharCharCharChar1">
    <w:name w:val="Char Char Char Char Char Char Char1 Char Char Char Char Char Char Char Char1 Char Char Char Char Char Char Char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1">
    <w:name w:val="Char Char Char Char Char Char Char1 Char Char Char Char Char Char Char Char1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1">
    <w:name w:val="Char Char Char1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1">
    <w:name w:val="Char Char Char Char Char Char Char1 Char Char Char Char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2">
    <w:name w:val="Char Char Char Char Char Char Char2"/>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CharCharCharCharCharCharCharCharCharCharCharCharCharCharCharCharCharChar1">
    <w:name w:val="Char Char Char Char Char Char Char1 Char Char Char Char Char Char Char Char Char Char Char Char Char Char Char Char Char Char Char Char Char Char Char Char Char Char Char Char Char Char Char Char1"/>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1CharCharChar1">
    <w:name w:val="Char Char Char1 Char Char Char1"/>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1">
    <w:name w:val="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
    <w:name w:val="Char Char Char Char Char Char Char1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1">
    <w:name w:val="Char1 Char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
    <w:name w:val="Char1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CharCharCharCharCharChar1">
    <w:name w:val="Char1 Char Char Char Char Char Char Char Char1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CharChar21">
    <w:name w:val="Char Char Char1 Char Char Char Char Char Char21"/>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21">
    <w:name w:val="Char2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a">
    <w:name w:val="Знак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1">
    <w:name w:val="Char Char Char1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1CharChar1">
    <w:name w:val="Char Char Char Char Char Char Char1 Char Char Char Char Char Char Char Char Char Char Char Char Char Char1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3">
    <w:name w:val="Char3"/>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
    <w:name w:val="Char Char Знак Знак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0">
    <w:name w:val="Знак Знак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1">
    <w:name w:val="Char Char Char Char Char Char Char1 Char Char Char Char Char Char Char Char1 Char Char Char Char Char Char Char Char Char Char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
    <w:name w:val="Char Char Char Char Char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afff2">
    <w:name w:val="Знак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6">
    <w:name w:val="Char Char6"/>
    <w:rsid w:val="00DB403C"/>
    <w:rPr>
      <w:sz w:val="16"/>
      <w:szCs w:val="16"/>
      <w:lang w:val="en-AU"/>
    </w:rPr>
  </w:style>
  <w:style w:type="character" w:customStyle="1" w:styleId="FontStyle50">
    <w:name w:val="Font Style50"/>
    <w:rsid w:val="00DB403C"/>
    <w:rPr>
      <w:rFonts w:ascii="Times New Roman" w:hAnsi="Times New Roman" w:cs="Times New Roman"/>
      <w:sz w:val="22"/>
      <w:szCs w:val="22"/>
    </w:rPr>
  </w:style>
  <w:style w:type="character" w:customStyle="1" w:styleId="CharChar13">
    <w:name w:val="Char Char13"/>
    <w:rsid w:val="00DB403C"/>
    <w:rPr>
      <w:rFonts w:ascii="Tahoma" w:hAnsi="Tahoma"/>
      <w:b/>
      <w:spacing w:val="20"/>
      <w:sz w:val="22"/>
    </w:rPr>
  </w:style>
  <w:style w:type="paragraph" w:styleId="HTML">
    <w:name w:val="HTML Preformatted"/>
    <w:basedOn w:val="a0"/>
    <w:link w:val="HTML0"/>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4"/>
    </w:rPr>
  </w:style>
  <w:style w:type="character" w:customStyle="1" w:styleId="HTML0">
    <w:name w:val="HTML стандартен Знак"/>
    <w:basedOn w:val="a1"/>
    <w:link w:val="HTML"/>
    <w:rsid w:val="00DB403C"/>
    <w:rPr>
      <w:rFonts w:ascii="Courier New" w:eastAsia="Times New Roman" w:hAnsi="Courier New" w:cs="Times New Roman"/>
      <w:sz w:val="20"/>
      <w:szCs w:val="24"/>
    </w:rPr>
  </w:style>
  <w:style w:type="paragraph" w:customStyle="1" w:styleId="2CharCharCharChar">
    <w:name w:val="2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CharChar">
    <w:name w:val="Char1 Char Char Char1 Char Char Char Char Char Char Char Char Знак Знак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8">
    <w:name w:val="Char Char8"/>
    <w:rsid w:val="00DB403C"/>
    <w:rPr>
      <w:rFonts w:ascii="Tahoma" w:hAnsi="Tahoma"/>
      <w:spacing w:val="20"/>
      <w:sz w:val="22"/>
    </w:rPr>
  </w:style>
  <w:style w:type="character" w:customStyle="1" w:styleId="CharChar7">
    <w:name w:val="Char Char7"/>
    <w:rsid w:val="00DB403C"/>
    <w:rPr>
      <w:lang w:val="en-AU"/>
    </w:rPr>
  </w:style>
  <w:style w:type="character" w:customStyle="1" w:styleId="small1">
    <w:name w:val="small1"/>
    <w:rsid w:val="00DB403C"/>
    <w:rPr>
      <w:rFonts w:ascii="Verdana" w:hAnsi="Verdana" w:hint="default"/>
      <w:sz w:val="17"/>
      <w:szCs w:val="17"/>
    </w:rPr>
  </w:style>
  <w:style w:type="paragraph" w:customStyle="1" w:styleId="Title3">
    <w:name w:val="Title 3"/>
    <w:basedOn w:val="30"/>
    <w:rsid w:val="00DB403C"/>
    <w:pPr>
      <w:keepLines w:val="0"/>
      <w:numPr>
        <w:numId w:val="3"/>
      </w:numPr>
      <w:spacing w:before="240"/>
      <w:jc w:val="both"/>
    </w:pPr>
    <w:rPr>
      <w:rFonts w:ascii="Times New Roman" w:eastAsia="Times New Roman" w:hAnsi="Times New Roman"/>
      <w:bCs/>
      <w:color w:val="auto"/>
      <w:sz w:val="28"/>
    </w:rPr>
  </w:style>
  <w:style w:type="paragraph" w:customStyle="1" w:styleId="Afff3">
    <w:name w:val="A"/>
    <w:basedOn w:val="a0"/>
    <w:rsid w:val="00DB403C"/>
    <w:pPr>
      <w:numPr>
        <w:ilvl w:val="12"/>
      </w:numPr>
      <w:spacing w:after="120" w:line="240" w:lineRule="auto"/>
      <w:ind w:left="567"/>
      <w:jc w:val="both"/>
    </w:pPr>
    <w:rPr>
      <w:rFonts w:ascii="Arial" w:eastAsia="Times New Roman" w:hAnsi="Arial" w:cs="Times New Roman"/>
      <w:szCs w:val="24"/>
      <w:lang w:eastAsia="bg-BG"/>
    </w:rPr>
  </w:style>
  <w:style w:type="paragraph" w:customStyle="1" w:styleId="oddl-nadpis">
    <w:name w:val="oddíl-nadpis"/>
    <w:basedOn w:val="a0"/>
    <w:rsid w:val="00DB403C"/>
    <w:pPr>
      <w:keepNext/>
      <w:widowControl w:val="0"/>
      <w:tabs>
        <w:tab w:val="left" w:pos="567"/>
      </w:tabs>
      <w:spacing w:before="240" w:after="0" w:line="240" w:lineRule="exact"/>
    </w:pPr>
    <w:rPr>
      <w:rFonts w:ascii="Arial" w:eastAsia="Times New Roman" w:hAnsi="Arial" w:cs="Times New Roman"/>
      <w:b/>
      <w:sz w:val="24"/>
      <w:szCs w:val="24"/>
      <w:lang w:val="cs-CZ" w:eastAsia="bg-BG"/>
    </w:rPr>
  </w:style>
  <w:style w:type="character" w:customStyle="1" w:styleId="CharChar3">
    <w:name w:val="Char Char3"/>
    <w:rsid w:val="00DB403C"/>
    <w:rPr>
      <w:rFonts w:ascii="Courier New" w:hAnsi="Courier New"/>
      <w:lang w:val="en-US" w:eastAsia="en-US"/>
    </w:rPr>
  </w:style>
  <w:style w:type="paragraph" w:customStyle="1" w:styleId="2CharCharCharCharCharCharChar">
    <w:name w:val="2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
    <w:name w:val="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
    <w:name w:val="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b">
    <w:name w:val="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CharCharChar1">
    <w:name w:val="1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
    <w:name w:val="Char Char Char Char Char Char Char Char Char Char Char Char1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
    <w:name w:val="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
    <w:name w:val="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
    <w:name w:val="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CharCharChar1CharCharCharCharCharChar">
    <w:name w:val="1 Char Char Char1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2Char">
    <w:name w:val="2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
    <w:name w:val="Char Char Char Char Char Char Char Char Char Char Char Char1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CharChar0">
    <w:name w:val="Char1 Char Char Char1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1">
    <w:name w:val="Char Char Char Char Char Char Char Char Char Char Char Char1 Char Char Char Char Char Char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2CharCharChar1Char">
    <w:name w:val="Char Char Char Char Char Char Char Char Char Char Char Char2 Char Char Char1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CharCharChar1Char1">
    <w:name w:val="Char Char Char Char Char Char Char Char Char Char Char Char Char Char Char Char Char Char Char Char Char Char Char Char1 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0">
    <w:name w:val="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0">
    <w:name w:val="Char Char Char Char Char Char Char1 Char Char Char Char Char Char Char Char1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1Char">
    <w:name w:val="Char Char Char Char Char Char1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24">
    <w:name w:val="Font Style24"/>
    <w:rsid w:val="00DB403C"/>
    <w:rPr>
      <w:rFonts w:ascii="Times New Roman" w:hAnsi="Times New Roman" w:cs="Times New Roman"/>
      <w:sz w:val="22"/>
      <w:szCs w:val="22"/>
    </w:rPr>
  </w:style>
  <w:style w:type="paragraph" w:customStyle="1" w:styleId="Style18">
    <w:name w:val="Style18"/>
    <w:basedOn w:val="a0"/>
    <w:rsid w:val="00DB403C"/>
    <w:pPr>
      <w:spacing w:before="120" w:after="120" w:line="280" w:lineRule="atLeast"/>
      <w:ind w:left="360"/>
      <w:jc w:val="center"/>
    </w:pPr>
    <w:rPr>
      <w:rFonts w:ascii="Times New Roman" w:eastAsia="Times New Roman" w:hAnsi="Times New Roman" w:cs="Times New Roman"/>
      <w:bCs/>
      <w:sz w:val="28"/>
      <w:szCs w:val="32"/>
      <w:lang w:eastAsia="bg-BG"/>
    </w:rPr>
  </w:style>
  <w:style w:type="paragraph" w:customStyle="1" w:styleId="BodyText21">
    <w:name w:val="Body Text 21"/>
    <w:basedOn w:val="a0"/>
    <w:rsid w:val="00DB403C"/>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4"/>
      <w:szCs w:val="24"/>
      <w:lang w:val="en-US" w:eastAsia="bg-BG"/>
    </w:rPr>
  </w:style>
  <w:style w:type="paragraph" w:customStyle="1" w:styleId="Style8">
    <w:name w:val="Style8"/>
    <w:basedOn w:val="a0"/>
    <w:rsid w:val="00DB403C"/>
    <w:pPr>
      <w:spacing w:before="120" w:after="120" w:line="240" w:lineRule="auto"/>
      <w:ind w:right="20"/>
      <w:jc w:val="both"/>
    </w:pPr>
    <w:rPr>
      <w:rFonts w:ascii="Times New Roman" w:eastAsia="Arial Unicode MS" w:hAnsi="Times New Roman" w:cs="Times New Roman"/>
      <w:sz w:val="24"/>
      <w:szCs w:val="24"/>
      <w:lang w:val="ru-RU" w:eastAsia="bg-BG"/>
    </w:rPr>
  </w:style>
  <w:style w:type="paragraph" w:customStyle="1" w:styleId="Style2">
    <w:name w:val="Style2"/>
    <w:basedOn w:val="a0"/>
    <w:rsid w:val="00DB403C"/>
    <w:pPr>
      <w:widowControl w:val="0"/>
      <w:autoSpaceDE w:val="0"/>
      <w:autoSpaceDN w:val="0"/>
      <w:adjustRightInd w:val="0"/>
      <w:spacing w:after="0" w:line="265" w:lineRule="exact"/>
      <w:ind w:firstLine="713"/>
      <w:jc w:val="both"/>
    </w:pPr>
    <w:rPr>
      <w:rFonts w:ascii="Times New Roman" w:eastAsia="Times New Roman" w:hAnsi="Times New Roman" w:cs="Times New Roman"/>
      <w:sz w:val="24"/>
      <w:szCs w:val="24"/>
      <w:lang w:eastAsia="bg-BG"/>
    </w:rPr>
  </w:style>
  <w:style w:type="paragraph" w:customStyle="1" w:styleId="Style4">
    <w:name w:val="Style4"/>
    <w:basedOn w:val="a0"/>
    <w:rsid w:val="00DB403C"/>
    <w:pPr>
      <w:widowControl w:val="0"/>
      <w:autoSpaceDE w:val="0"/>
      <w:autoSpaceDN w:val="0"/>
      <w:adjustRightInd w:val="0"/>
      <w:spacing w:after="0" w:line="277" w:lineRule="exact"/>
      <w:ind w:hanging="140"/>
    </w:pPr>
    <w:rPr>
      <w:rFonts w:ascii="Times New Roman" w:eastAsia="Times New Roman" w:hAnsi="Times New Roman" w:cs="Times New Roman"/>
      <w:sz w:val="24"/>
      <w:szCs w:val="24"/>
      <w:lang w:eastAsia="bg-BG"/>
    </w:rPr>
  </w:style>
  <w:style w:type="paragraph" w:customStyle="1" w:styleId="Style12">
    <w:name w:val="Style12"/>
    <w:basedOn w:val="a0"/>
    <w:rsid w:val="00DB403C"/>
    <w:pPr>
      <w:widowControl w:val="0"/>
      <w:autoSpaceDE w:val="0"/>
      <w:autoSpaceDN w:val="0"/>
      <w:adjustRightInd w:val="0"/>
      <w:spacing w:after="0" w:line="247" w:lineRule="exact"/>
      <w:ind w:firstLine="720"/>
      <w:jc w:val="both"/>
    </w:pPr>
    <w:rPr>
      <w:rFonts w:ascii="Times New Roman" w:eastAsia="Times New Roman" w:hAnsi="Times New Roman" w:cs="Times New Roman"/>
      <w:sz w:val="24"/>
      <w:szCs w:val="24"/>
      <w:lang w:eastAsia="bg-BG"/>
    </w:rPr>
  </w:style>
  <w:style w:type="paragraph" w:customStyle="1" w:styleId="Style5">
    <w:name w:val="Style5"/>
    <w:basedOn w:val="a0"/>
    <w:rsid w:val="00DB403C"/>
    <w:pPr>
      <w:widowControl w:val="0"/>
      <w:autoSpaceDE w:val="0"/>
      <w:autoSpaceDN w:val="0"/>
      <w:adjustRightInd w:val="0"/>
      <w:spacing w:after="0" w:line="263" w:lineRule="exact"/>
      <w:ind w:firstLine="626"/>
      <w:jc w:val="both"/>
    </w:pPr>
    <w:rPr>
      <w:rFonts w:ascii="Times New Roman" w:eastAsia="Times New Roman" w:hAnsi="Times New Roman" w:cs="Times New Roman"/>
      <w:sz w:val="24"/>
      <w:szCs w:val="24"/>
      <w:lang w:eastAsia="bg-BG"/>
    </w:rPr>
  </w:style>
  <w:style w:type="paragraph" w:customStyle="1" w:styleId="Style3">
    <w:name w:val="Style3"/>
    <w:basedOn w:val="a0"/>
    <w:rsid w:val="00DB403C"/>
    <w:pPr>
      <w:widowControl w:val="0"/>
      <w:autoSpaceDE w:val="0"/>
      <w:autoSpaceDN w:val="0"/>
      <w:adjustRightInd w:val="0"/>
      <w:spacing w:after="0" w:line="209" w:lineRule="exact"/>
      <w:jc w:val="both"/>
    </w:pPr>
    <w:rPr>
      <w:rFonts w:ascii="Times New Roman" w:eastAsia="Times New Roman" w:hAnsi="Times New Roman" w:cs="Times New Roman"/>
      <w:sz w:val="24"/>
      <w:szCs w:val="24"/>
      <w:lang w:eastAsia="bg-BG"/>
    </w:rPr>
  </w:style>
  <w:style w:type="paragraph" w:customStyle="1" w:styleId="Style7">
    <w:name w:val="Style7"/>
    <w:basedOn w:val="a0"/>
    <w:rsid w:val="00DB403C"/>
    <w:pPr>
      <w:widowControl w:val="0"/>
      <w:autoSpaceDE w:val="0"/>
      <w:autoSpaceDN w:val="0"/>
      <w:adjustRightInd w:val="0"/>
      <w:spacing w:after="0" w:line="295" w:lineRule="exact"/>
      <w:ind w:hanging="349"/>
      <w:jc w:val="both"/>
    </w:pPr>
    <w:rPr>
      <w:rFonts w:ascii="Times New Roman" w:eastAsia="Times New Roman" w:hAnsi="Times New Roman" w:cs="Times New Roman"/>
      <w:sz w:val="24"/>
      <w:szCs w:val="24"/>
      <w:lang w:eastAsia="bg-BG"/>
    </w:rPr>
  </w:style>
  <w:style w:type="character" w:customStyle="1" w:styleId="FontStyle16">
    <w:name w:val="Font Style16"/>
    <w:rsid w:val="00DB403C"/>
    <w:rPr>
      <w:rFonts w:ascii="Times New Roman" w:hAnsi="Times New Roman" w:cs="Times New Roman"/>
      <w:b/>
      <w:bCs/>
      <w:spacing w:val="10"/>
      <w:sz w:val="24"/>
      <w:szCs w:val="24"/>
    </w:rPr>
  </w:style>
  <w:style w:type="character" w:customStyle="1" w:styleId="FontStyle18">
    <w:name w:val="Font Style18"/>
    <w:rsid w:val="00DB403C"/>
    <w:rPr>
      <w:rFonts w:ascii="Times New Roman" w:hAnsi="Times New Roman" w:cs="Times New Roman"/>
      <w:b/>
      <w:bCs/>
      <w:spacing w:val="10"/>
      <w:sz w:val="24"/>
      <w:szCs w:val="24"/>
    </w:rPr>
  </w:style>
  <w:style w:type="character" w:customStyle="1" w:styleId="FontStyle19">
    <w:name w:val="Font Style19"/>
    <w:rsid w:val="00DB403C"/>
    <w:rPr>
      <w:rFonts w:ascii="Times New Roman" w:hAnsi="Times New Roman" w:cs="Times New Roman"/>
      <w:i/>
      <w:iCs/>
      <w:spacing w:val="10"/>
      <w:sz w:val="20"/>
      <w:szCs w:val="20"/>
    </w:rPr>
  </w:style>
  <w:style w:type="paragraph" w:customStyle="1" w:styleId="NoSpacing2">
    <w:name w:val="No Spacing2"/>
    <w:qFormat/>
    <w:rsid w:val="00DB403C"/>
    <w:pPr>
      <w:spacing w:after="0" w:line="240" w:lineRule="auto"/>
    </w:pPr>
    <w:rPr>
      <w:rFonts w:ascii="Courier New" w:eastAsia="Batang" w:hAnsi="Courier New" w:cs="Times New Roman"/>
      <w:sz w:val="20"/>
    </w:rPr>
  </w:style>
  <w:style w:type="character" w:customStyle="1" w:styleId="FontStyle122">
    <w:name w:val="Font Style122"/>
    <w:rsid w:val="00DB403C"/>
    <w:rPr>
      <w:rFonts w:ascii="Times New Roman" w:hAnsi="Times New Roman" w:cs="Times New Roman"/>
      <w:sz w:val="20"/>
      <w:szCs w:val="20"/>
    </w:rPr>
  </w:style>
  <w:style w:type="character" w:customStyle="1" w:styleId="FontStyle124">
    <w:name w:val="Font Style124"/>
    <w:rsid w:val="00DB403C"/>
    <w:rPr>
      <w:rFonts w:ascii="Times New Roman" w:hAnsi="Times New Roman" w:cs="Times New Roman"/>
      <w:i/>
      <w:iCs/>
      <w:sz w:val="20"/>
      <w:szCs w:val="20"/>
    </w:rPr>
  </w:style>
  <w:style w:type="paragraph" w:customStyle="1" w:styleId="Style87">
    <w:name w:val="Style87"/>
    <w:basedOn w:val="a0"/>
    <w:rsid w:val="00DB403C"/>
    <w:pPr>
      <w:widowControl w:val="0"/>
      <w:autoSpaceDE w:val="0"/>
      <w:autoSpaceDN w:val="0"/>
      <w:adjustRightInd w:val="0"/>
      <w:spacing w:after="0" w:line="277" w:lineRule="exact"/>
      <w:jc w:val="both"/>
    </w:pPr>
    <w:rPr>
      <w:rFonts w:ascii="Times New Roman" w:eastAsia="Times New Roman" w:hAnsi="Times New Roman" w:cs="Times New Roman"/>
      <w:sz w:val="24"/>
      <w:szCs w:val="24"/>
      <w:lang w:eastAsia="bg-BG"/>
    </w:rPr>
  </w:style>
  <w:style w:type="paragraph" w:customStyle="1" w:styleId="afff4">
    <w:basedOn w:val="a0"/>
    <w:next w:val="a0"/>
    <w:autoRedefine/>
    <w:rsid w:val="00DB403C"/>
    <w:pPr>
      <w:widowControl w:val="0"/>
      <w:tabs>
        <w:tab w:val="right" w:leader="dot" w:pos="9360"/>
      </w:tabs>
      <w:suppressAutoHyphens/>
      <w:spacing w:after="0" w:line="240" w:lineRule="auto"/>
      <w:ind w:left="1440" w:right="720" w:hanging="1440"/>
    </w:pPr>
    <w:rPr>
      <w:rFonts w:ascii="Courier New" w:eastAsia="Times New Roman" w:hAnsi="Courier New" w:cs="Times New Roman"/>
      <w:sz w:val="24"/>
      <w:szCs w:val="24"/>
      <w:lang w:val="en-US" w:eastAsia="bg-BG"/>
    </w:rPr>
  </w:style>
  <w:style w:type="paragraph" w:customStyle="1" w:styleId="2a">
    <w:name w:val="Изнесен текст2"/>
    <w:basedOn w:val="a0"/>
    <w:semiHidden/>
    <w:rsid w:val="00DB403C"/>
    <w:pPr>
      <w:spacing w:after="0" w:line="240" w:lineRule="auto"/>
    </w:pPr>
    <w:rPr>
      <w:rFonts w:ascii="Tahoma" w:eastAsia="Times New Roman" w:hAnsi="Tahoma" w:cs="Tahoma"/>
      <w:sz w:val="16"/>
      <w:szCs w:val="16"/>
      <w:lang w:eastAsia="bg-BG"/>
    </w:rPr>
  </w:style>
  <w:style w:type="paragraph" w:customStyle="1" w:styleId="2b">
    <w:name w:val="Предмет на коментар2"/>
    <w:basedOn w:val="aff"/>
    <w:next w:val="aff"/>
    <w:semiHidden/>
    <w:rsid w:val="00DB403C"/>
    <w:rPr>
      <w:rFonts w:eastAsia="Times New Roman"/>
      <w:b/>
      <w:bCs/>
      <w:szCs w:val="24"/>
      <w:lang w:val="bg-BG"/>
    </w:rPr>
  </w:style>
  <w:style w:type="paragraph" w:customStyle="1" w:styleId="CharCharCharCharCharCharChar1CharCharCharCharCharCharCharCharChar1">
    <w:name w:val="Char Char Char Char Char Char Char1 Char Char Char Char Char Char Char Char Char1"/>
    <w:basedOn w:val="a0"/>
    <w:semiHidden/>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OPACtext">
    <w:name w:val="OPAC text"/>
    <w:basedOn w:val="a0"/>
    <w:semiHidden/>
    <w:rsid w:val="00DB403C"/>
    <w:pPr>
      <w:spacing w:before="120" w:after="120" w:line="240" w:lineRule="auto"/>
      <w:ind w:firstLine="709"/>
      <w:jc w:val="both"/>
    </w:pPr>
    <w:rPr>
      <w:rFonts w:ascii="Times New Roman" w:eastAsia="MS Mincho" w:hAnsi="Times New Roman" w:cs="Times New Roman"/>
      <w:sz w:val="24"/>
      <w:szCs w:val="16"/>
      <w:lang w:eastAsia="bg-BG"/>
    </w:rPr>
  </w:style>
  <w:style w:type="paragraph" w:customStyle="1" w:styleId="CharCharCharCharCharCharCharCharCharCharCharCharCharChar">
    <w:name w:val="Char Char Char Char 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
    <w:name w:val="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0">
    <w:name w:val="Знак Знак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182">
    <w:name w:val="Font Style182"/>
    <w:rsid w:val="00DB403C"/>
    <w:rPr>
      <w:rFonts w:ascii="Times New Roman" w:hAnsi="Times New Roman" w:cs="Times New Roman"/>
      <w:sz w:val="22"/>
      <w:szCs w:val="22"/>
    </w:rPr>
  </w:style>
  <w:style w:type="paragraph" w:customStyle="1" w:styleId="CharCharChar2CharCharCharCharCharCharCharCharCharCharCharCharCharCharCharCharCharCharCharCharChar">
    <w:name w:val="Char Char Char2 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1">
    <w:name w:val="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FontStyle32">
    <w:name w:val="Font Style32"/>
    <w:rsid w:val="00DB403C"/>
    <w:rPr>
      <w:rFonts w:ascii="Arial" w:hAnsi="Arial" w:cs="Arial"/>
      <w:sz w:val="18"/>
      <w:szCs w:val="18"/>
    </w:rPr>
  </w:style>
  <w:style w:type="paragraph" w:customStyle="1" w:styleId="CharCharChar2CharCharCharCharCharCharCharCharCharCharCharCharCharCharCharCharCharCharCharCharCharChar">
    <w:name w:val="Char Char Char2 Char 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1">
    <w:name w:val="Char Char1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
    <w:name w:val="Char1 Char Char Char1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1CharCharCharCharCharCharCharCharCharCharChar1Char">
    <w:name w:val="Char1 Char Char Char Char Char Char Знак Знак1 Char Char Знак Знак Char Char Char Char Char Char Char Char Char1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23">
    <w:name w:val="Font Style23"/>
    <w:rsid w:val="00DB403C"/>
    <w:rPr>
      <w:rFonts w:ascii="Times New Roman" w:hAnsi="Times New Roman" w:cs="Times New Roman"/>
      <w:b/>
      <w:bCs/>
      <w:i/>
      <w:iCs/>
      <w:sz w:val="24"/>
      <w:szCs w:val="24"/>
    </w:rPr>
  </w:style>
  <w:style w:type="paragraph" w:customStyle="1" w:styleId="CharCharChar2CharCharCharCharCharCharCharCharCharChar">
    <w:name w:val="Char Char Char2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CharCharCharCharCharCharCharCharCharChar">
    <w:name w:val="Char1 Char Char Char Char Char Char Знак Знак Char Char Char Char Знак Знак Char Char Знак Знак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0"/>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0">
    <w:name w:val="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c">
    <w:name w:val="Знак Знак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newdocreference">
    <w:name w:val="newdocreference"/>
    <w:rsid w:val="00DB403C"/>
  </w:style>
  <w:style w:type="character" w:customStyle="1" w:styleId="FontStyle63">
    <w:name w:val="Font Style63"/>
    <w:rsid w:val="00DB403C"/>
    <w:rPr>
      <w:rFonts w:ascii="Verdana" w:hAnsi="Verdana"/>
      <w:sz w:val="20"/>
    </w:rPr>
  </w:style>
  <w:style w:type="paragraph" w:customStyle="1" w:styleId="5Text">
    <w:name w:val="5 Text"/>
    <w:basedOn w:val="a0"/>
    <w:link w:val="5TextChar"/>
    <w:rsid w:val="00DB403C"/>
    <w:pPr>
      <w:spacing w:after="0" w:line="360" w:lineRule="auto"/>
      <w:ind w:firstLine="680"/>
      <w:jc w:val="both"/>
    </w:pPr>
    <w:rPr>
      <w:rFonts w:ascii="Times New Roman" w:eastAsia="Batang" w:hAnsi="Times New Roman" w:cs="Times New Roman"/>
      <w:sz w:val="24"/>
      <w:szCs w:val="24"/>
    </w:rPr>
  </w:style>
  <w:style w:type="character" w:customStyle="1" w:styleId="5TextChar">
    <w:name w:val="5 Text Char"/>
    <w:link w:val="5Text"/>
    <w:locked/>
    <w:rsid w:val="00DB403C"/>
    <w:rPr>
      <w:rFonts w:ascii="Times New Roman" w:eastAsia="Batang" w:hAnsi="Times New Roman" w:cs="Times New Roman"/>
      <w:sz w:val="24"/>
      <w:szCs w:val="24"/>
    </w:rPr>
  </w:style>
  <w:style w:type="paragraph" w:customStyle="1" w:styleId="newStyle1">
    <w:name w:val="new Style1"/>
    <w:basedOn w:val="a0"/>
    <w:link w:val="newStyle1Char1"/>
    <w:rsid w:val="00DB403C"/>
    <w:pPr>
      <w:widowControl w:val="0"/>
      <w:tabs>
        <w:tab w:val="right" w:pos="8789"/>
      </w:tabs>
      <w:suppressAutoHyphens/>
      <w:spacing w:before="120" w:after="0" w:line="280" w:lineRule="atLeast"/>
      <w:ind w:left="360" w:firstLine="709"/>
      <w:jc w:val="both"/>
    </w:pPr>
    <w:rPr>
      <w:rFonts w:ascii="Arial" w:eastAsia="Batang" w:hAnsi="Arial" w:cs="Times New Roman"/>
      <w:snapToGrid w:val="0"/>
      <w:spacing w:val="-2"/>
      <w:sz w:val="20"/>
      <w:szCs w:val="24"/>
    </w:rPr>
  </w:style>
  <w:style w:type="character" w:customStyle="1" w:styleId="newStyle1Char1">
    <w:name w:val="new Style1 Char1"/>
    <w:link w:val="newStyle1"/>
    <w:locked/>
    <w:rsid w:val="00DB403C"/>
    <w:rPr>
      <w:rFonts w:ascii="Arial" w:eastAsia="Batang" w:hAnsi="Arial" w:cs="Times New Roman"/>
      <w:snapToGrid w:val="0"/>
      <w:spacing w:val="-2"/>
      <w:sz w:val="20"/>
      <w:szCs w:val="24"/>
    </w:rPr>
  </w:style>
  <w:style w:type="character" w:customStyle="1" w:styleId="BodyChar">
    <w:name w:val="Body Char"/>
    <w:link w:val="Body"/>
    <w:locked/>
    <w:rsid w:val="00DB403C"/>
    <w:rPr>
      <w:rFonts w:ascii="Arial Unicode MS" w:eastAsia="Arial Unicode MS" w:hAnsi="Times New Roman" w:cs="Times New Roman"/>
      <w:color w:val="000000"/>
      <w:sz w:val="24"/>
      <w:szCs w:val="24"/>
      <w:u w:color="000000"/>
      <w:lang w:val="ru-RU" w:eastAsia="bg-BG"/>
    </w:rPr>
  </w:style>
  <w:style w:type="paragraph" w:customStyle="1" w:styleId="Normal1">
    <w:name w:val="Normal 1"/>
    <w:basedOn w:val="a0"/>
    <w:link w:val="Normal1Char"/>
    <w:qFormat/>
    <w:rsid w:val="00DB403C"/>
    <w:pPr>
      <w:spacing w:after="0" w:line="240" w:lineRule="auto"/>
      <w:ind w:firstLine="720"/>
      <w:jc w:val="both"/>
    </w:pPr>
    <w:rPr>
      <w:rFonts w:ascii="Arial" w:eastAsia="Batang" w:hAnsi="Arial" w:cs="Times New Roman"/>
    </w:rPr>
  </w:style>
  <w:style w:type="character" w:customStyle="1" w:styleId="Normal1Char">
    <w:name w:val="Normal 1 Char"/>
    <w:link w:val="Normal1"/>
    <w:rsid w:val="00DB403C"/>
    <w:rPr>
      <w:rFonts w:ascii="Arial" w:eastAsia="Batang" w:hAnsi="Arial" w:cs="Times New Roman"/>
    </w:rPr>
  </w:style>
  <w:style w:type="paragraph" w:customStyle="1" w:styleId="default0">
    <w:name w:val="default"/>
    <w:basedOn w:val="a0"/>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FontStyle11">
    <w:name w:val="Font Style11"/>
    <w:rsid w:val="00DB403C"/>
    <w:rPr>
      <w:rFonts w:ascii="Times New Roman" w:hAnsi="Times New Roman" w:cs="Times New Roman"/>
      <w:sz w:val="30"/>
      <w:szCs w:val="30"/>
    </w:rPr>
  </w:style>
  <w:style w:type="paragraph" w:customStyle="1" w:styleId="1d">
    <w:name w:val="Нормален (уеб)1"/>
    <w:basedOn w:val="a0"/>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HTML1">
    <w:name w:val="HTML стандартен1"/>
    <w:basedOn w:val="a0"/>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4"/>
      <w:lang w:eastAsia="bg-BG"/>
    </w:rPr>
  </w:style>
  <w:style w:type="paragraph" w:customStyle="1" w:styleId="afff5">
    <w:name w:val="Знак Знак Знак"/>
    <w:basedOn w:val="a0"/>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CharChar60">
    <w:name w:val="Char Char6"/>
    <w:rsid w:val="00DB403C"/>
    <w:rPr>
      <w:sz w:val="16"/>
      <w:lang w:val="en-AU"/>
    </w:rPr>
  </w:style>
  <w:style w:type="character" w:customStyle="1" w:styleId="CharChar130">
    <w:name w:val="Char Char13"/>
    <w:rsid w:val="00DB403C"/>
    <w:rPr>
      <w:rFonts w:ascii="Tahoma" w:hAnsi="Tahoma"/>
      <w:b/>
      <w:spacing w:val="20"/>
      <w:sz w:val="22"/>
    </w:rPr>
  </w:style>
  <w:style w:type="paragraph" w:customStyle="1" w:styleId="Char1CharCharChar1CharCharCharCharCharCharCharChar1">
    <w:name w:val="Char1 Char Char Char1 Char Char Char Char Char Char Char Char Знак Знак Знак Знак"/>
    <w:basedOn w:val="a0"/>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CharChar80">
    <w:name w:val="Char Char8"/>
    <w:rsid w:val="00DB403C"/>
    <w:rPr>
      <w:rFonts w:ascii="Tahoma" w:hAnsi="Tahoma"/>
      <w:spacing w:val="20"/>
      <w:sz w:val="22"/>
    </w:rPr>
  </w:style>
  <w:style w:type="character" w:customStyle="1" w:styleId="CharChar70">
    <w:name w:val="Char Char7"/>
    <w:rsid w:val="00DB403C"/>
    <w:rPr>
      <w:lang w:val="en-AU"/>
    </w:rPr>
  </w:style>
  <w:style w:type="character" w:customStyle="1" w:styleId="CharChar30">
    <w:name w:val="Char Char3"/>
    <w:rsid w:val="00DB403C"/>
    <w:rPr>
      <w:rFonts w:ascii="Courier New" w:hAnsi="Courier New"/>
      <w:lang w:val="en-US" w:eastAsia="en-US"/>
    </w:rPr>
  </w:style>
  <w:style w:type="paragraph" w:customStyle="1" w:styleId="CharCharCharCharCharCharCharCharCharChar0">
    <w:name w:val="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CharChar0">
    <w:name w:val="Char Char Char Char Char Char Char Char Char Char Char Char1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0">
    <w:name w:val="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0">
    <w:name w:val="Char Char Char Char Char Char Char Char Char Char Char Char1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CharCharCharCharCharChar10">
    <w:name w:val="Char Char Char Char Char Char Char Char Char Char Char Char1 Char Char Char Char Char Char Char1"/>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2CharCharChar1Char0">
    <w:name w:val="Char Char Char Char Char Char Char Char Char Char Char Char2 Char Char Char1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CharCharChar1Char10">
    <w:name w:val="Char Char Char Char Char Char Char Char Char Char Char Char Char Char Char Char Char Char Char Char Char Char Char Char1 Char1"/>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2">
    <w:name w:val="Char Char Char Char Char Char Char Char Char Char Char Char2"/>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1CharCharCharCharCharCharCharChar1CharCharCharCharCharCharCharCharCharCharCharCharCharCharCharCharCharChar2">
    <w:name w:val="Char Char Char Char Char Char Char1 Char Char Char Char Char Char Char Char1 Char Char Char Char Char Char Char Char Char Char Char Char Char Char Char Char Char Char2"/>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1Char0">
    <w:name w:val="Char Char Char Char Char Char1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5">
    <w:name w:val="Char5"/>
    <w:basedOn w:val="a0"/>
    <w:rsid w:val="00DB403C"/>
    <w:pPr>
      <w:tabs>
        <w:tab w:val="left" w:pos="709"/>
      </w:tabs>
      <w:spacing w:before="120" w:after="120" w:line="240" w:lineRule="auto"/>
      <w:ind w:left="360"/>
      <w:jc w:val="center"/>
    </w:pPr>
    <w:rPr>
      <w:rFonts w:ascii="Tahoma" w:eastAsia="Times New Roman" w:hAnsi="Tahoma" w:cs="Tahoma"/>
      <w:b/>
      <w:bCs/>
      <w:sz w:val="24"/>
      <w:szCs w:val="24"/>
      <w:lang w:val="pl-PL" w:eastAsia="pl-PL"/>
    </w:rPr>
  </w:style>
  <w:style w:type="paragraph" w:customStyle="1" w:styleId="NoSpacing1">
    <w:name w:val="No Spacing1"/>
    <w:rsid w:val="00DB403C"/>
    <w:pPr>
      <w:spacing w:after="0" w:line="240" w:lineRule="auto"/>
    </w:pPr>
    <w:rPr>
      <w:rFonts w:ascii="Courier New" w:eastAsia="Times New Roman" w:hAnsi="Courier New" w:cs="Times New Roman"/>
      <w:szCs w:val="20"/>
    </w:rPr>
  </w:style>
  <w:style w:type="paragraph" w:customStyle="1" w:styleId="1e">
    <w:name w:val="Изнесен текст1"/>
    <w:basedOn w:val="a0"/>
    <w:semiHidden/>
    <w:rsid w:val="00DB403C"/>
    <w:pPr>
      <w:spacing w:after="0" w:line="240" w:lineRule="auto"/>
    </w:pPr>
    <w:rPr>
      <w:rFonts w:ascii="Tahoma" w:eastAsia="Times New Roman" w:hAnsi="Tahoma" w:cs="Tahoma"/>
      <w:sz w:val="16"/>
      <w:szCs w:val="16"/>
      <w:lang w:eastAsia="bg-BG"/>
    </w:rPr>
  </w:style>
  <w:style w:type="paragraph" w:customStyle="1" w:styleId="1f">
    <w:name w:val="Предмет на коментар1"/>
    <w:basedOn w:val="aff"/>
    <w:next w:val="aff"/>
    <w:semiHidden/>
    <w:rsid w:val="00DB403C"/>
    <w:rPr>
      <w:rFonts w:eastAsia="Times New Roman"/>
      <w:b/>
      <w:bCs/>
      <w:szCs w:val="24"/>
      <w:lang w:val="bg-BG"/>
    </w:rPr>
  </w:style>
  <w:style w:type="paragraph" w:customStyle="1" w:styleId="CharCharCharCharCharCharCharCharChar2">
    <w:name w:val="Знак Знак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CharCharCharCharCharCharCharCharCharCharChar0">
    <w:name w:val="Char Char Char2 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10">
    <w:name w:val="Char Char Char Char Char Char Char Char Char1"/>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CharCharCharCharCharCharCharCharCharCharCharChar0">
    <w:name w:val="Char Char Char2 Char Char Char Char Char Char Char Char Char Char Char Char 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12">
    <w:name w:val="Char Char1 Знак Знак"/>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1CharCharCharCharCharChar0">
    <w:name w:val="Char1 Char Char Char1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CharCharChar1CharCharCharCharCharCharCharCharCharCharChar1Char0">
    <w:name w:val="Char1 Char Char Char Char Char Char Знак Знак1 Char Char Знак Знак Char Char Char Char Char Char Char Char Char1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0">
    <w:name w:val="Char Char Char2 Char Char Char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CharCharCharCharCharCharCharCharCharCharCharCharCharCharCharChar0">
    <w:name w:val="Char1 Char Char Char Char Char Char Знак Знак Char Char Char Char Знак Знак Char Char Знак Знак Char Char Char Char Char Char Char"/>
    <w:basedOn w:val="a0"/>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4">
    <w:name w:val="Char Char Char Char Char Char Char4"/>
    <w:basedOn w:val="a0"/>
    <w:rsid w:val="00DB403C"/>
    <w:pPr>
      <w:tabs>
        <w:tab w:val="left" w:pos="709"/>
      </w:tabs>
      <w:spacing w:after="0" w:line="360" w:lineRule="auto"/>
    </w:pPr>
    <w:rPr>
      <w:rFonts w:ascii="Tahoma" w:eastAsia="Times New Roman" w:hAnsi="Tahoma" w:cs="Tahoma"/>
      <w:sz w:val="24"/>
      <w:szCs w:val="24"/>
      <w:lang w:val="pl-PL" w:eastAsia="pl-PL"/>
    </w:rPr>
  </w:style>
  <w:style w:type="paragraph" w:customStyle="1" w:styleId="CharCharCharCharCharCharCharCharCharCharCharCharChar">
    <w:name w:val="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CharCharCharCharCharChar">
    <w:name w:val="Char Char Char Char Char Char Char Char Char Char Char Char1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
    <w:name w:val="Char1"/>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2CharCharCharChar">
    <w:name w:val="Char Char Char2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ldef">
    <w:name w:val="ldef"/>
    <w:rsid w:val="00DB403C"/>
  </w:style>
  <w:style w:type="paragraph" w:customStyle="1" w:styleId="CharCharCharCharCharChar1CharCharCharCharCharCharCharCharChar1CharCharCharCharCharCharCharCharChar4Char">
    <w:name w:val="Char Char Char Char Char Char1 Char Char Char Char Char Char Char Char Char1 Char Char Char Char Char Char Char Char Char4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60">
    <w:name w:val="Font Style60"/>
    <w:rsid w:val="00DB403C"/>
    <w:rPr>
      <w:rFonts w:ascii="Verdana" w:hAnsi="Verdana"/>
      <w:b/>
      <w:sz w:val="20"/>
    </w:rPr>
  </w:style>
  <w:style w:type="character" w:customStyle="1" w:styleId="FontStyle22">
    <w:name w:val="Font Style22"/>
    <w:rsid w:val="00DB403C"/>
    <w:rPr>
      <w:rFonts w:ascii="Times New Roman" w:hAnsi="Times New Roman" w:cs="Times New Roman"/>
      <w:sz w:val="24"/>
      <w:szCs w:val="24"/>
    </w:rPr>
  </w:style>
  <w:style w:type="character" w:customStyle="1" w:styleId="FontStyle21">
    <w:name w:val="Font Style21"/>
    <w:rsid w:val="00DB403C"/>
    <w:rPr>
      <w:rFonts w:ascii="Times New Roman" w:hAnsi="Times New Roman" w:cs="Times New Roman"/>
      <w:b/>
      <w:bCs/>
      <w:i/>
      <w:iCs/>
      <w:sz w:val="24"/>
      <w:szCs w:val="24"/>
    </w:rPr>
  </w:style>
  <w:style w:type="character" w:customStyle="1" w:styleId="810">
    <w:name w:val="Основен текст81"/>
    <w:rsid w:val="00DB403C"/>
    <w:rPr>
      <w:sz w:val="21"/>
      <w:szCs w:val="21"/>
      <w:shd w:val="clear" w:color="auto" w:fill="FFFFFF"/>
      <w:lang w:bidi="ar-SA"/>
    </w:rPr>
  </w:style>
  <w:style w:type="character" w:customStyle="1" w:styleId="42">
    <w:name w:val="Основен текст (4)_"/>
    <w:link w:val="410"/>
    <w:uiPriority w:val="99"/>
    <w:rsid w:val="00DB403C"/>
    <w:rPr>
      <w:b/>
      <w:bCs/>
      <w:sz w:val="21"/>
      <w:szCs w:val="21"/>
      <w:shd w:val="clear" w:color="auto" w:fill="FFFFFF"/>
    </w:rPr>
  </w:style>
  <w:style w:type="paragraph" w:customStyle="1" w:styleId="410">
    <w:name w:val="Основен текст (4)1"/>
    <w:basedOn w:val="a0"/>
    <w:link w:val="42"/>
    <w:uiPriority w:val="99"/>
    <w:rsid w:val="00DB403C"/>
    <w:pPr>
      <w:shd w:val="clear" w:color="auto" w:fill="FFFFFF"/>
      <w:spacing w:after="180" w:line="274" w:lineRule="exact"/>
      <w:ind w:hanging="440"/>
      <w:jc w:val="both"/>
    </w:pPr>
    <w:rPr>
      <w:b/>
      <w:bCs/>
      <w:sz w:val="21"/>
      <w:szCs w:val="21"/>
      <w:shd w:val="clear" w:color="auto" w:fill="FFFFFF"/>
    </w:rPr>
  </w:style>
  <w:style w:type="character" w:customStyle="1" w:styleId="414">
    <w:name w:val="Основен текст (4)14"/>
    <w:rsid w:val="00DB403C"/>
  </w:style>
  <w:style w:type="character" w:customStyle="1" w:styleId="330">
    <w:name w:val="Основен текст33"/>
    <w:rsid w:val="00DB403C"/>
    <w:rPr>
      <w:sz w:val="21"/>
      <w:szCs w:val="21"/>
      <w:shd w:val="clear" w:color="auto" w:fill="FFFFFF"/>
      <w:lang w:bidi="ar-SA"/>
    </w:rPr>
  </w:style>
  <w:style w:type="character" w:customStyle="1" w:styleId="212">
    <w:name w:val="Основен текст21"/>
    <w:rsid w:val="00DB403C"/>
    <w:rPr>
      <w:sz w:val="21"/>
      <w:szCs w:val="21"/>
      <w:shd w:val="clear" w:color="auto" w:fill="FFFFFF"/>
      <w:lang w:bidi="ar-SA"/>
    </w:rPr>
  </w:style>
  <w:style w:type="paragraph" w:customStyle="1" w:styleId="WW-BodyTextIndent3">
    <w:name w:val="WW-Body Text Indent 3"/>
    <w:basedOn w:val="a0"/>
    <w:rsid w:val="00DB403C"/>
    <w:pPr>
      <w:suppressAutoHyphens/>
      <w:overflowPunct w:val="0"/>
      <w:spacing w:after="120" w:line="240" w:lineRule="auto"/>
      <w:ind w:left="283"/>
    </w:pPr>
    <w:rPr>
      <w:rFonts w:ascii="Times New Roman" w:eastAsia="Times New Roman" w:hAnsi="Times New Roman" w:cs="Times New Roman"/>
      <w:sz w:val="16"/>
      <w:szCs w:val="16"/>
      <w:lang w:eastAsia="ar-SA"/>
    </w:rPr>
  </w:style>
  <w:style w:type="character" w:customStyle="1" w:styleId="420">
    <w:name w:val="Основен текст (4)20"/>
    <w:rsid w:val="00DB403C"/>
    <w:rPr>
      <w:rFonts w:ascii="Times New Roman" w:hAnsi="Times New Roman" w:cs="Times New Roman"/>
      <w:b/>
      <w:bCs/>
      <w:sz w:val="21"/>
      <w:szCs w:val="21"/>
      <w:shd w:val="clear" w:color="auto" w:fill="FFFFFF"/>
    </w:rPr>
  </w:style>
  <w:style w:type="character" w:customStyle="1" w:styleId="160">
    <w:name w:val="Основен текст + Удебелен16"/>
    <w:rsid w:val="00DB403C"/>
    <w:rPr>
      <w:b/>
      <w:bCs/>
      <w:sz w:val="21"/>
      <w:szCs w:val="21"/>
      <w:shd w:val="clear" w:color="auto" w:fill="FFFFFF"/>
      <w:lang w:bidi="ar-SA"/>
    </w:rPr>
  </w:style>
  <w:style w:type="paragraph" w:customStyle="1" w:styleId="Bulets">
    <w:name w:val="Bulets"/>
    <w:basedOn w:val="a0"/>
    <w:rsid w:val="00DB403C"/>
    <w:pPr>
      <w:numPr>
        <w:numId w:val="4"/>
      </w:numPr>
      <w:spacing w:before="120" w:after="0" w:line="240" w:lineRule="auto"/>
      <w:jc w:val="both"/>
    </w:pPr>
    <w:rPr>
      <w:rFonts w:ascii="Arial" w:eastAsia="Times New Roman" w:hAnsi="Arial" w:cs="Times New Roman"/>
      <w:sz w:val="24"/>
      <w:szCs w:val="24"/>
      <w:lang w:eastAsia="bg-BG"/>
    </w:rPr>
  </w:style>
  <w:style w:type="character" w:customStyle="1" w:styleId="FontStyle33">
    <w:name w:val="Font Style33"/>
    <w:rsid w:val="00DB403C"/>
    <w:rPr>
      <w:rFonts w:ascii="Cambria" w:hAnsi="Cambria" w:cs="Cambria"/>
      <w:sz w:val="16"/>
      <w:szCs w:val="16"/>
    </w:rPr>
  </w:style>
  <w:style w:type="character" w:customStyle="1" w:styleId="Bodytext">
    <w:name w:val="Body text_"/>
    <w:link w:val="Bodytext1"/>
    <w:rsid w:val="00DB403C"/>
    <w:rPr>
      <w:rFonts w:ascii="Arial" w:hAnsi="Arial"/>
      <w:sz w:val="13"/>
      <w:szCs w:val="13"/>
      <w:shd w:val="clear" w:color="auto" w:fill="FFFFFF"/>
    </w:rPr>
  </w:style>
  <w:style w:type="paragraph" w:customStyle="1" w:styleId="Bodytext1">
    <w:name w:val="Body text1"/>
    <w:basedOn w:val="a0"/>
    <w:link w:val="Bodytext"/>
    <w:rsid w:val="00DB403C"/>
    <w:pPr>
      <w:shd w:val="clear" w:color="auto" w:fill="FFFFFF"/>
      <w:spacing w:after="0" w:line="240" w:lineRule="atLeast"/>
    </w:pPr>
    <w:rPr>
      <w:rFonts w:ascii="Arial" w:hAnsi="Arial"/>
      <w:sz w:val="13"/>
      <w:szCs w:val="13"/>
    </w:rPr>
  </w:style>
  <w:style w:type="character" w:customStyle="1" w:styleId="Bodytext11">
    <w:name w:val="Body text (11)_"/>
    <w:link w:val="Bodytext111"/>
    <w:rsid w:val="00DB403C"/>
    <w:rPr>
      <w:rFonts w:ascii="Arial" w:hAnsi="Arial"/>
      <w:i/>
      <w:iCs/>
      <w:spacing w:val="-10"/>
      <w:shd w:val="clear" w:color="auto" w:fill="FFFFFF"/>
    </w:rPr>
  </w:style>
  <w:style w:type="paragraph" w:customStyle="1" w:styleId="Bodytext111">
    <w:name w:val="Body text (11)1"/>
    <w:basedOn w:val="a0"/>
    <w:link w:val="Bodytext11"/>
    <w:rsid w:val="00DB403C"/>
    <w:pPr>
      <w:shd w:val="clear" w:color="auto" w:fill="FFFFFF"/>
      <w:spacing w:before="60" w:after="0" w:line="240" w:lineRule="atLeast"/>
    </w:pPr>
    <w:rPr>
      <w:rFonts w:ascii="Arial" w:hAnsi="Arial"/>
      <w:i/>
      <w:iCs/>
      <w:spacing w:val="-10"/>
    </w:rPr>
  </w:style>
  <w:style w:type="character" w:customStyle="1" w:styleId="Bodytext110">
    <w:name w:val="Body text (11)"/>
    <w:rsid w:val="00DB403C"/>
  </w:style>
  <w:style w:type="character" w:customStyle="1" w:styleId="Bodytext1165pt">
    <w:name w:val="Body text (11) + 6.5 pt"/>
    <w:aliases w:val="Not Italic,Spacing 0 pt6"/>
    <w:rsid w:val="00DB403C"/>
    <w:rPr>
      <w:rFonts w:ascii="Arial" w:hAnsi="Arial"/>
      <w:i/>
      <w:iCs/>
      <w:spacing w:val="0"/>
      <w:sz w:val="13"/>
      <w:szCs w:val="13"/>
      <w:lang w:bidi="ar-SA"/>
    </w:rPr>
  </w:style>
  <w:style w:type="character" w:customStyle="1" w:styleId="Bodytext118pt">
    <w:name w:val="Body text (11) + 8 pt"/>
    <w:aliases w:val="Not Italic2,Spacing 0 pt5"/>
    <w:rsid w:val="00DB403C"/>
    <w:rPr>
      <w:rFonts w:ascii="Arial" w:hAnsi="Arial"/>
      <w:i/>
      <w:iCs/>
      <w:spacing w:val="0"/>
      <w:sz w:val="16"/>
      <w:szCs w:val="16"/>
      <w:lang w:bidi="ar-SA"/>
    </w:rPr>
  </w:style>
  <w:style w:type="character" w:customStyle="1" w:styleId="37">
    <w:name w:val="Основен текст3"/>
    <w:rsid w:val="00DB403C"/>
  </w:style>
  <w:style w:type="character" w:customStyle="1" w:styleId="Bodytext8pt">
    <w:name w:val="Body text + 8 pt"/>
    <w:rsid w:val="00DB403C"/>
    <w:rPr>
      <w:rFonts w:ascii="Arial" w:hAnsi="Arial"/>
      <w:sz w:val="16"/>
      <w:szCs w:val="16"/>
      <w:lang w:val="en-US" w:eastAsia="en-US" w:bidi="ar-SA"/>
    </w:rPr>
  </w:style>
  <w:style w:type="paragraph" w:customStyle="1" w:styleId="ecxmsonormal">
    <w:name w:val="ecxmsonormal"/>
    <w:basedOn w:val="a0"/>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character" w:customStyle="1" w:styleId="nomark">
    <w:name w:val="nomark"/>
    <w:rsid w:val="00DB403C"/>
  </w:style>
  <w:style w:type="paragraph" w:customStyle="1" w:styleId="CharCharCharChar0">
    <w:name w:val="Char Знак Знак Char Char Знак Знак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29">
    <w:name w:val="Char Char29"/>
    <w:locked/>
    <w:rsid w:val="00DB403C"/>
    <w:rPr>
      <w:rFonts w:ascii="Arial" w:hAnsi="Arial"/>
      <w:b/>
      <w:kern w:val="28"/>
      <w:sz w:val="28"/>
      <w:lang w:val="en-GB" w:eastAsia="en-US" w:bidi="ar-SA"/>
    </w:rPr>
  </w:style>
  <w:style w:type="character" w:styleId="HTML3">
    <w:name w:val="HTML Typewriter"/>
    <w:rsid w:val="00DB403C"/>
    <w:rPr>
      <w:rFonts w:ascii="Verdana" w:eastAsia="Times New Roman" w:hAnsi="Verdana" w:cs="Courier New" w:hint="default"/>
      <w:sz w:val="13"/>
      <w:szCs w:val="13"/>
    </w:rPr>
  </w:style>
  <w:style w:type="paragraph" w:customStyle="1" w:styleId="NormalWeb1">
    <w:name w:val="Normal (Web)1"/>
    <w:basedOn w:val="Default"/>
    <w:next w:val="Default"/>
    <w:rsid w:val="00DB403C"/>
    <w:pPr>
      <w:spacing w:before="120"/>
    </w:pPr>
    <w:rPr>
      <w:color w:val="auto"/>
      <w:lang w:val="en-US"/>
    </w:rPr>
  </w:style>
  <w:style w:type="paragraph" w:customStyle="1" w:styleId="NumPar2">
    <w:name w:val="NumPar 2"/>
    <w:basedOn w:val="Default"/>
    <w:next w:val="Default"/>
    <w:rsid w:val="00DB403C"/>
    <w:pPr>
      <w:spacing w:after="240"/>
    </w:pPr>
    <w:rPr>
      <w:color w:val="auto"/>
      <w:lang w:val="en-US"/>
    </w:rPr>
  </w:style>
  <w:style w:type="paragraph" w:customStyle="1" w:styleId="190">
    <w:name w:val="Знак Знак19"/>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Style9pt">
    <w:name w:val="Style 9 pt"/>
    <w:rsid w:val="00DB403C"/>
    <w:rPr>
      <w:rFonts w:ascii="Arial" w:hAnsi="Arial"/>
      <w:sz w:val="18"/>
      <w:szCs w:val="18"/>
    </w:rPr>
  </w:style>
  <w:style w:type="paragraph" w:customStyle="1" w:styleId="38">
    <w:name w:val="Знак Знак3"/>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0">
    <w:name w:val="Char Char Char Char Char Char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5CharCharChar1Char">
    <w:name w:val="Char Char5 Char Char Char1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3CharChar">
    <w:name w:val="Знак Знак3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9CharCharCharChar">
    <w:name w:val="Знак Знак19 Char Char Знак Знак Char Char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apple-style-span">
    <w:name w:val="apple-style-span"/>
    <w:rsid w:val="00DB403C"/>
  </w:style>
  <w:style w:type="character" w:customStyle="1" w:styleId="FontStyle158">
    <w:name w:val="Font Style158"/>
    <w:rsid w:val="00DB403C"/>
    <w:rPr>
      <w:rFonts w:ascii="Times New Roman" w:hAnsi="Times New Roman" w:cs="Times New Roman"/>
      <w:sz w:val="22"/>
      <w:szCs w:val="22"/>
    </w:rPr>
  </w:style>
  <w:style w:type="character" w:customStyle="1" w:styleId="FontStyle25">
    <w:name w:val="Font Style25"/>
    <w:rsid w:val="00DB403C"/>
    <w:rPr>
      <w:rFonts w:ascii="Times New Roman" w:hAnsi="Times New Roman" w:cs="Times New Roman"/>
      <w:b/>
      <w:bCs/>
      <w:sz w:val="20"/>
      <w:szCs w:val="20"/>
    </w:rPr>
  </w:style>
  <w:style w:type="character" w:customStyle="1" w:styleId="FontStyle233">
    <w:name w:val="Font Style233"/>
    <w:rsid w:val="00DB403C"/>
    <w:rPr>
      <w:rFonts w:ascii="Arial" w:hAnsi="Arial" w:cs="Arial"/>
      <w:sz w:val="20"/>
      <w:szCs w:val="20"/>
    </w:rPr>
  </w:style>
  <w:style w:type="paragraph" w:customStyle="1" w:styleId="Style58">
    <w:name w:val="Style58"/>
    <w:basedOn w:val="a0"/>
    <w:rsid w:val="00DB403C"/>
    <w:pPr>
      <w:widowControl w:val="0"/>
      <w:autoSpaceDE w:val="0"/>
      <w:autoSpaceDN w:val="0"/>
      <w:adjustRightInd w:val="0"/>
      <w:spacing w:after="0" w:line="252" w:lineRule="exact"/>
      <w:ind w:hanging="696"/>
      <w:jc w:val="both"/>
    </w:pPr>
    <w:rPr>
      <w:rFonts w:ascii="Arial" w:eastAsia="Times New Roman" w:hAnsi="Arial" w:cs="Times New Roman"/>
      <w:sz w:val="24"/>
      <w:szCs w:val="24"/>
      <w:lang w:eastAsia="bg-BG"/>
    </w:rPr>
  </w:style>
  <w:style w:type="paragraph" w:customStyle="1" w:styleId="CharCharCharCharCharCharCharCharCharCharCharCharCharCharCharCharChar1">
    <w:name w:val="Char Char Char Char Char Char Char Char Char Char Char Char Char Char Char Char Char Знак Знак Знак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2">
    <w:name w:val="Char Char Char Char Char Char Char Char Char Char Char Char Char Char Char Char Char Знак Знак Знак Знак"/>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newdocreference1">
    <w:name w:val="newdocreference1"/>
    <w:rsid w:val="00DB403C"/>
    <w:rPr>
      <w:i w:val="0"/>
      <w:iCs w:val="0"/>
      <w:color w:val="0000FF"/>
      <w:u w:val="single"/>
    </w:rPr>
  </w:style>
  <w:style w:type="character" w:customStyle="1" w:styleId="samedocreference1">
    <w:name w:val="samedocreference1"/>
    <w:rsid w:val="00DB403C"/>
    <w:rPr>
      <w:i w:val="0"/>
      <w:iCs w:val="0"/>
      <w:color w:val="8B0000"/>
      <w:u w:val="single"/>
    </w:rPr>
  </w:style>
  <w:style w:type="character" w:customStyle="1" w:styleId="Char1CharChar">
    <w:name w:val="Char1 Char Char Знак"/>
    <w:aliases w:val=" Char1 Char Знак, Char Знак, Char1 Знак, Char2 Char Char Знак, Char2 Знак,Char2 Знак Знак Знак, Char1 Знак Знак Знак,Char2 Знак Знак Знак1"/>
    <w:rsid w:val="00DB403C"/>
    <w:rPr>
      <w:sz w:val="16"/>
      <w:szCs w:val="16"/>
      <w:lang w:val="bg-BG" w:eastAsia="en-US" w:bidi="ar-SA"/>
    </w:rPr>
  </w:style>
  <w:style w:type="character" w:customStyle="1" w:styleId="insertedtext1">
    <w:name w:val="insertedtext1"/>
    <w:rsid w:val="00DB403C"/>
    <w:rPr>
      <w:color w:val="1057D8"/>
    </w:rPr>
  </w:style>
  <w:style w:type="paragraph" w:customStyle="1" w:styleId="39">
    <w:name w:val="Знак Знак3 Знак Знак Знак"/>
    <w:basedOn w:val="a0"/>
    <w:semiHidden/>
    <w:rsid w:val="00DB403C"/>
    <w:pPr>
      <w:tabs>
        <w:tab w:val="left" w:pos="709"/>
      </w:tabs>
      <w:spacing w:after="0" w:line="240" w:lineRule="auto"/>
    </w:pPr>
    <w:rPr>
      <w:rFonts w:ascii="Futura Bk" w:eastAsia="Times New Roman" w:hAnsi="Futura Bk" w:cs="Times New Roman"/>
      <w:noProof/>
      <w:sz w:val="20"/>
      <w:szCs w:val="24"/>
      <w:lang w:val="pl-PL" w:eastAsia="pl-PL"/>
    </w:rPr>
  </w:style>
  <w:style w:type="character" w:customStyle="1" w:styleId="newdocreference2">
    <w:name w:val="newdocreference2"/>
    <w:rsid w:val="00DB403C"/>
    <w:rPr>
      <w:i w:val="0"/>
      <w:iCs w:val="0"/>
      <w:color w:val="0000FF"/>
      <w:u w:val="single"/>
    </w:rPr>
  </w:style>
  <w:style w:type="character" w:customStyle="1" w:styleId="newdocreference3">
    <w:name w:val="newdocreference3"/>
    <w:rsid w:val="00DB403C"/>
    <w:rPr>
      <w:i w:val="0"/>
      <w:iCs w:val="0"/>
      <w:color w:val="0000FF"/>
      <w:u w:val="single"/>
    </w:rPr>
  </w:style>
  <w:style w:type="paragraph" w:customStyle="1" w:styleId="CharChar1CharCharCharCharCharCharCharCharCharCharChar">
    <w:name w:val="Char Char1 Знак Знак Char Char Char Char Char Char Char Char Char Char Char"/>
    <w:basedOn w:val="a0"/>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9">
    <w:name w:val="Style9"/>
    <w:basedOn w:val="a0"/>
    <w:rsid w:val="00DB403C"/>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customStyle="1" w:styleId="Style14">
    <w:name w:val="Style14"/>
    <w:basedOn w:val="a0"/>
    <w:rsid w:val="00DB403C"/>
    <w:pPr>
      <w:widowControl w:val="0"/>
      <w:autoSpaceDE w:val="0"/>
      <w:autoSpaceDN w:val="0"/>
      <w:adjustRightInd w:val="0"/>
      <w:spacing w:after="0" w:line="278" w:lineRule="exact"/>
      <w:ind w:firstLine="725"/>
      <w:jc w:val="both"/>
    </w:pPr>
    <w:rPr>
      <w:rFonts w:ascii="Times New Roman" w:eastAsia="Times New Roman" w:hAnsi="Times New Roman" w:cs="Times New Roman"/>
      <w:sz w:val="24"/>
      <w:szCs w:val="24"/>
      <w:lang w:eastAsia="bg-BG"/>
    </w:rPr>
  </w:style>
  <w:style w:type="numbering" w:customStyle="1" w:styleId="NoList2">
    <w:name w:val="No List2"/>
    <w:next w:val="a3"/>
    <w:uiPriority w:val="99"/>
    <w:semiHidden/>
    <w:unhideWhenUsed/>
    <w:rsid w:val="00DB403C"/>
  </w:style>
  <w:style w:type="paragraph" w:customStyle="1" w:styleId="0BodyText01CharCharCharCharChar1CharChar">
    <w:name w:val="0 Body Text 01 Char Char Char Char Char1 Char Char"/>
    <w:rsid w:val="00DB403C"/>
    <w:pPr>
      <w:tabs>
        <w:tab w:val="left" w:pos="0"/>
      </w:tabs>
      <w:suppressAutoHyphens/>
      <w:spacing w:before="60" w:after="0" w:line="276" w:lineRule="auto"/>
      <w:ind w:left="142"/>
      <w:jc w:val="both"/>
    </w:pPr>
    <w:rPr>
      <w:rFonts w:ascii="Arial" w:eastAsia="Times New Roman" w:hAnsi="Arial" w:cs="Times New Roman"/>
      <w:kern w:val="12"/>
      <w:szCs w:val="20"/>
      <w:lang w:val="en-GB" w:eastAsia="it-IT"/>
    </w:rPr>
  </w:style>
  <w:style w:type="numbering" w:customStyle="1" w:styleId="NoList3">
    <w:name w:val="No List3"/>
    <w:next w:val="a3"/>
    <w:uiPriority w:val="99"/>
    <w:semiHidden/>
    <w:unhideWhenUsed/>
    <w:rsid w:val="00DB403C"/>
  </w:style>
  <w:style w:type="numbering" w:customStyle="1" w:styleId="NoList12">
    <w:name w:val="No List12"/>
    <w:next w:val="a3"/>
    <w:uiPriority w:val="99"/>
    <w:semiHidden/>
    <w:unhideWhenUsed/>
    <w:rsid w:val="00DB403C"/>
  </w:style>
  <w:style w:type="paragraph" w:customStyle="1" w:styleId="2c">
    <w:name w:val="Списък на абзаци2"/>
    <w:basedOn w:val="a0"/>
    <w:uiPriority w:val="99"/>
    <w:rsid w:val="00DB403C"/>
    <w:pPr>
      <w:spacing w:after="0" w:line="240" w:lineRule="auto"/>
      <w:ind w:left="720"/>
    </w:pPr>
    <w:rPr>
      <w:rFonts w:ascii="Calibri" w:eastAsia="Times New Roman" w:hAnsi="Calibri" w:cs="Calibri"/>
      <w:color w:val="000000"/>
      <w:sz w:val="24"/>
      <w:szCs w:val="24"/>
      <w:lang w:val="en-US" w:eastAsia="ja-JP"/>
    </w:rPr>
  </w:style>
  <w:style w:type="character" w:customStyle="1" w:styleId="1f0">
    <w:name w:val="Заглавие #1_"/>
    <w:link w:val="1f1"/>
    <w:locked/>
    <w:rsid w:val="00DB403C"/>
    <w:rPr>
      <w:rFonts w:ascii="Arial" w:eastAsia="Arial" w:hAnsi="Arial" w:cs="Arial"/>
      <w:sz w:val="21"/>
      <w:szCs w:val="21"/>
      <w:shd w:val="clear" w:color="auto" w:fill="FFFFFF"/>
    </w:rPr>
  </w:style>
  <w:style w:type="paragraph" w:customStyle="1" w:styleId="1f1">
    <w:name w:val="Заглавие #1"/>
    <w:basedOn w:val="a0"/>
    <w:link w:val="1f0"/>
    <w:rsid w:val="00DB403C"/>
    <w:pPr>
      <w:shd w:val="clear" w:color="auto" w:fill="FFFFFF"/>
      <w:spacing w:after="0" w:line="384" w:lineRule="exact"/>
      <w:ind w:hanging="720"/>
      <w:jc w:val="both"/>
      <w:outlineLvl w:val="0"/>
    </w:pPr>
    <w:rPr>
      <w:rFonts w:ascii="Arial" w:eastAsia="Arial" w:hAnsi="Arial" w:cs="Arial"/>
      <w:sz w:val="21"/>
      <w:szCs w:val="21"/>
    </w:rPr>
  </w:style>
  <w:style w:type="character" w:customStyle="1" w:styleId="afff6">
    <w:name w:val="Горен или долен колонтитул_"/>
    <w:link w:val="afff7"/>
    <w:locked/>
    <w:rsid w:val="00DB403C"/>
    <w:rPr>
      <w:rFonts w:ascii="Times New Roman" w:eastAsia="Times New Roman" w:hAnsi="Times New Roman"/>
      <w:shd w:val="clear" w:color="auto" w:fill="FFFFFF"/>
    </w:rPr>
  </w:style>
  <w:style w:type="paragraph" w:customStyle="1" w:styleId="afff7">
    <w:name w:val="Горен или долен колонтитул"/>
    <w:basedOn w:val="a0"/>
    <w:link w:val="afff6"/>
    <w:rsid w:val="00DB403C"/>
    <w:pPr>
      <w:shd w:val="clear" w:color="auto" w:fill="FFFFFF"/>
      <w:spacing w:after="0" w:line="240" w:lineRule="auto"/>
    </w:pPr>
    <w:rPr>
      <w:rFonts w:ascii="Times New Roman" w:eastAsia="Times New Roman" w:hAnsi="Times New Roman"/>
    </w:rPr>
  </w:style>
  <w:style w:type="character" w:customStyle="1" w:styleId="3a">
    <w:name w:val="Основен текст (3)_"/>
    <w:link w:val="3b"/>
    <w:locked/>
    <w:rsid w:val="00DB403C"/>
    <w:rPr>
      <w:rFonts w:ascii="Arial" w:eastAsia="Arial" w:hAnsi="Arial" w:cs="Arial"/>
      <w:sz w:val="21"/>
      <w:szCs w:val="21"/>
      <w:shd w:val="clear" w:color="auto" w:fill="FFFFFF"/>
    </w:rPr>
  </w:style>
  <w:style w:type="paragraph" w:customStyle="1" w:styleId="3b">
    <w:name w:val="Основен текст (3)"/>
    <w:basedOn w:val="a0"/>
    <w:link w:val="3a"/>
    <w:rsid w:val="00DB403C"/>
    <w:pPr>
      <w:shd w:val="clear" w:color="auto" w:fill="FFFFFF"/>
      <w:spacing w:before="60" w:after="180" w:line="0" w:lineRule="atLeast"/>
      <w:jc w:val="both"/>
    </w:pPr>
    <w:rPr>
      <w:rFonts w:ascii="Arial" w:eastAsia="Arial" w:hAnsi="Arial" w:cs="Arial"/>
      <w:sz w:val="21"/>
      <w:szCs w:val="21"/>
    </w:rPr>
  </w:style>
  <w:style w:type="paragraph" w:customStyle="1" w:styleId="1f2">
    <w:name w:val="Списък на абзаци1"/>
    <w:basedOn w:val="a0"/>
    <w:uiPriority w:val="34"/>
    <w:qFormat/>
    <w:rsid w:val="00DB403C"/>
    <w:pPr>
      <w:spacing w:after="0" w:line="240" w:lineRule="auto"/>
      <w:ind w:left="720"/>
      <w:contextualSpacing/>
    </w:pPr>
    <w:rPr>
      <w:rFonts w:ascii="Arial Unicode MS" w:eastAsia="Arial Unicode MS" w:hAnsi="Arial Unicode MS" w:cs="Arial Unicode MS"/>
      <w:color w:val="000000"/>
      <w:sz w:val="24"/>
      <w:szCs w:val="24"/>
      <w:lang w:eastAsia="bg-BG"/>
    </w:rPr>
  </w:style>
  <w:style w:type="character" w:customStyle="1" w:styleId="2d">
    <w:name w:val="Основен текст (2)_"/>
    <w:rsid w:val="00DB403C"/>
    <w:rPr>
      <w:rFonts w:ascii="Arial" w:eastAsia="Arial" w:hAnsi="Arial" w:cs="Arial" w:hint="default"/>
      <w:b w:val="0"/>
      <w:bCs w:val="0"/>
      <w:i w:val="0"/>
      <w:iCs w:val="0"/>
      <w:smallCaps w:val="0"/>
      <w:strike w:val="0"/>
      <w:dstrike w:val="0"/>
      <w:sz w:val="58"/>
      <w:szCs w:val="58"/>
      <w:u w:val="none"/>
      <w:effect w:val="none"/>
    </w:rPr>
  </w:style>
  <w:style w:type="character" w:customStyle="1" w:styleId="2e">
    <w:name w:val="Основен текст (2)"/>
    <w:rsid w:val="00DB403C"/>
  </w:style>
  <w:style w:type="character" w:customStyle="1" w:styleId="Arial">
    <w:name w:val="Горен или долен колонтитул + Arial"/>
    <w:aliases w:val="10,5 pt,Курсив"/>
    <w:rsid w:val="00DB403C"/>
    <w:rPr>
      <w:rFonts w:ascii="Arial" w:eastAsia="Arial" w:hAnsi="Arial" w:cs="Arial" w:hint="default"/>
      <w:b w:val="0"/>
      <w:bCs w:val="0"/>
      <w:i w:val="0"/>
      <w:iCs w:val="0"/>
      <w:smallCaps w:val="0"/>
      <w:strike w:val="0"/>
      <w:dstrike w:val="0"/>
      <w:spacing w:val="0"/>
      <w:sz w:val="21"/>
      <w:szCs w:val="21"/>
      <w:u w:val="none"/>
      <w:effect w:val="none"/>
      <w:lang w:val="en-US"/>
    </w:rPr>
  </w:style>
  <w:style w:type="character" w:customStyle="1" w:styleId="afff8">
    <w:name w:val="Основен текст + Удебелен"/>
    <w:rsid w:val="00DB403C"/>
    <w:rPr>
      <w:rFonts w:ascii="Arial" w:eastAsia="Arial" w:hAnsi="Arial" w:cs="Arial" w:hint="default"/>
      <w:b/>
      <w:bCs/>
      <w:i w:val="0"/>
      <w:iCs w:val="0"/>
      <w:smallCaps w:val="0"/>
      <w:strike w:val="0"/>
      <w:dstrike w:val="0"/>
      <w:spacing w:val="0"/>
      <w:sz w:val="21"/>
      <w:szCs w:val="21"/>
      <w:u w:val="none"/>
      <w:effect w:val="none"/>
    </w:rPr>
  </w:style>
  <w:style w:type="character" w:customStyle="1" w:styleId="10pt">
    <w:name w:val="Основен текст + 10 pt"/>
    <w:rsid w:val="00DB403C"/>
    <w:rPr>
      <w:rFonts w:ascii="Arial" w:eastAsia="Arial" w:hAnsi="Arial" w:cs="Arial" w:hint="default"/>
      <w:b w:val="0"/>
      <w:bCs w:val="0"/>
      <w:i w:val="0"/>
      <w:iCs w:val="0"/>
      <w:smallCaps w:val="0"/>
      <w:strike w:val="0"/>
      <w:dstrike w:val="0"/>
      <w:spacing w:val="0"/>
      <w:sz w:val="20"/>
      <w:szCs w:val="20"/>
      <w:u w:val="none"/>
      <w:effect w:val="none"/>
    </w:rPr>
  </w:style>
  <w:style w:type="character" w:customStyle="1" w:styleId="ACharChar">
    <w:name w:val="A Char Char Знак"/>
    <w:link w:val="ACharChar0"/>
    <w:uiPriority w:val="99"/>
    <w:locked/>
    <w:rsid w:val="00DB403C"/>
    <w:rPr>
      <w:rFonts w:ascii="Arial" w:hAnsi="Arial"/>
      <w:lang w:val="en-GB"/>
    </w:rPr>
  </w:style>
  <w:style w:type="paragraph" w:customStyle="1" w:styleId="ACharChar0">
    <w:name w:val="A Char Char"/>
    <w:basedOn w:val="a0"/>
    <w:link w:val="ACharChar"/>
    <w:uiPriority w:val="99"/>
    <w:rsid w:val="00DB403C"/>
    <w:pPr>
      <w:snapToGrid w:val="0"/>
      <w:spacing w:after="0" w:line="240" w:lineRule="auto"/>
      <w:jc w:val="both"/>
    </w:pPr>
    <w:rPr>
      <w:rFonts w:ascii="Arial" w:hAnsi="Arial"/>
      <w:lang w:val="en-GB"/>
    </w:rPr>
  </w:style>
  <w:style w:type="character" w:customStyle="1" w:styleId="afff9">
    <w:name w:val="Основной текст_"/>
    <w:link w:val="1f3"/>
    <w:uiPriority w:val="99"/>
    <w:locked/>
    <w:rsid w:val="00DB403C"/>
    <w:rPr>
      <w:rFonts w:ascii="Times New Roman" w:hAnsi="Times New Roman"/>
      <w:sz w:val="23"/>
      <w:szCs w:val="23"/>
      <w:shd w:val="clear" w:color="auto" w:fill="FFFFFF"/>
    </w:rPr>
  </w:style>
  <w:style w:type="paragraph" w:customStyle="1" w:styleId="1f3">
    <w:name w:val="Основной текст1"/>
    <w:basedOn w:val="a0"/>
    <w:link w:val="afff9"/>
    <w:uiPriority w:val="99"/>
    <w:rsid w:val="00DB403C"/>
    <w:pPr>
      <w:widowControl w:val="0"/>
      <w:shd w:val="clear" w:color="auto" w:fill="FFFFFF"/>
      <w:spacing w:before="1020" w:after="0" w:line="394" w:lineRule="exact"/>
      <w:ind w:hanging="380"/>
    </w:pPr>
    <w:rPr>
      <w:rFonts w:ascii="Times New Roman" w:hAnsi="Times New Roman"/>
      <w:sz w:val="23"/>
      <w:szCs w:val="23"/>
    </w:rPr>
  </w:style>
  <w:style w:type="character" w:customStyle="1" w:styleId="afffa">
    <w:name w:val="Основной текст + Полужирный"/>
    <w:uiPriority w:val="99"/>
    <w:rsid w:val="00DB403C"/>
    <w:rPr>
      <w:rFonts w:ascii="Times New Roman" w:hAnsi="Times New Roman" w:cs="Times New Roman"/>
      <w:b/>
      <w:bCs/>
      <w:sz w:val="23"/>
      <w:szCs w:val="23"/>
      <w:u w:val="none"/>
      <w:shd w:val="clear" w:color="auto" w:fill="FFFFFF"/>
    </w:rPr>
  </w:style>
  <w:style w:type="character" w:customStyle="1" w:styleId="1f4">
    <w:name w:val="Заголовок №1_"/>
    <w:link w:val="1f5"/>
    <w:uiPriority w:val="99"/>
    <w:rsid w:val="00DB403C"/>
    <w:rPr>
      <w:rFonts w:ascii="Times New Roman" w:hAnsi="Times New Roman"/>
      <w:b/>
      <w:bCs/>
      <w:shd w:val="clear" w:color="auto" w:fill="FFFFFF"/>
    </w:rPr>
  </w:style>
  <w:style w:type="paragraph" w:customStyle="1" w:styleId="1f5">
    <w:name w:val="Заголовок №1"/>
    <w:basedOn w:val="a0"/>
    <w:link w:val="1f4"/>
    <w:uiPriority w:val="99"/>
    <w:rsid w:val="00DB403C"/>
    <w:pPr>
      <w:widowControl w:val="0"/>
      <w:shd w:val="clear" w:color="auto" w:fill="FFFFFF"/>
      <w:spacing w:before="780" w:after="180" w:line="240" w:lineRule="atLeast"/>
      <w:jc w:val="both"/>
      <w:outlineLvl w:val="0"/>
    </w:pPr>
    <w:rPr>
      <w:rFonts w:ascii="Times New Roman" w:hAnsi="Times New Roman"/>
      <w:b/>
      <w:bCs/>
    </w:rPr>
  </w:style>
  <w:style w:type="character" w:customStyle="1" w:styleId="3c">
    <w:name w:val="Основной текст (3)_"/>
    <w:link w:val="311"/>
    <w:uiPriority w:val="99"/>
    <w:rsid w:val="00DB403C"/>
    <w:rPr>
      <w:rFonts w:ascii="Times New Roman" w:hAnsi="Times New Roman"/>
      <w:b/>
      <w:bCs/>
      <w:shd w:val="clear" w:color="auto" w:fill="FFFFFF"/>
    </w:rPr>
  </w:style>
  <w:style w:type="character" w:customStyle="1" w:styleId="3d">
    <w:name w:val="Основной текст (3)"/>
    <w:uiPriority w:val="99"/>
    <w:rsid w:val="00DB403C"/>
    <w:rPr>
      <w:rFonts w:ascii="Times New Roman" w:hAnsi="Times New Roman" w:cs="Times New Roman"/>
      <w:b/>
      <w:bCs/>
      <w:u w:val="single"/>
      <w:shd w:val="clear" w:color="auto" w:fill="FFFFFF"/>
    </w:rPr>
  </w:style>
  <w:style w:type="character" w:customStyle="1" w:styleId="3e">
    <w:name w:val="Основной текст (3) + Не полужирный"/>
    <w:uiPriority w:val="99"/>
    <w:rsid w:val="00DB403C"/>
  </w:style>
  <w:style w:type="paragraph" w:customStyle="1" w:styleId="311">
    <w:name w:val="Основной текст (3)1"/>
    <w:basedOn w:val="a0"/>
    <w:link w:val="3c"/>
    <w:uiPriority w:val="99"/>
    <w:rsid w:val="00DB403C"/>
    <w:pPr>
      <w:widowControl w:val="0"/>
      <w:shd w:val="clear" w:color="auto" w:fill="FFFFFF"/>
      <w:spacing w:after="960" w:line="240" w:lineRule="atLeast"/>
      <w:ind w:hanging="360"/>
    </w:pPr>
    <w:rPr>
      <w:rFonts w:ascii="Times New Roman" w:hAnsi="Times New Roman"/>
      <w:b/>
      <w:bCs/>
    </w:rPr>
  </w:style>
  <w:style w:type="character" w:customStyle="1" w:styleId="120">
    <w:name w:val="Основной текст (12)_"/>
    <w:link w:val="121"/>
    <w:uiPriority w:val="99"/>
    <w:rsid w:val="00DB403C"/>
    <w:rPr>
      <w:rFonts w:ascii="Times New Roman" w:hAnsi="Times New Roman"/>
      <w:i/>
      <w:iCs/>
      <w:sz w:val="23"/>
      <w:szCs w:val="23"/>
      <w:shd w:val="clear" w:color="auto" w:fill="FFFFFF"/>
    </w:rPr>
  </w:style>
  <w:style w:type="character" w:customStyle="1" w:styleId="122">
    <w:name w:val="Основной текст (12) + Не курсив"/>
    <w:uiPriority w:val="99"/>
    <w:rsid w:val="00DB403C"/>
  </w:style>
  <w:style w:type="character" w:customStyle="1" w:styleId="3f">
    <w:name w:val="Заголовок №3_"/>
    <w:link w:val="312"/>
    <w:uiPriority w:val="99"/>
    <w:rsid w:val="00DB403C"/>
    <w:rPr>
      <w:rFonts w:ascii="Times New Roman" w:hAnsi="Times New Roman"/>
      <w:sz w:val="23"/>
      <w:szCs w:val="23"/>
      <w:shd w:val="clear" w:color="auto" w:fill="FFFFFF"/>
    </w:rPr>
  </w:style>
  <w:style w:type="paragraph" w:customStyle="1" w:styleId="121">
    <w:name w:val="Основной текст (12)1"/>
    <w:basedOn w:val="a0"/>
    <w:link w:val="120"/>
    <w:uiPriority w:val="99"/>
    <w:rsid w:val="00DB403C"/>
    <w:pPr>
      <w:widowControl w:val="0"/>
      <w:shd w:val="clear" w:color="auto" w:fill="FFFFFF"/>
      <w:spacing w:before="240" w:after="240" w:line="274" w:lineRule="exact"/>
      <w:ind w:hanging="720"/>
      <w:jc w:val="both"/>
    </w:pPr>
    <w:rPr>
      <w:rFonts w:ascii="Times New Roman" w:hAnsi="Times New Roman"/>
      <w:i/>
      <w:iCs/>
      <w:sz w:val="23"/>
      <w:szCs w:val="23"/>
    </w:rPr>
  </w:style>
  <w:style w:type="paragraph" w:customStyle="1" w:styleId="312">
    <w:name w:val="Заголовок №31"/>
    <w:basedOn w:val="a0"/>
    <w:link w:val="3f"/>
    <w:uiPriority w:val="99"/>
    <w:rsid w:val="00DB403C"/>
    <w:pPr>
      <w:widowControl w:val="0"/>
      <w:shd w:val="clear" w:color="auto" w:fill="FFFFFF"/>
      <w:spacing w:before="240" w:after="0" w:line="274" w:lineRule="exact"/>
      <w:ind w:hanging="360"/>
      <w:jc w:val="both"/>
      <w:outlineLvl w:val="2"/>
    </w:pPr>
    <w:rPr>
      <w:rFonts w:ascii="Times New Roman" w:hAnsi="Times New Roman"/>
      <w:sz w:val="23"/>
      <w:szCs w:val="23"/>
    </w:rPr>
  </w:style>
  <w:style w:type="paragraph" w:customStyle="1" w:styleId="xl29">
    <w:name w:val="xl29"/>
    <w:basedOn w:val="a0"/>
    <w:rsid w:val="00DB403C"/>
    <w:pPr>
      <w:pBdr>
        <w:top w:val="single" w:sz="8" w:space="0" w:color="000000"/>
        <w:bottom w:val="single" w:sz="8" w:space="0" w:color="000000"/>
        <w:right w:val="single" w:sz="8" w:space="0" w:color="000000"/>
      </w:pBdr>
      <w:suppressAutoHyphens/>
      <w:spacing w:before="100" w:after="100" w:line="100" w:lineRule="atLeast"/>
      <w:jc w:val="center"/>
      <w:textAlignment w:val="center"/>
    </w:pPr>
    <w:rPr>
      <w:rFonts w:ascii="Arial" w:eastAsia="Times New Roman" w:hAnsi="Arial" w:cs="Arial"/>
      <w:lang w:eastAsia="ar-SA"/>
    </w:rPr>
  </w:style>
  <w:style w:type="paragraph" w:styleId="afffb">
    <w:name w:val="List Paragraph"/>
    <w:basedOn w:val="a0"/>
    <w:uiPriority w:val="99"/>
    <w:qFormat/>
    <w:rsid w:val="00DB403C"/>
    <w:pPr>
      <w:spacing w:after="200" w:line="276" w:lineRule="auto"/>
      <w:ind w:left="720"/>
    </w:pPr>
    <w:rPr>
      <w:rFonts w:ascii="Calibri" w:eastAsia="Times New Roman" w:hAnsi="Calibri" w:cs="Calibri"/>
      <w:sz w:val="20"/>
      <w:szCs w:val="20"/>
      <w:lan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line number" w:uiPriority="0"/>
    <w:lsdException w:name="page number" w:uiPriority="0"/>
    <w:lsdException w:name="endnote tex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3"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4E74"/>
  </w:style>
  <w:style w:type="paragraph" w:styleId="Heading1">
    <w:name w:val="heading 1"/>
    <w:aliases w:val="ЗАГЛАВИЕ 1"/>
    <w:basedOn w:val="Normal"/>
    <w:next w:val="Normal"/>
    <w:link w:val="Heading1Char1"/>
    <w:uiPriority w:val="9"/>
    <w:qFormat/>
    <w:rsid w:val="00DB403C"/>
    <w:pPr>
      <w:keepNext/>
      <w:spacing w:after="0" w:line="240" w:lineRule="auto"/>
      <w:jc w:val="center"/>
      <w:outlineLvl w:val="0"/>
    </w:pPr>
    <w:rPr>
      <w:rFonts w:ascii="Times New Roman" w:eastAsia="Batang" w:hAnsi="Times New Roman" w:cs="Times New Roman"/>
      <w:b/>
      <w:sz w:val="20"/>
      <w:szCs w:val="20"/>
      <w:u w:val="single"/>
    </w:rPr>
  </w:style>
  <w:style w:type="paragraph" w:styleId="Heading2">
    <w:name w:val="heading 2"/>
    <w:aliases w:val="ЗАГЛАВИЕ 2"/>
    <w:basedOn w:val="Normal"/>
    <w:next w:val="Normal"/>
    <w:link w:val="Heading2Char"/>
    <w:uiPriority w:val="9"/>
    <w:qFormat/>
    <w:rsid w:val="00DB403C"/>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aliases w:val="ЗАГЛАВИЕ 3"/>
    <w:basedOn w:val="Normal"/>
    <w:next w:val="Normal"/>
    <w:link w:val="Heading3Char"/>
    <w:uiPriority w:val="9"/>
    <w:qFormat/>
    <w:rsid w:val="00DB403C"/>
    <w:pPr>
      <w:keepNext/>
      <w:keepLines/>
      <w:spacing w:before="200" w:after="0" w:line="240" w:lineRule="auto"/>
      <w:outlineLvl w:val="2"/>
    </w:pPr>
    <w:rPr>
      <w:rFonts w:ascii="Cambria" w:eastAsia="MS Gothic" w:hAnsi="Cambria" w:cs="Times New Roman"/>
      <w:b/>
      <w:color w:val="4F81BD"/>
      <w:sz w:val="24"/>
      <w:szCs w:val="20"/>
    </w:rPr>
  </w:style>
  <w:style w:type="paragraph" w:styleId="Heading4">
    <w:name w:val="heading 4"/>
    <w:aliases w:val="ЗАГЛАВИЕ 4"/>
    <w:basedOn w:val="Normal"/>
    <w:next w:val="Normal"/>
    <w:link w:val="Heading4Char"/>
    <w:uiPriority w:val="9"/>
    <w:qFormat/>
    <w:rsid w:val="00DB403C"/>
    <w:pPr>
      <w:keepNext/>
      <w:keepLines/>
      <w:spacing w:before="200" w:after="0" w:line="240" w:lineRule="auto"/>
      <w:outlineLvl w:val="3"/>
    </w:pPr>
    <w:rPr>
      <w:rFonts w:ascii="Cambria" w:eastAsia="MS Gothic" w:hAnsi="Cambria" w:cs="Times New Roman"/>
      <w:b/>
      <w:i/>
      <w:color w:val="4F81BD"/>
      <w:sz w:val="24"/>
      <w:szCs w:val="20"/>
    </w:rPr>
  </w:style>
  <w:style w:type="paragraph" w:styleId="Heading5">
    <w:name w:val="heading 5"/>
    <w:basedOn w:val="Normal"/>
    <w:next w:val="Normal"/>
    <w:link w:val="Heading5Char"/>
    <w:qFormat/>
    <w:rsid w:val="00DB403C"/>
    <w:pPr>
      <w:keepNext/>
      <w:keepLines/>
      <w:spacing w:before="200" w:after="0" w:line="240" w:lineRule="auto"/>
      <w:outlineLvl w:val="4"/>
    </w:pPr>
    <w:rPr>
      <w:rFonts w:ascii="Cambria" w:eastAsia="MS Gothic" w:hAnsi="Cambria" w:cs="Times New Roman"/>
      <w:color w:val="243F60"/>
      <w:sz w:val="24"/>
      <w:szCs w:val="20"/>
    </w:rPr>
  </w:style>
  <w:style w:type="paragraph" w:styleId="Heading6">
    <w:name w:val="heading 6"/>
    <w:basedOn w:val="Normal"/>
    <w:next w:val="Normal"/>
    <w:link w:val="Heading6Char"/>
    <w:qFormat/>
    <w:rsid w:val="00DB403C"/>
    <w:pPr>
      <w:tabs>
        <w:tab w:val="center" w:pos="4536"/>
        <w:tab w:val="right" w:pos="9072"/>
      </w:tabs>
      <w:suppressAutoHyphens/>
      <w:spacing w:before="120" w:after="0" w:line="240" w:lineRule="auto"/>
      <w:ind w:left="1152" w:hanging="1152"/>
      <w:jc w:val="center"/>
      <w:outlineLvl w:val="5"/>
    </w:pPr>
    <w:rPr>
      <w:rFonts w:ascii="Arial" w:eastAsia="Batang" w:hAnsi="Arial" w:cs="Times New Roman"/>
      <w:b/>
      <w:bCs/>
      <w:sz w:val="16"/>
      <w:szCs w:val="16"/>
      <w:lang w:eastAsia="ar-SA"/>
    </w:rPr>
  </w:style>
  <w:style w:type="paragraph" w:styleId="Heading7">
    <w:name w:val="heading 7"/>
    <w:aliases w:val="ЗАГЛАВИЕ 5"/>
    <w:basedOn w:val="Heading4"/>
    <w:next w:val="Normal"/>
    <w:link w:val="Heading7Char"/>
    <w:qFormat/>
    <w:rsid w:val="00DB403C"/>
    <w:pPr>
      <w:spacing w:before="120"/>
      <w:jc w:val="both"/>
      <w:outlineLvl w:val="6"/>
    </w:pPr>
    <w:rPr>
      <w:rFonts w:ascii="Arial" w:eastAsia="Batang" w:hAnsi="Arial"/>
      <w:bCs/>
      <w:i w:val="0"/>
      <w:sz w:val="22"/>
      <w:szCs w:val="22"/>
      <w:lang w:eastAsia="ja-JP"/>
    </w:rPr>
  </w:style>
  <w:style w:type="paragraph" w:styleId="Heading8">
    <w:name w:val="heading 8"/>
    <w:basedOn w:val="Normal"/>
    <w:next w:val="Normal"/>
    <w:link w:val="Heading8Char"/>
    <w:qFormat/>
    <w:rsid w:val="00DB403C"/>
    <w:pPr>
      <w:keepNext/>
      <w:keepLines/>
      <w:spacing w:before="200" w:after="0" w:line="240" w:lineRule="auto"/>
      <w:ind w:left="1440" w:hanging="1440"/>
      <w:jc w:val="both"/>
      <w:outlineLvl w:val="7"/>
    </w:pPr>
    <w:rPr>
      <w:rFonts w:ascii="Cambria" w:eastAsia="Times New Roman" w:hAnsi="Cambria" w:cs="Times New Roman"/>
      <w:color w:val="404040"/>
      <w:sz w:val="20"/>
      <w:szCs w:val="20"/>
    </w:rPr>
  </w:style>
  <w:style w:type="paragraph" w:styleId="Heading9">
    <w:name w:val="heading 9"/>
    <w:basedOn w:val="Normal"/>
    <w:next w:val="Normal"/>
    <w:link w:val="Heading9Char"/>
    <w:uiPriority w:val="9"/>
    <w:qFormat/>
    <w:rsid w:val="00DB403C"/>
    <w:pPr>
      <w:spacing w:before="240" w:after="60" w:line="240" w:lineRule="auto"/>
      <w:outlineLvl w:val="8"/>
    </w:pPr>
    <w:rPr>
      <w:rFonts w:ascii="Calibri Light" w:eastAsia="Times New Roman" w:hAnsi="Calibri Light"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ЗАГЛАВИЕ 1 Char1"/>
    <w:basedOn w:val="DefaultParagraphFont"/>
    <w:link w:val="Heading1"/>
    <w:uiPriority w:val="9"/>
    <w:rsid w:val="00DB403C"/>
    <w:rPr>
      <w:rFonts w:ascii="Times New Roman" w:eastAsia="Batang" w:hAnsi="Times New Roman" w:cs="Times New Roman"/>
      <w:b/>
      <w:sz w:val="20"/>
      <w:szCs w:val="20"/>
      <w:u w:val="single"/>
    </w:rPr>
  </w:style>
  <w:style w:type="character" w:customStyle="1" w:styleId="Heading2Char">
    <w:name w:val="Heading 2 Char"/>
    <w:aliases w:val="ЗАГЛАВИЕ 2 Char"/>
    <w:basedOn w:val="DefaultParagraphFont"/>
    <w:link w:val="Heading2"/>
    <w:uiPriority w:val="9"/>
    <w:rsid w:val="00DB403C"/>
    <w:rPr>
      <w:rFonts w:ascii="Cambria" w:eastAsia="Times New Roman" w:hAnsi="Cambria" w:cs="Times New Roman"/>
      <w:b/>
      <w:bCs/>
      <w:i/>
      <w:iCs/>
      <w:sz w:val="28"/>
      <w:szCs w:val="28"/>
    </w:rPr>
  </w:style>
  <w:style w:type="character" w:customStyle="1" w:styleId="Heading3Char">
    <w:name w:val="Heading 3 Char"/>
    <w:aliases w:val="ЗАГЛАВИЕ 3 Char"/>
    <w:basedOn w:val="DefaultParagraphFont"/>
    <w:link w:val="Heading3"/>
    <w:uiPriority w:val="9"/>
    <w:rsid w:val="00DB403C"/>
    <w:rPr>
      <w:rFonts w:ascii="Cambria" w:eastAsia="MS Gothic" w:hAnsi="Cambria" w:cs="Times New Roman"/>
      <w:b/>
      <w:color w:val="4F81BD"/>
      <w:sz w:val="24"/>
      <w:szCs w:val="20"/>
    </w:rPr>
  </w:style>
  <w:style w:type="character" w:customStyle="1" w:styleId="Heading4Char">
    <w:name w:val="Heading 4 Char"/>
    <w:aliases w:val="ЗАГЛАВИЕ 4 Char"/>
    <w:basedOn w:val="DefaultParagraphFont"/>
    <w:link w:val="Heading4"/>
    <w:uiPriority w:val="9"/>
    <w:rsid w:val="00DB403C"/>
    <w:rPr>
      <w:rFonts w:ascii="Cambria" w:eastAsia="MS Gothic" w:hAnsi="Cambria" w:cs="Times New Roman"/>
      <w:b/>
      <w:i/>
      <w:color w:val="4F81BD"/>
      <w:sz w:val="24"/>
      <w:szCs w:val="20"/>
    </w:rPr>
  </w:style>
  <w:style w:type="character" w:customStyle="1" w:styleId="Heading5Char">
    <w:name w:val="Heading 5 Char"/>
    <w:basedOn w:val="DefaultParagraphFont"/>
    <w:link w:val="Heading5"/>
    <w:rsid w:val="00DB403C"/>
    <w:rPr>
      <w:rFonts w:ascii="Cambria" w:eastAsia="MS Gothic" w:hAnsi="Cambria" w:cs="Times New Roman"/>
      <w:color w:val="243F60"/>
      <w:sz w:val="24"/>
      <w:szCs w:val="20"/>
    </w:rPr>
  </w:style>
  <w:style w:type="character" w:customStyle="1" w:styleId="Heading6Char">
    <w:name w:val="Heading 6 Char"/>
    <w:basedOn w:val="DefaultParagraphFont"/>
    <w:link w:val="Heading6"/>
    <w:rsid w:val="00DB403C"/>
    <w:rPr>
      <w:rFonts w:ascii="Arial" w:eastAsia="Batang" w:hAnsi="Arial" w:cs="Times New Roman"/>
      <w:b/>
      <w:bCs/>
      <w:sz w:val="16"/>
      <w:szCs w:val="16"/>
      <w:lang w:eastAsia="ar-SA"/>
    </w:rPr>
  </w:style>
  <w:style w:type="character" w:customStyle="1" w:styleId="Heading7Char">
    <w:name w:val="Heading 7 Char"/>
    <w:aliases w:val="ЗАГЛАВИЕ 5 Char"/>
    <w:basedOn w:val="DefaultParagraphFont"/>
    <w:link w:val="Heading7"/>
    <w:rsid w:val="00DB403C"/>
    <w:rPr>
      <w:rFonts w:ascii="Arial" w:eastAsia="Batang" w:hAnsi="Arial" w:cs="Times New Roman"/>
      <w:b/>
      <w:bCs/>
      <w:color w:val="4F81BD"/>
      <w:lang w:eastAsia="ja-JP"/>
    </w:rPr>
  </w:style>
  <w:style w:type="character" w:customStyle="1" w:styleId="Heading8Char">
    <w:name w:val="Heading 8 Char"/>
    <w:basedOn w:val="DefaultParagraphFont"/>
    <w:link w:val="Heading8"/>
    <w:rsid w:val="00DB403C"/>
    <w:rPr>
      <w:rFonts w:ascii="Cambria" w:eastAsia="Times New Roman" w:hAnsi="Cambria" w:cs="Times New Roman"/>
      <w:color w:val="404040"/>
      <w:sz w:val="20"/>
      <w:szCs w:val="20"/>
    </w:rPr>
  </w:style>
  <w:style w:type="character" w:customStyle="1" w:styleId="Heading9Char">
    <w:name w:val="Heading 9 Char"/>
    <w:basedOn w:val="DefaultParagraphFont"/>
    <w:link w:val="Heading9"/>
    <w:uiPriority w:val="9"/>
    <w:rsid w:val="00DB403C"/>
    <w:rPr>
      <w:rFonts w:ascii="Calibri Light" w:eastAsia="Times New Roman" w:hAnsi="Calibri Light" w:cs="Times New Roman"/>
    </w:rPr>
  </w:style>
  <w:style w:type="numbering" w:customStyle="1" w:styleId="10">
    <w:name w:val="Без списък1"/>
    <w:next w:val="NoList"/>
    <w:uiPriority w:val="99"/>
    <w:semiHidden/>
    <w:rsid w:val="00DB403C"/>
  </w:style>
  <w:style w:type="character" w:customStyle="1" w:styleId="Heading1Char">
    <w:name w:val="Heading 1 Char"/>
    <w:aliases w:val="ЗАГЛАВИЕ 1 Char"/>
    <w:uiPriority w:val="9"/>
    <w:locked/>
    <w:rsid w:val="00DB403C"/>
    <w:rPr>
      <w:rFonts w:ascii="Cambria" w:eastAsia="MS Gothic" w:hAnsi="Cambria" w:cs="Times New Roman"/>
      <w:b/>
      <w:color w:val="365F91"/>
      <w:sz w:val="28"/>
    </w:rPr>
  </w:style>
  <w:style w:type="paragraph" w:styleId="Title">
    <w:name w:val="Title"/>
    <w:aliases w:val="Body Text Indent 3 Char,Char1 Char1,Char1 Char Char Char,Char1 Char Char1,Char2 Char Char Char,Char11 Char,Char2 Char Char1,Char2 Char1,Char Char Char Char"/>
    <w:basedOn w:val="Normal"/>
    <w:link w:val="TitleChar"/>
    <w:uiPriority w:val="10"/>
    <w:qFormat/>
    <w:rsid w:val="00DB403C"/>
    <w:pPr>
      <w:tabs>
        <w:tab w:val="left" w:pos="709"/>
      </w:tabs>
      <w:spacing w:after="0" w:line="240" w:lineRule="auto"/>
    </w:pPr>
    <w:rPr>
      <w:rFonts w:ascii="Cambria" w:eastAsia="MS Gothic" w:hAnsi="Cambria" w:cs="Times New Roman"/>
      <w:color w:val="17365D"/>
      <w:spacing w:val="5"/>
      <w:kern w:val="28"/>
      <w:sz w:val="52"/>
      <w:szCs w:val="20"/>
    </w:rPr>
  </w:style>
  <w:style w:type="character" w:customStyle="1" w:styleId="TitleChar">
    <w:name w:val="Title Char"/>
    <w:aliases w:val="Body Text Indent 3 Char Char,Char1 Char1 Char,Char1 Char Char Char Char,Char1 Char Char1 Char,Char2 Char Char Char Char,Char11 Char Char,Char2 Char Char1 Char,Char2 Char1 Char,Char Char Char Char Char"/>
    <w:basedOn w:val="DefaultParagraphFont"/>
    <w:link w:val="Title"/>
    <w:uiPriority w:val="10"/>
    <w:rsid w:val="00DB403C"/>
    <w:rPr>
      <w:rFonts w:ascii="Cambria" w:eastAsia="MS Gothic" w:hAnsi="Cambria" w:cs="Times New Roman"/>
      <w:color w:val="17365D"/>
      <w:spacing w:val="5"/>
      <w:kern w:val="28"/>
      <w:sz w:val="52"/>
      <w:szCs w:val="20"/>
    </w:rPr>
  </w:style>
  <w:style w:type="paragraph" w:customStyle="1" w:styleId="Title-head-text">
    <w:name w:val="Title-head-text"/>
    <w:basedOn w:val="Normal"/>
    <w:next w:val="Title"/>
    <w:rsid w:val="00DB403C"/>
    <w:pPr>
      <w:suppressAutoHyphens/>
      <w:spacing w:after="0" w:line="240" w:lineRule="auto"/>
      <w:jc w:val="center"/>
    </w:pPr>
    <w:rPr>
      <w:rFonts w:ascii="Arial" w:eastAsia="Batang" w:hAnsi="Arial" w:cs="Times New Roman"/>
      <w:b/>
      <w:sz w:val="28"/>
      <w:szCs w:val="28"/>
      <w:lang w:val="ru-RU" w:eastAsia="ar-SA"/>
    </w:rPr>
  </w:style>
  <w:style w:type="paragraph" w:customStyle="1" w:styleId="Default">
    <w:name w:val="Default"/>
    <w:rsid w:val="00DB403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odyTextIndent3">
    <w:name w:val="Body Text Indent 3"/>
    <w:aliases w:val="Char1,Char1 Char Char,Char1 Char,Char2 Char Char,Char11,Char2 Char,Char2,Char, Char1 Char Char, Char1 Char, Char2 Char Char, Char2,Char2 Знак Знак, Char1 Знак Знак,Char2 Знак"/>
    <w:basedOn w:val="Normal"/>
    <w:link w:val="BodyTextIndent3Char1"/>
    <w:rsid w:val="00DB403C"/>
    <w:pPr>
      <w:spacing w:line="240" w:lineRule="exact"/>
    </w:pPr>
    <w:rPr>
      <w:rFonts w:ascii="Times New Roman" w:eastAsia="Batang" w:hAnsi="Times New Roman" w:cs="Times New Roman"/>
      <w:sz w:val="16"/>
      <w:szCs w:val="16"/>
    </w:rPr>
  </w:style>
  <w:style w:type="character" w:customStyle="1" w:styleId="30">
    <w:name w:val="Основен текст с отстъп 3 Знак"/>
    <w:basedOn w:val="DefaultParagraphFont"/>
    <w:rsid w:val="00DB403C"/>
    <w:rPr>
      <w:sz w:val="16"/>
      <w:szCs w:val="16"/>
    </w:rPr>
  </w:style>
  <w:style w:type="character" w:customStyle="1" w:styleId="BodyTextIndent3Char1">
    <w:name w:val="Body Text Indent 3 Char1"/>
    <w:aliases w:val="Char1 Char2,Char1 Char Char Char1,Char1 Char Char2,Char2 Char Char Char1,Char11 Char1,Char2 Char Char2,Char2 Char2,Char Char1, Char1 Char Char Char, Char1 Char Char2, Char2 Char Char Char1, Char2 Char2,Char2 Знак Знак Char1"/>
    <w:link w:val="BodyTextIndent3"/>
    <w:locked/>
    <w:rsid w:val="00DB403C"/>
    <w:rPr>
      <w:rFonts w:ascii="Times New Roman" w:eastAsia="Batang" w:hAnsi="Times New Roman" w:cs="Times New Roman"/>
      <w:sz w:val="16"/>
      <w:szCs w:val="16"/>
    </w:rPr>
  </w:style>
  <w:style w:type="paragraph" w:styleId="BodyText">
    <w:name w:val="Body Text"/>
    <w:aliases w:val="block style"/>
    <w:basedOn w:val="Normal"/>
    <w:link w:val="BodyTextChar"/>
    <w:rsid w:val="00DB403C"/>
    <w:pPr>
      <w:spacing w:after="120" w:line="240" w:lineRule="auto"/>
    </w:pPr>
    <w:rPr>
      <w:rFonts w:ascii="Times New Roman" w:eastAsia="Batang" w:hAnsi="Times New Roman" w:cs="Times New Roman"/>
      <w:sz w:val="24"/>
      <w:szCs w:val="20"/>
    </w:rPr>
  </w:style>
  <w:style w:type="character" w:customStyle="1" w:styleId="BodyTextChar">
    <w:name w:val="Body Text Char"/>
    <w:aliases w:val="block style Char"/>
    <w:basedOn w:val="DefaultParagraphFont"/>
    <w:link w:val="BodyText"/>
    <w:rsid w:val="00DB403C"/>
    <w:rPr>
      <w:rFonts w:ascii="Times New Roman" w:eastAsia="Batang" w:hAnsi="Times New Roman" w:cs="Times New Roman"/>
      <w:sz w:val="24"/>
      <w:szCs w:val="20"/>
    </w:rPr>
  </w:style>
  <w:style w:type="paragraph" w:customStyle="1" w:styleId="ListParagraph1">
    <w:name w:val="List Paragraph1"/>
    <w:basedOn w:val="Normal"/>
    <w:link w:val="ListParagraphChar"/>
    <w:uiPriority w:val="99"/>
    <w:rsid w:val="00DB403C"/>
    <w:pPr>
      <w:spacing w:after="0" w:line="240" w:lineRule="auto"/>
      <w:ind w:left="720"/>
      <w:contextualSpacing/>
    </w:pPr>
    <w:rPr>
      <w:rFonts w:ascii="Times New Roman" w:eastAsia="Batang" w:hAnsi="Times New Roman" w:cs="Times New Roman"/>
      <w:sz w:val="24"/>
      <w:szCs w:val="20"/>
    </w:rPr>
  </w:style>
  <w:style w:type="character" w:customStyle="1" w:styleId="FontStyle29">
    <w:name w:val="Font Style29"/>
    <w:rsid w:val="00DB403C"/>
    <w:rPr>
      <w:rFonts w:ascii="Times New Roman" w:hAnsi="Times New Roman"/>
      <w:sz w:val="22"/>
    </w:rPr>
  </w:style>
  <w:style w:type="character" w:styleId="Hyperlink">
    <w:name w:val="Hyperlink"/>
    <w:rsid w:val="00DB403C"/>
    <w:rPr>
      <w:rFonts w:cs="Times New Roman"/>
      <w:color w:val="0000FF"/>
      <w:u w:val="single"/>
    </w:rPr>
  </w:style>
  <w:style w:type="paragraph" w:customStyle="1" w:styleId="firstline">
    <w:name w:val="firstline"/>
    <w:basedOn w:val="Normal"/>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character" w:customStyle="1" w:styleId="ListParagraphChar">
    <w:name w:val="List Paragraph Char"/>
    <w:aliases w:val="ПАРАГРАФ Char"/>
    <w:link w:val="ListParagraph1"/>
    <w:uiPriority w:val="99"/>
    <w:locked/>
    <w:rsid w:val="00DB403C"/>
    <w:rPr>
      <w:rFonts w:ascii="Times New Roman" w:eastAsia="Batang" w:hAnsi="Times New Roman" w:cs="Times New Roman"/>
      <w:sz w:val="24"/>
      <w:szCs w:val="20"/>
    </w:rPr>
  </w:style>
  <w:style w:type="paragraph" w:customStyle="1" w:styleId="11">
    <w:name w:val="Без разредка1"/>
    <w:qFormat/>
    <w:rsid w:val="00DB403C"/>
    <w:pPr>
      <w:spacing w:after="0" w:line="240" w:lineRule="auto"/>
    </w:pPr>
    <w:rPr>
      <w:rFonts w:ascii="Calibri" w:eastAsia="Batang" w:hAnsi="Calibri" w:cs="Times New Roman"/>
    </w:rPr>
  </w:style>
  <w:style w:type="paragraph" w:styleId="FootnoteText">
    <w:name w:val="footnote text"/>
    <w:aliases w:val="Podrozdział,stile 1,Footnote,Footnote1,Footnote2,Footnote3,Footnote4,Footnote5,Footnote6,Footnote7,Footnote8,Footnote9,Footnote10,Footnote11,Footnote21,Footnote31,Footnote41,Footnote51,Footnote61,Footnote71,Footnote81,Footnote91,single s"/>
    <w:basedOn w:val="Normal"/>
    <w:link w:val="FootnoteTextChar"/>
    <w:rsid w:val="00DB403C"/>
    <w:pPr>
      <w:spacing w:after="0" w:line="240" w:lineRule="auto"/>
    </w:pPr>
    <w:rPr>
      <w:rFonts w:ascii="Times New Roman" w:eastAsia="Batang" w:hAnsi="Times New Roman" w:cs="Times New Roman"/>
      <w:sz w:val="20"/>
      <w:szCs w:val="20"/>
      <w:lang w:val="en-GB"/>
    </w:rPr>
  </w:style>
  <w:style w:type="character" w:customStyle="1" w:styleId="a">
    <w:name w:val="Текст под линия Знак"/>
    <w:aliases w:val="Podrozdział Знак,stile 1 Знак,Footnote Знак,Footnote1 Знак,Footnote2 Знак,Footnote3 Знак,Footnote4 Знак,Footnote5 Знак,Footnote6 Знак,Footnote7 Знак,Footnote8 Знак,Footnote9 Знак,Footnote10 Знак,Footnote11 Знак,Footnote21 Знак"/>
    <w:basedOn w:val="DefaultParagraphFont"/>
    <w:rsid w:val="00DB403C"/>
    <w:rPr>
      <w:sz w:val="20"/>
      <w:szCs w:val="20"/>
    </w:rPr>
  </w:style>
  <w:style w:type="character" w:customStyle="1" w:styleId="FootnoteTextChar">
    <w:name w:val="Footnote Text Char"/>
    <w:aliases w:val="Podrozdział Char,stile 1 Char,Footnote Char,Footnote1 Char,Footnote2 Char,Footnote3 Char,Footnote4 Char,Footnote5 Char,Footnote6 Char,Footnote7 Char,Footnote8 Char,Footnote9 Char,Footnote10 Char,Footnote11 Char,Footnote21 Char"/>
    <w:link w:val="FootnoteText"/>
    <w:locked/>
    <w:rsid w:val="00DB403C"/>
    <w:rPr>
      <w:rFonts w:ascii="Times New Roman" w:eastAsia="Batang" w:hAnsi="Times New Roman" w:cs="Times New Roman"/>
      <w:sz w:val="20"/>
      <w:szCs w:val="20"/>
      <w:lang w:val="en-GB"/>
    </w:rPr>
  </w:style>
  <w:style w:type="paragraph" w:styleId="Header">
    <w:name w:val="header"/>
    <w:aliases w:val="Char1 Знак,Intestazione.int.intestazione,Intestazione.int,(17) EPR Header, Знак Знак"/>
    <w:basedOn w:val="Normal"/>
    <w:link w:val="HeaderChar"/>
    <w:uiPriority w:val="99"/>
    <w:rsid w:val="00DB403C"/>
    <w:pPr>
      <w:tabs>
        <w:tab w:val="center" w:pos="4536"/>
        <w:tab w:val="right" w:pos="9072"/>
      </w:tabs>
      <w:spacing w:after="0" w:line="240" w:lineRule="auto"/>
    </w:pPr>
    <w:rPr>
      <w:rFonts w:ascii="Times New Roman" w:eastAsia="Batang" w:hAnsi="Times New Roman" w:cs="Times New Roman"/>
      <w:sz w:val="24"/>
      <w:szCs w:val="20"/>
    </w:rPr>
  </w:style>
  <w:style w:type="character" w:customStyle="1" w:styleId="a0">
    <w:name w:val="Горен колонтитул Знак"/>
    <w:basedOn w:val="DefaultParagraphFont"/>
    <w:rsid w:val="00DB403C"/>
  </w:style>
  <w:style w:type="character" w:customStyle="1" w:styleId="HeaderChar">
    <w:name w:val="Header Char"/>
    <w:aliases w:val="Char1 Знак Char,Intestazione.int.intestazione Char1,Intestazione.int Char1,(17) EPR Header Char1, Знак Знак Char"/>
    <w:link w:val="Header"/>
    <w:uiPriority w:val="99"/>
    <w:locked/>
    <w:rsid w:val="00DB403C"/>
    <w:rPr>
      <w:rFonts w:ascii="Times New Roman" w:eastAsia="Batang" w:hAnsi="Times New Roman" w:cs="Times New Roman"/>
      <w:sz w:val="24"/>
      <w:szCs w:val="20"/>
    </w:rPr>
  </w:style>
  <w:style w:type="paragraph" w:styleId="Footer">
    <w:name w:val="footer"/>
    <w:aliases w:val=" Char"/>
    <w:basedOn w:val="Normal"/>
    <w:link w:val="FooterChar"/>
    <w:uiPriority w:val="99"/>
    <w:rsid w:val="00DB403C"/>
    <w:pPr>
      <w:tabs>
        <w:tab w:val="center" w:pos="4536"/>
        <w:tab w:val="right" w:pos="9072"/>
      </w:tabs>
      <w:spacing w:after="0" w:line="240" w:lineRule="auto"/>
    </w:pPr>
    <w:rPr>
      <w:rFonts w:ascii="Times New Roman" w:eastAsia="Batang" w:hAnsi="Times New Roman" w:cs="Times New Roman"/>
      <w:sz w:val="24"/>
      <w:szCs w:val="20"/>
    </w:rPr>
  </w:style>
  <w:style w:type="character" w:customStyle="1" w:styleId="FooterChar">
    <w:name w:val="Footer Char"/>
    <w:aliases w:val=" Char Char"/>
    <w:basedOn w:val="DefaultParagraphFont"/>
    <w:link w:val="Footer"/>
    <w:uiPriority w:val="99"/>
    <w:rsid w:val="00DB403C"/>
    <w:rPr>
      <w:rFonts w:ascii="Times New Roman" w:eastAsia="Batang" w:hAnsi="Times New Roman" w:cs="Times New Roman"/>
      <w:sz w:val="24"/>
      <w:szCs w:val="20"/>
    </w:rPr>
  </w:style>
  <w:style w:type="paragraph" w:styleId="BodyTextIndent2">
    <w:name w:val="Body Text Indent 2"/>
    <w:basedOn w:val="Normal"/>
    <w:link w:val="BodyTextIndent2Char"/>
    <w:uiPriority w:val="99"/>
    <w:rsid w:val="00DB403C"/>
    <w:pPr>
      <w:spacing w:after="120" w:line="480" w:lineRule="auto"/>
      <w:ind w:left="283"/>
    </w:pPr>
    <w:rPr>
      <w:rFonts w:ascii="Times New Roman" w:eastAsia="Batang" w:hAnsi="Times New Roman" w:cs="Times New Roman"/>
      <w:sz w:val="24"/>
      <w:szCs w:val="20"/>
    </w:rPr>
  </w:style>
  <w:style w:type="character" w:customStyle="1" w:styleId="20">
    <w:name w:val="Основен текст с отстъп 2 Знак"/>
    <w:basedOn w:val="DefaultParagraphFont"/>
    <w:rsid w:val="00DB403C"/>
  </w:style>
  <w:style w:type="character" w:customStyle="1" w:styleId="BodyTextIndent2Char">
    <w:name w:val="Body Text Indent 2 Char"/>
    <w:link w:val="BodyTextIndent2"/>
    <w:uiPriority w:val="99"/>
    <w:locked/>
    <w:rsid w:val="00DB403C"/>
    <w:rPr>
      <w:rFonts w:ascii="Times New Roman" w:eastAsia="Batang" w:hAnsi="Times New Roman" w:cs="Times New Roman"/>
      <w:sz w:val="24"/>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ftref,Fussno"/>
    <w:uiPriority w:val="99"/>
    <w:rsid w:val="00DB403C"/>
    <w:rPr>
      <w:rFonts w:cs="Times New Roman"/>
      <w:vertAlign w:val="superscript"/>
    </w:rPr>
  </w:style>
  <w:style w:type="character" w:customStyle="1" w:styleId="FontStyle151">
    <w:name w:val="Font Style151"/>
    <w:rsid w:val="00DB403C"/>
    <w:rPr>
      <w:rFonts w:ascii="Times New Roman" w:hAnsi="Times New Roman"/>
      <w:sz w:val="24"/>
    </w:rPr>
  </w:style>
  <w:style w:type="character" w:styleId="EndnoteReference">
    <w:name w:val="endnote reference"/>
    <w:uiPriority w:val="99"/>
    <w:semiHidden/>
    <w:rsid w:val="00DB403C"/>
    <w:rPr>
      <w:rFonts w:cs="Times New Roman"/>
      <w:vertAlign w:val="superscript"/>
    </w:rPr>
  </w:style>
  <w:style w:type="paragraph" w:customStyle="1" w:styleId="FR2">
    <w:name w:val="FR2"/>
    <w:rsid w:val="00DB403C"/>
    <w:pPr>
      <w:widowControl w:val="0"/>
      <w:spacing w:after="0" w:line="240" w:lineRule="auto"/>
      <w:jc w:val="right"/>
    </w:pPr>
    <w:rPr>
      <w:rFonts w:ascii="Arial" w:eastAsia="Batang" w:hAnsi="Arial" w:cs="Times New Roman"/>
      <w:sz w:val="24"/>
      <w:szCs w:val="20"/>
    </w:rPr>
  </w:style>
  <w:style w:type="paragraph" w:styleId="BalloonText">
    <w:name w:val="Balloon Text"/>
    <w:basedOn w:val="Normal"/>
    <w:link w:val="BalloonTextChar"/>
    <w:uiPriority w:val="99"/>
    <w:rsid w:val="00DB403C"/>
    <w:pPr>
      <w:spacing w:after="0" w:line="240" w:lineRule="auto"/>
    </w:pPr>
    <w:rPr>
      <w:rFonts w:ascii="Tahoma" w:eastAsia="Batang" w:hAnsi="Tahoma" w:cs="Times New Roman"/>
      <w:sz w:val="16"/>
      <w:szCs w:val="20"/>
    </w:rPr>
  </w:style>
  <w:style w:type="character" w:customStyle="1" w:styleId="BalloonTextChar">
    <w:name w:val="Balloon Text Char"/>
    <w:basedOn w:val="DefaultParagraphFont"/>
    <w:link w:val="BalloonText"/>
    <w:uiPriority w:val="99"/>
    <w:rsid w:val="00DB403C"/>
    <w:rPr>
      <w:rFonts w:ascii="Tahoma" w:eastAsia="Batang" w:hAnsi="Tahoma" w:cs="Times New Roman"/>
      <w:sz w:val="16"/>
      <w:szCs w:val="20"/>
    </w:rPr>
  </w:style>
  <w:style w:type="table" w:styleId="TableGrid">
    <w:name w:val="Table Grid"/>
    <w:basedOn w:val="TableNormal"/>
    <w:uiPriority w:val="59"/>
    <w:rsid w:val="00DB403C"/>
    <w:pPr>
      <w:spacing w:after="0" w:line="240" w:lineRule="auto"/>
    </w:pPr>
    <w:rPr>
      <w:rFonts w:ascii="Calibri" w:eastAsia="Times New Roman" w:hAnsi="Calibri"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DB403C"/>
    <w:pPr>
      <w:spacing w:after="120" w:line="480" w:lineRule="auto"/>
    </w:pPr>
    <w:rPr>
      <w:rFonts w:ascii="Times New Roman" w:eastAsia="Batang" w:hAnsi="Times New Roman" w:cs="Times New Roman"/>
      <w:sz w:val="24"/>
      <w:szCs w:val="20"/>
    </w:rPr>
  </w:style>
  <w:style w:type="character" w:customStyle="1" w:styleId="21">
    <w:name w:val="Основен текст 2 Знак"/>
    <w:basedOn w:val="DefaultParagraphFont"/>
    <w:rsid w:val="00DB403C"/>
  </w:style>
  <w:style w:type="character" w:customStyle="1" w:styleId="BodyText2Char">
    <w:name w:val="Body Text 2 Char"/>
    <w:link w:val="BodyText2"/>
    <w:uiPriority w:val="99"/>
    <w:locked/>
    <w:rsid w:val="00DB403C"/>
    <w:rPr>
      <w:rFonts w:ascii="Times New Roman" w:eastAsia="Batang" w:hAnsi="Times New Roman" w:cs="Times New Roman"/>
      <w:sz w:val="24"/>
      <w:szCs w:val="20"/>
    </w:rPr>
  </w:style>
  <w:style w:type="paragraph" w:styleId="ListBullet">
    <w:name w:val="List Bullet"/>
    <w:basedOn w:val="Normal"/>
    <w:rsid w:val="00DB403C"/>
    <w:pPr>
      <w:numPr>
        <w:numId w:val="5"/>
      </w:numPr>
      <w:spacing w:after="240" w:line="240" w:lineRule="auto"/>
      <w:jc w:val="both"/>
    </w:pPr>
    <w:rPr>
      <w:rFonts w:ascii="Times New Roman" w:eastAsia="Batang" w:hAnsi="Times New Roman" w:cs="Times New Roman"/>
      <w:sz w:val="24"/>
      <w:szCs w:val="20"/>
      <w:lang w:val="en-GB"/>
    </w:rPr>
  </w:style>
  <w:style w:type="paragraph" w:styleId="NormalWeb">
    <w:name w:val="Normal (Web)"/>
    <w:basedOn w:val="Normal"/>
    <w:uiPriority w:val="99"/>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paragraph" w:customStyle="1" w:styleId="normaltableau">
    <w:name w:val="normal_tableau"/>
    <w:basedOn w:val="Normal"/>
    <w:rsid w:val="00DB403C"/>
    <w:pPr>
      <w:suppressAutoHyphens/>
      <w:spacing w:before="120" w:after="120" w:line="240" w:lineRule="auto"/>
      <w:jc w:val="both"/>
    </w:pPr>
    <w:rPr>
      <w:rFonts w:ascii="Optima" w:eastAsia="Batang" w:hAnsi="Optima" w:cs="Times New Roman"/>
      <w:szCs w:val="20"/>
      <w:lang w:val="en-GB" w:eastAsia="ar-SA"/>
    </w:rPr>
  </w:style>
  <w:style w:type="paragraph" w:customStyle="1" w:styleId="TableContents">
    <w:name w:val="Table Contents"/>
    <w:basedOn w:val="Normal"/>
    <w:rsid w:val="00DB403C"/>
    <w:pPr>
      <w:suppressLineNumbers/>
      <w:suppressAutoHyphens/>
      <w:spacing w:after="240" w:line="240" w:lineRule="auto"/>
      <w:jc w:val="both"/>
    </w:pPr>
    <w:rPr>
      <w:rFonts w:ascii="Times New Roman" w:eastAsia="Batang" w:hAnsi="Times New Roman" w:cs="Times New Roman"/>
      <w:sz w:val="24"/>
      <w:szCs w:val="20"/>
      <w:lang w:val="en-GB" w:eastAsia="ar-SA"/>
    </w:rPr>
  </w:style>
  <w:style w:type="paragraph" w:styleId="NormalIndent">
    <w:name w:val="Normal Indent"/>
    <w:basedOn w:val="Normal"/>
    <w:rsid w:val="00DB403C"/>
    <w:pPr>
      <w:spacing w:after="0" w:line="240" w:lineRule="auto"/>
      <w:ind w:left="708"/>
    </w:pPr>
    <w:rPr>
      <w:rFonts w:ascii="Times New Roman" w:eastAsia="Batang" w:hAnsi="Times New Roman" w:cs="Times New Roman"/>
      <w:bCs/>
      <w:sz w:val="24"/>
      <w:szCs w:val="24"/>
      <w:lang w:eastAsia="bg-BG"/>
    </w:rPr>
  </w:style>
  <w:style w:type="paragraph" w:customStyle="1" w:styleId="Text3">
    <w:name w:val="Text 3"/>
    <w:basedOn w:val="Normal"/>
    <w:rsid w:val="00DB403C"/>
    <w:pPr>
      <w:tabs>
        <w:tab w:val="left" w:pos="2302"/>
      </w:tabs>
      <w:spacing w:after="240" w:line="240" w:lineRule="auto"/>
      <w:ind w:left="1202" w:firstLine="709"/>
      <w:jc w:val="both"/>
    </w:pPr>
    <w:rPr>
      <w:rFonts w:ascii="Times New Roman" w:eastAsia="Batang" w:hAnsi="Times New Roman" w:cs="Times New Roman"/>
      <w:sz w:val="24"/>
      <w:szCs w:val="20"/>
      <w:lang w:val="en-GB"/>
    </w:rPr>
  </w:style>
  <w:style w:type="character" w:styleId="FollowedHyperlink">
    <w:name w:val="FollowedHyperlink"/>
    <w:uiPriority w:val="99"/>
    <w:rsid w:val="00DB403C"/>
    <w:rPr>
      <w:rFonts w:cs="Times New Roman"/>
      <w:color w:val="800080"/>
      <w:u w:val="single"/>
    </w:rPr>
  </w:style>
  <w:style w:type="character" w:customStyle="1" w:styleId="StyleLatinArialComplexArial">
    <w:name w:val="Style (Latin) Arial (Complex) Arial"/>
    <w:rsid w:val="00DB403C"/>
    <w:rPr>
      <w:rFonts w:ascii="Arial" w:hAnsi="Arial"/>
      <w:sz w:val="22"/>
    </w:rPr>
  </w:style>
  <w:style w:type="character" w:customStyle="1" w:styleId="FontStyle30">
    <w:name w:val="Font Style30"/>
    <w:uiPriority w:val="99"/>
    <w:rsid w:val="00DB403C"/>
    <w:rPr>
      <w:rFonts w:ascii="Arial" w:hAnsi="Arial"/>
      <w:sz w:val="18"/>
    </w:rPr>
  </w:style>
  <w:style w:type="paragraph" w:customStyle="1" w:styleId="Style10">
    <w:name w:val="Style10"/>
    <w:basedOn w:val="Normal"/>
    <w:rsid w:val="00DB403C"/>
    <w:pPr>
      <w:widowControl w:val="0"/>
      <w:autoSpaceDE w:val="0"/>
      <w:autoSpaceDN w:val="0"/>
      <w:adjustRightInd w:val="0"/>
      <w:spacing w:after="0" w:line="252" w:lineRule="exact"/>
      <w:ind w:firstLine="709"/>
      <w:jc w:val="both"/>
    </w:pPr>
    <w:rPr>
      <w:rFonts w:ascii="Arial" w:eastAsia="Batang" w:hAnsi="Arial" w:cs="Arial"/>
      <w:sz w:val="24"/>
      <w:szCs w:val="24"/>
      <w:lang w:eastAsia="bg-BG"/>
    </w:rPr>
  </w:style>
  <w:style w:type="paragraph" w:customStyle="1" w:styleId="Style15">
    <w:name w:val="Style15"/>
    <w:basedOn w:val="Normal"/>
    <w:rsid w:val="00DB403C"/>
    <w:pPr>
      <w:widowControl w:val="0"/>
      <w:autoSpaceDE w:val="0"/>
      <w:autoSpaceDN w:val="0"/>
      <w:adjustRightInd w:val="0"/>
      <w:spacing w:after="0" w:line="254" w:lineRule="exact"/>
      <w:ind w:firstLine="355"/>
      <w:jc w:val="both"/>
    </w:pPr>
    <w:rPr>
      <w:rFonts w:ascii="Arial" w:eastAsia="Batang" w:hAnsi="Arial" w:cs="Arial"/>
      <w:sz w:val="24"/>
      <w:szCs w:val="24"/>
      <w:lang w:eastAsia="bg-BG"/>
    </w:rPr>
  </w:style>
  <w:style w:type="paragraph" w:styleId="BodyTextIndent">
    <w:name w:val="Body Text Indent"/>
    <w:basedOn w:val="Normal"/>
    <w:link w:val="BodyTextIndentChar"/>
    <w:uiPriority w:val="99"/>
    <w:rsid w:val="00DB403C"/>
    <w:pPr>
      <w:spacing w:after="120" w:line="240" w:lineRule="auto"/>
      <w:ind w:left="283" w:firstLine="709"/>
      <w:jc w:val="both"/>
    </w:pPr>
    <w:rPr>
      <w:rFonts w:ascii="Cambria" w:eastAsia="Batang" w:hAnsi="Cambria" w:cs="Times New Roman"/>
      <w:sz w:val="24"/>
      <w:szCs w:val="20"/>
    </w:rPr>
  </w:style>
  <w:style w:type="character" w:customStyle="1" w:styleId="BodyTextIndentChar">
    <w:name w:val="Body Text Indent Char"/>
    <w:basedOn w:val="DefaultParagraphFont"/>
    <w:link w:val="BodyTextIndent"/>
    <w:uiPriority w:val="99"/>
    <w:rsid w:val="00DB403C"/>
    <w:rPr>
      <w:rFonts w:ascii="Cambria" w:eastAsia="Batang" w:hAnsi="Cambria" w:cs="Times New Roman"/>
      <w:sz w:val="24"/>
      <w:szCs w:val="20"/>
    </w:rPr>
  </w:style>
  <w:style w:type="paragraph" w:styleId="BlockText">
    <w:name w:val="Block Text"/>
    <w:basedOn w:val="Normal"/>
    <w:rsid w:val="00DB403C"/>
    <w:pPr>
      <w:spacing w:after="0" w:line="240" w:lineRule="auto"/>
      <w:ind w:left="540" w:right="-514"/>
      <w:jc w:val="both"/>
    </w:pPr>
    <w:rPr>
      <w:rFonts w:ascii="Arial" w:eastAsia="Batang" w:hAnsi="Arial" w:cs="Arial"/>
      <w:szCs w:val="24"/>
    </w:rPr>
  </w:style>
  <w:style w:type="character" w:styleId="PageNumber">
    <w:name w:val="page number"/>
    <w:rsid w:val="00DB403C"/>
    <w:rPr>
      <w:rFonts w:cs="Times New Roman"/>
    </w:rPr>
  </w:style>
  <w:style w:type="paragraph" w:styleId="PlainText">
    <w:name w:val="Plain Text"/>
    <w:basedOn w:val="Normal"/>
    <w:link w:val="PlainTextChar"/>
    <w:uiPriority w:val="99"/>
    <w:rsid w:val="00DB403C"/>
    <w:pPr>
      <w:spacing w:after="0" w:line="240" w:lineRule="auto"/>
    </w:pPr>
    <w:rPr>
      <w:rFonts w:ascii="Courier New" w:eastAsia="Batang" w:hAnsi="Courier New" w:cs="Times New Roman"/>
      <w:sz w:val="20"/>
      <w:szCs w:val="20"/>
    </w:rPr>
  </w:style>
  <w:style w:type="character" w:customStyle="1" w:styleId="a1">
    <w:name w:val="Обикновен текст Знак"/>
    <w:basedOn w:val="DefaultParagraphFont"/>
    <w:rsid w:val="00DB403C"/>
    <w:rPr>
      <w:rFonts w:ascii="Consolas" w:hAnsi="Consolas"/>
      <w:sz w:val="21"/>
      <w:szCs w:val="21"/>
    </w:rPr>
  </w:style>
  <w:style w:type="character" w:customStyle="1" w:styleId="PlainTextChar">
    <w:name w:val="Plain Text Char"/>
    <w:link w:val="PlainText"/>
    <w:uiPriority w:val="99"/>
    <w:locked/>
    <w:rsid w:val="00DB403C"/>
    <w:rPr>
      <w:rFonts w:ascii="Courier New" w:eastAsia="Batang" w:hAnsi="Courier New" w:cs="Times New Roman"/>
      <w:sz w:val="20"/>
      <w:szCs w:val="20"/>
    </w:rPr>
  </w:style>
  <w:style w:type="paragraph" w:customStyle="1" w:styleId="a2">
    <w:name w:val="Знак Знак"/>
    <w:basedOn w:val="Normal"/>
    <w:rsid w:val="00DB403C"/>
    <w:pPr>
      <w:tabs>
        <w:tab w:val="left" w:pos="709"/>
      </w:tabs>
      <w:spacing w:after="0" w:line="240" w:lineRule="auto"/>
    </w:pPr>
    <w:rPr>
      <w:rFonts w:ascii="Tahoma" w:eastAsia="Batang" w:hAnsi="Tahoma" w:cs="Times New Roman"/>
      <w:sz w:val="24"/>
      <w:szCs w:val="24"/>
      <w:lang w:val="pl-PL" w:eastAsia="pl-PL"/>
    </w:rPr>
  </w:style>
  <w:style w:type="paragraph" w:customStyle="1" w:styleId="CharCharCharCharCharChar">
    <w:name w:val="Char Char Char Знак Знак Char Char Char Знак Знак"/>
    <w:basedOn w:val="Normal"/>
    <w:rsid w:val="00DB403C"/>
    <w:pPr>
      <w:tabs>
        <w:tab w:val="left" w:pos="709"/>
      </w:tabs>
      <w:spacing w:after="0" w:line="240" w:lineRule="auto"/>
    </w:pPr>
    <w:rPr>
      <w:rFonts w:ascii="Tahoma" w:eastAsia="Batang" w:hAnsi="Tahoma" w:cs="Times New Roman"/>
      <w:sz w:val="24"/>
      <w:szCs w:val="24"/>
      <w:lang w:val="pl-PL" w:eastAsia="pl-PL"/>
    </w:rPr>
  </w:style>
  <w:style w:type="paragraph" w:styleId="BodyText3">
    <w:name w:val="Body Text 3"/>
    <w:basedOn w:val="Normal"/>
    <w:link w:val="BodyText3Char"/>
    <w:rsid w:val="00DB403C"/>
    <w:pPr>
      <w:spacing w:after="120" w:line="240" w:lineRule="auto"/>
    </w:pPr>
    <w:rPr>
      <w:rFonts w:ascii="Arial" w:eastAsia="Batang" w:hAnsi="Arial" w:cs="Times New Roman"/>
      <w:sz w:val="16"/>
      <w:szCs w:val="20"/>
    </w:rPr>
  </w:style>
  <w:style w:type="character" w:customStyle="1" w:styleId="BodyText3Char">
    <w:name w:val="Body Text 3 Char"/>
    <w:basedOn w:val="DefaultParagraphFont"/>
    <w:link w:val="BodyText3"/>
    <w:rsid w:val="00DB403C"/>
    <w:rPr>
      <w:rFonts w:ascii="Arial" w:eastAsia="Batang" w:hAnsi="Arial" w:cs="Times New Roman"/>
      <w:sz w:val="16"/>
      <w:szCs w:val="20"/>
    </w:rPr>
  </w:style>
  <w:style w:type="character" w:styleId="CommentReference">
    <w:name w:val="annotation reference"/>
    <w:uiPriority w:val="99"/>
    <w:rsid w:val="00DB403C"/>
    <w:rPr>
      <w:rFonts w:cs="Times New Roman"/>
      <w:sz w:val="16"/>
    </w:rPr>
  </w:style>
  <w:style w:type="paragraph" w:styleId="CommentText">
    <w:name w:val="annotation text"/>
    <w:basedOn w:val="Normal"/>
    <w:link w:val="CommentTextChar"/>
    <w:uiPriority w:val="99"/>
    <w:rsid w:val="00DB403C"/>
    <w:pPr>
      <w:spacing w:after="0" w:line="240" w:lineRule="auto"/>
    </w:pPr>
    <w:rPr>
      <w:rFonts w:ascii="Times New Roman" w:eastAsia="Batang" w:hAnsi="Times New Roman" w:cs="Times New Roman"/>
      <w:sz w:val="20"/>
      <w:szCs w:val="20"/>
      <w:lang w:val="en-US"/>
    </w:rPr>
  </w:style>
  <w:style w:type="character" w:customStyle="1" w:styleId="CommentTextChar">
    <w:name w:val="Comment Text Char"/>
    <w:basedOn w:val="DefaultParagraphFont"/>
    <w:link w:val="CommentText"/>
    <w:uiPriority w:val="99"/>
    <w:rsid w:val="00DB403C"/>
    <w:rPr>
      <w:rFonts w:ascii="Times New Roman" w:eastAsia="Batang" w:hAnsi="Times New Roman" w:cs="Times New Roman"/>
      <w:sz w:val="20"/>
      <w:szCs w:val="20"/>
      <w:lang w:val="en-US"/>
    </w:rPr>
  </w:style>
  <w:style w:type="paragraph" w:styleId="CommentSubject">
    <w:name w:val="annotation subject"/>
    <w:basedOn w:val="CommentText"/>
    <w:next w:val="CommentText"/>
    <w:link w:val="CommentSubjectChar"/>
    <w:uiPriority w:val="99"/>
    <w:rsid w:val="00DB403C"/>
    <w:rPr>
      <w:b/>
    </w:rPr>
  </w:style>
  <w:style w:type="character" w:customStyle="1" w:styleId="CommentSubjectChar">
    <w:name w:val="Comment Subject Char"/>
    <w:basedOn w:val="CommentTextChar"/>
    <w:link w:val="CommentSubject"/>
    <w:uiPriority w:val="99"/>
    <w:rsid w:val="00DB403C"/>
    <w:rPr>
      <w:rFonts w:ascii="Times New Roman" w:eastAsia="Batang" w:hAnsi="Times New Roman" w:cs="Times New Roman"/>
      <w:b/>
      <w:sz w:val="20"/>
      <w:szCs w:val="20"/>
      <w:lang w:val="en-US"/>
    </w:rPr>
  </w:style>
  <w:style w:type="paragraph" w:customStyle="1" w:styleId="Revision1">
    <w:name w:val="Revision1"/>
    <w:hidden/>
    <w:semiHidden/>
    <w:rsid w:val="00DB403C"/>
    <w:pPr>
      <w:spacing w:after="0" w:line="240" w:lineRule="auto"/>
    </w:pPr>
    <w:rPr>
      <w:rFonts w:ascii="Times New Roman" w:eastAsia="Batang" w:hAnsi="Times New Roman" w:cs="Times New Roman"/>
      <w:sz w:val="24"/>
      <w:szCs w:val="24"/>
      <w:lang w:val="en-US"/>
    </w:rPr>
  </w:style>
  <w:style w:type="paragraph" w:customStyle="1" w:styleId="StyleFirstline05">
    <w:name w:val="Style First line:  0.5&quot;"/>
    <w:basedOn w:val="Normal"/>
    <w:rsid w:val="00DB403C"/>
    <w:pPr>
      <w:widowControl w:val="0"/>
      <w:autoSpaceDE w:val="0"/>
      <w:autoSpaceDN w:val="0"/>
      <w:adjustRightInd w:val="0"/>
      <w:spacing w:before="120" w:after="0" w:line="240" w:lineRule="auto"/>
      <w:ind w:firstLine="720"/>
      <w:jc w:val="both"/>
    </w:pPr>
    <w:rPr>
      <w:rFonts w:ascii="Arial" w:eastAsia="Batang" w:hAnsi="Arial" w:cs="Arial"/>
      <w:sz w:val="24"/>
      <w:szCs w:val="20"/>
      <w:lang w:val="ru-RU"/>
    </w:rPr>
  </w:style>
  <w:style w:type="paragraph" w:customStyle="1" w:styleId="CharCharCharChar2">
    <w:name w:val="Char Char Char Char2"/>
    <w:basedOn w:val="Normal"/>
    <w:rsid w:val="00DB403C"/>
    <w:pPr>
      <w:tabs>
        <w:tab w:val="left" w:pos="709"/>
      </w:tabs>
      <w:spacing w:after="0" w:line="240" w:lineRule="auto"/>
    </w:pPr>
    <w:rPr>
      <w:rFonts w:ascii="Tahoma" w:eastAsia="Batang" w:hAnsi="Tahoma" w:cs="Times New Roman"/>
      <w:sz w:val="24"/>
      <w:szCs w:val="24"/>
      <w:lang w:val="pl-PL" w:eastAsia="pl-PL"/>
    </w:rPr>
  </w:style>
  <w:style w:type="paragraph" w:customStyle="1" w:styleId="Style16">
    <w:name w:val="Style16"/>
    <w:basedOn w:val="Normal"/>
    <w:rsid w:val="00DB403C"/>
    <w:pPr>
      <w:widowControl w:val="0"/>
      <w:autoSpaceDE w:val="0"/>
      <w:autoSpaceDN w:val="0"/>
      <w:adjustRightInd w:val="0"/>
      <w:spacing w:after="0" w:line="274" w:lineRule="exact"/>
      <w:ind w:firstLine="360"/>
    </w:pPr>
    <w:rPr>
      <w:rFonts w:ascii="Times New Roman" w:eastAsia="MS Mincho" w:hAnsi="Times New Roman" w:cs="Times New Roman"/>
      <w:sz w:val="24"/>
      <w:szCs w:val="24"/>
      <w:lang w:eastAsia="bg-BG"/>
    </w:rPr>
  </w:style>
  <w:style w:type="paragraph" w:customStyle="1" w:styleId="Style46">
    <w:name w:val="Style46"/>
    <w:basedOn w:val="Normal"/>
    <w:rsid w:val="00DB403C"/>
    <w:pPr>
      <w:widowControl w:val="0"/>
      <w:autoSpaceDE w:val="0"/>
      <w:autoSpaceDN w:val="0"/>
      <w:adjustRightInd w:val="0"/>
      <w:spacing w:after="0" w:line="278" w:lineRule="exact"/>
      <w:jc w:val="both"/>
    </w:pPr>
    <w:rPr>
      <w:rFonts w:ascii="Times New Roman" w:eastAsia="MS Mincho" w:hAnsi="Times New Roman" w:cs="Times New Roman"/>
      <w:sz w:val="24"/>
      <w:szCs w:val="24"/>
      <w:lang w:eastAsia="bg-BG"/>
    </w:rPr>
  </w:style>
  <w:style w:type="paragraph" w:customStyle="1" w:styleId="Style48">
    <w:name w:val="Style48"/>
    <w:basedOn w:val="Normal"/>
    <w:rsid w:val="00DB403C"/>
    <w:pPr>
      <w:widowControl w:val="0"/>
      <w:autoSpaceDE w:val="0"/>
      <w:autoSpaceDN w:val="0"/>
      <w:adjustRightInd w:val="0"/>
      <w:spacing w:after="0" w:line="304" w:lineRule="exact"/>
      <w:ind w:firstLine="701"/>
      <w:jc w:val="both"/>
    </w:pPr>
    <w:rPr>
      <w:rFonts w:ascii="Times New Roman" w:eastAsia="MS Mincho" w:hAnsi="Times New Roman" w:cs="Times New Roman"/>
      <w:sz w:val="24"/>
      <w:szCs w:val="24"/>
      <w:lang w:eastAsia="bg-BG"/>
    </w:rPr>
  </w:style>
  <w:style w:type="character" w:customStyle="1" w:styleId="FontStyle56">
    <w:name w:val="Font Style56"/>
    <w:rsid w:val="00DB403C"/>
    <w:rPr>
      <w:rFonts w:ascii="Times New Roman" w:hAnsi="Times New Roman"/>
      <w:color w:val="000000"/>
      <w:sz w:val="20"/>
    </w:rPr>
  </w:style>
  <w:style w:type="character" w:customStyle="1" w:styleId="FontStyle57">
    <w:name w:val="Font Style57"/>
    <w:rsid w:val="00DB403C"/>
    <w:rPr>
      <w:rFonts w:ascii="Times New Roman" w:hAnsi="Times New Roman"/>
      <w:b/>
      <w:color w:val="000000"/>
      <w:sz w:val="20"/>
    </w:rPr>
  </w:style>
  <w:style w:type="paragraph" w:customStyle="1" w:styleId="text">
    <w:name w:val="text"/>
    <w:rsid w:val="00DB403C"/>
    <w:pPr>
      <w:widowControl w:val="0"/>
      <w:spacing w:before="240" w:after="0" w:line="240" w:lineRule="exact"/>
      <w:jc w:val="both"/>
    </w:pPr>
    <w:rPr>
      <w:rFonts w:ascii="Arial" w:eastAsia="Batang" w:hAnsi="Arial" w:cs="Times New Roman"/>
      <w:sz w:val="24"/>
      <w:szCs w:val="20"/>
      <w:lang w:val="cs-CZ"/>
    </w:rPr>
  </w:style>
  <w:style w:type="character" w:customStyle="1" w:styleId="FontStyle17">
    <w:name w:val="Font Style17"/>
    <w:rsid w:val="00DB403C"/>
    <w:rPr>
      <w:rFonts w:ascii="Times New Roman" w:hAnsi="Times New Roman"/>
      <w:sz w:val="26"/>
    </w:rPr>
  </w:style>
  <w:style w:type="paragraph" w:customStyle="1" w:styleId="Style6">
    <w:name w:val="Style6"/>
    <w:basedOn w:val="Normal"/>
    <w:rsid w:val="00DB403C"/>
    <w:pPr>
      <w:widowControl w:val="0"/>
      <w:autoSpaceDE w:val="0"/>
      <w:autoSpaceDN w:val="0"/>
      <w:adjustRightInd w:val="0"/>
      <w:spacing w:after="0" w:line="331" w:lineRule="exact"/>
      <w:ind w:firstLine="720"/>
      <w:jc w:val="both"/>
    </w:pPr>
    <w:rPr>
      <w:rFonts w:ascii="Times New Roman" w:eastAsia="Times New Roman" w:hAnsi="Times New Roman" w:cs="Times New Roman"/>
      <w:sz w:val="24"/>
      <w:szCs w:val="24"/>
      <w:lang w:eastAsia="bg-BG"/>
    </w:rPr>
  </w:style>
  <w:style w:type="paragraph" w:customStyle="1" w:styleId="NumberedParagraphs">
    <w:name w:val="Numbered Paragraphs"/>
    <w:basedOn w:val="Heading3"/>
    <w:link w:val="NumberedParagraphsChar"/>
    <w:uiPriority w:val="99"/>
    <w:rsid w:val="00DB403C"/>
    <w:pPr>
      <w:keepLines w:val="0"/>
      <w:numPr>
        <w:ilvl w:val="2"/>
      </w:numPr>
      <w:spacing w:before="120" w:after="240" w:line="360" w:lineRule="auto"/>
      <w:ind w:left="1288" w:hanging="720"/>
    </w:pPr>
    <w:rPr>
      <w:rFonts w:ascii="Tahoma" w:eastAsia="Times New Roman" w:hAnsi="Tahoma"/>
      <w:b w:val="0"/>
      <w:color w:val="auto"/>
      <w:sz w:val="20"/>
    </w:rPr>
  </w:style>
  <w:style w:type="character" w:customStyle="1" w:styleId="NumberedParagraphsChar">
    <w:name w:val="Numbered Paragraphs Char"/>
    <w:link w:val="NumberedParagraphs"/>
    <w:uiPriority w:val="99"/>
    <w:locked/>
    <w:rsid w:val="00DB403C"/>
    <w:rPr>
      <w:rFonts w:ascii="Tahoma" w:eastAsia="Times New Roman" w:hAnsi="Tahoma" w:cs="Times New Roman"/>
      <w:sz w:val="20"/>
      <w:szCs w:val="20"/>
    </w:rPr>
  </w:style>
  <w:style w:type="character" w:customStyle="1" w:styleId="HeaderChar1">
    <w:name w:val="Header Char1"/>
    <w:aliases w:val="Intestazione.int.intestazione Char,Intestazione.int Char,Header Char Char,(17) EPR Header Char"/>
    <w:uiPriority w:val="99"/>
    <w:rsid w:val="00DB403C"/>
    <w:rPr>
      <w:rFonts w:ascii="Hebar" w:hAnsi="Hebar"/>
      <w:sz w:val="24"/>
      <w:lang w:val="en-US" w:eastAsia="en-US" w:bidi="ar-SA"/>
    </w:rPr>
  </w:style>
  <w:style w:type="character" w:customStyle="1" w:styleId="timark">
    <w:name w:val="timark"/>
    <w:rsid w:val="00DB403C"/>
  </w:style>
  <w:style w:type="paragraph" w:customStyle="1" w:styleId="TableParagraph">
    <w:name w:val="Table Paragraph"/>
    <w:basedOn w:val="Normal"/>
    <w:uiPriority w:val="1"/>
    <w:qFormat/>
    <w:rsid w:val="00DB403C"/>
    <w:pPr>
      <w:widowControl w:val="0"/>
      <w:spacing w:after="0" w:line="240" w:lineRule="auto"/>
    </w:pPr>
    <w:rPr>
      <w:rFonts w:ascii="Calibri" w:eastAsia="Calibri" w:hAnsi="Calibri" w:cs="Times New Roman"/>
      <w:lang w:val="en-US"/>
    </w:rPr>
  </w:style>
  <w:style w:type="character" w:customStyle="1" w:styleId="Bodytext30">
    <w:name w:val="Body text (3)"/>
    <w:rsid w:val="00DB403C"/>
    <w:rPr>
      <w:rFonts w:ascii="Times New Roman" w:eastAsia="Times New Roman" w:hAnsi="Times New Roman" w:cs="Times New Roman"/>
      <w:b/>
      <w:bCs/>
      <w:i w:val="0"/>
      <w:iCs w:val="0"/>
      <w:smallCaps w:val="0"/>
      <w:strike w:val="0"/>
      <w:color w:val="000000"/>
      <w:spacing w:val="0"/>
      <w:w w:val="100"/>
      <w:position w:val="0"/>
      <w:sz w:val="22"/>
      <w:szCs w:val="22"/>
      <w:u w:val="none"/>
      <w:lang w:val="bg-BG" w:eastAsia="bg-BG" w:bidi="bg-BG"/>
    </w:rPr>
  </w:style>
  <w:style w:type="paragraph" w:customStyle="1" w:styleId="22">
    <w:name w:val="Основен текст2"/>
    <w:basedOn w:val="Normal"/>
    <w:rsid w:val="00DB403C"/>
    <w:pPr>
      <w:widowControl w:val="0"/>
      <w:shd w:val="clear" w:color="auto" w:fill="FFFFFF"/>
      <w:spacing w:after="0" w:line="277" w:lineRule="exact"/>
      <w:ind w:firstLine="700"/>
      <w:jc w:val="both"/>
    </w:pPr>
    <w:rPr>
      <w:rFonts w:ascii="Times New Roman" w:eastAsia="Times New Roman" w:hAnsi="Times New Roman" w:cs="Times New Roman"/>
      <w:color w:val="000000"/>
      <w:lang w:eastAsia="bg-BG" w:bidi="bg-BG"/>
    </w:rPr>
  </w:style>
  <w:style w:type="paragraph" w:customStyle="1" w:styleId="m">
    <w:name w:val="m"/>
    <w:basedOn w:val="Normal"/>
    <w:rsid w:val="00DB403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rsid w:val="00DB403C"/>
  </w:style>
  <w:style w:type="character" w:styleId="Strong">
    <w:name w:val="Strong"/>
    <w:qFormat/>
    <w:rsid w:val="00DB403C"/>
    <w:rPr>
      <w:b/>
      <w:bCs/>
    </w:rPr>
  </w:style>
  <w:style w:type="character" w:customStyle="1" w:styleId="search2">
    <w:name w:val="search2"/>
    <w:rsid w:val="00DB403C"/>
  </w:style>
  <w:style w:type="character" w:customStyle="1" w:styleId="search3">
    <w:name w:val="search3"/>
    <w:rsid w:val="00DB403C"/>
  </w:style>
  <w:style w:type="character" w:styleId="Emphasis">
    <w:name w:val="Emphasis"/>
    <w:uiPriority w:val="20"/>
    <w:qFormat/>
    <w:rsid w:val="00DB403C"/>
    <w:rPr>
      <w:i/>
      <w:iCs/>
    </w:rPr>
  </w:style>
  <w:style w:type="character" w:customStyle="1" w:styleId="search1">
    <w:name w:val="search1"/>
    <w:rsid w:val="00DB403C"/>
  </w:style>
  <w:style w:type="paragraph" w:customStyle="1" w:styleId="CharChar9CharCharCharChar">
    <w:name w:val="Char Char9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TitleChar1">
    <w:name w:val="Title Char1"/>
    <w:aliases w:val="Char Char Char"/>
    <w:locked/>
    <w:rsid w:val="00DB403C"/>
    <w:rPr>
      <w:rFonts w:ascii="Times New Roman" w:eastAsia="Times New Roman" w:hAnsi="Times New Roman" w:cs="Times New Roman"/>
      <w:b/>
      <w:sz w:val="28"/>
      <w:szCs w:val="20"/>
    </w:rPr>
  </w:style>
  <w:style w:type="character" w:customStyle="1" w:styleId="Char1CharCharChar">
    <w:name w:val="Char1 Char Char Char"/>
    <w:aliases w:val=" Char1 Char Char1, Char2 Char Char Char, Char2 Char,Char2 Знак Знак Char, Char1 Знак Знак Char,Char2 Знак Char, Char1 Char1, Char2 Char Char1, Char2 Char1"/>
    <w:rsid w:val="00DB403C"/>
    <w:rPr>
      <w:rFonts w:ascii="Times New Roman" w:eastAsia="Times New Roman" w:hAnsi="Times New Roman" w:cs="Times New Roman"/>
      <w:sz w:val="16"/>
      <w:szCs w:val="16"/>
    </w:rPr>
  </w:style>
  <w:style w:type="paragraph" w:customStyle="1" w:styleId="23">
    <w:name w:val="Без разредка2"/>
    <w:aliases w:val="Heading1,Гл.т."/>
    <w:rsid w:val="00DB403C"/>
    <w:pPr>
      <w:spacing w:after="0" w:line="240" w:lineRule="auto"/>
    </w:pPr>
    <w:rPr>
      <w:rFonts w:ascii="Times New Roman" w:eastAsia="Times New Roman" w:hAnsi="Times New Roman" w:cs="Times New Roman"/>
      <w:sz w:val="24"/>
      <w:szCs w:val="24"/>
      <w:lang w:val="en-US"/>
    </w:rPr>
  </w:style>
  <w:style w:type="paragraph" w:customStyle="1" w:styleId="Style">
    <w:name w:val="Style"/>
    <w:rsid w:val="00DB403C"/>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lang w:eastAsia="bg-BG"/>
    </w:rPr>
  </w:style>
  <w:style w:type="character" w:customStyle="1" w:styleId="Bodytext4">
    <w:name w:val="Body text (4)_"/>
    <w:link w:val="Bodytext41"/>
    <w:locked/>
    <w:rsid w:val="00DB403C"/>
    <w:rPr>
      <w:rFonts w:ascii="Verdana" w:hAnsi="Verdana"/>
      <w:i/>
      <w:sz w:val="18"/>
      <w:shd w:val="clear" w:color="auto" w:fill="FFFFFF"/>
    </w:rPr>
  </w:style>
  <w:style w:type="paragraph" w:customStyle="1" w:styleId="Bodytext41">
    <w:name w:val="Body text (4)1"/>
    <w:basedOn w:val="Normal"/>
    <w:link w:val="Bodytext4"/>
    <w:rsid w:val="00DB403C"/>
    <w:pPr>
      <w:shd w:val="clear" w:color="auto" w:fill="FFFFFF"/>
      <w:spacing w:after="1260" w:line="226" w:lineRule="exact"/>
      <w:ind w:hanging="280"/>
    </w:pPr>
    <w:rPr>
      <w:rFonts w:ascii="Verdana" w:hAnsi="Verdana"/>
      <w:i/>
      <w:sz w:val="18"/>
      <w:shd w:val="clear" w:color="auto" w:fill="FFFFFF"/>
    </w:rPr>
  </w:style>
  <w:style w:type="character" w:customStyle="1" w:styleId="BodytextBold7">
    <w:name w:val="Body text + Bold7"/>
    <w:rsid w:val="00DB403C"/>
    <w:rPr>
      <w:rFonts w:ascii="Verdana" w:hAnsi="Verdana"/>
      <w:b/>
      <w:sz w:val="18"/>
      <w:shd w:val="clear" w:color="auto" w:fill="FFFFFF"/>
    </w:rPr>
  </w:style>
  <w:style w:type="character" w:customStyle="1" w:styleId="st">
    <w:name w:val="st"/>
    <w:rsid w:val="00DB403C"/>
  </w:style>
  <w:style w:type="character" w:customStyle="1" w:styleId="FontStyle14">
    <w:name w:val="Font Style14"/>
    <w:rsid w:val="00DB403C"/>
    <w:rPr>
      <w:rFonts w:ascii="Times New Roman" w:hAnsi="Times New Roman" w:cs="Times New Roman"/>
      <w:sz w:val="22"/>
      <w:szCs w:val="22"/>
    </w:rPr>
  </w:style>
  <w:style w:type="paragraph" w:customStyle="1" w:styleId="1-11">
    <w:name w:val="Средно оцветяване 1 - Акцент 11"/>
    <w:link w:val="1-1"/>
    <w:qFormat/>
    <w:rsid w:val="00DB403C"/>
    <w:pPr>
      <w:spacing w:after="0" w:line="240" w:lineRule="auto"/>
    </w:pPr>
    <w:rPr>
      <w:rFonts w:ascii="Calibri" w:eastAsia="Times New Roman" w:hAnsi="Calibri" w:cs="Times New Roman"/>
      <w:lang w:eastAsia="bg-BG"/>
    </w:rPr>
  </w:style>
  <w:style w:type="character" w:customStyle="1" w:styleId="1-1">
    <w:name w:val="Средно оцветяване 1 - Акцент 1 Знак"/>
    <w:link w:val="1-11"/>
    <w:rsid w:val="00DB403C"/>
    <w:rPr>
      <w:rFonts w:ascii="Calibri" w:eastAsia="Times New Roman" w:hAnsi="Calibri" w:cs="Times New Roman"/>
      <w:lang w:eastAsia="bg-BG"/>
    </w:rPr>
  </w:style>
  <w:style w:type="numbering" w:customStyle="1" w:styleId="NoList1">
    <w:name w:val="No List1"/>
    <w:next w:val="NoList"/>
    <w:uiPriority w:val="99"/>
    <w:semiHidden/>
    <w:unhideWhenUsed/>
    <w:rsid w:val="00DB403C"/>
  </w:style>
  <w:style w:type="paragraph" w:customStyle="1" w:styleId="TOCHeading1">
    <w:name w:val="TOC Heading1"/>
    <w:basedOn w:val="Heading1"/>
    <w:next w:val="Normal"/>
    <w:uiPriority w:val="39"/>
    <w:qFormat/>
    <w:rsid w:val="00DB403C"/>
    <w:pPr>
      <w:keepLines/>
      <w:numPr>
        <w:numId w:val="1"/>
      </w:numPr>
      <w:spacing w:before="120"/>
      <w:jc w:val="both"/>
      <w:outlineLvl w:val="9"/>
    </w:pPr>
    <w:rPr>
      <w:rFonts w:ascii="Arial" w:eastAsia="Calibri" w:hAnsi="Arial" w:cs="Arial"/>
      <w:bCs/>
      <w:color w:val="365F91"/>
      <w:sz w:val="22"/>
      <w:szCs w:val="22"/>
      <w:u w:val="none"/>
      <w:lang w:val="en-US" w:eastAsia="ja-JP"/>
    </w:rPr>
  </w:style>
  <w:style w:type="paragraph" w:styleId="TOC2">
    <w:name w:val="toc 2"/>
    <w:basedOn w:val="Normal"/>
    <w:next w:val="Normal"/>
    <w:autoRedefine/>
    <w:uiPriority w:val="39"/>
    <w:rsid w:val="00DB403C"/>
    <w:pPr>
      <w:spacing w:before="120" w:after="100" w:line="240" w:lineRule="auto"/>
      <w:ind w:left="220" w:firstLine="567"/>
      <w:jc w:val="both"/>
    </w:pPr>
    <w:rPr>
      <w:rFonts w:ascii="Arial" w:eastAsia="Times New Roman" w:hAnsi="Arial" w:cs="Times New Roman"/>
      <w:sz w:val="20"/>
    </w:rPr>
  </w:style>
  <w:style w:type="paragraph" w:styleId="TOC3">
    <w:name w:val="toc 3"/>
    <w:basedOn w:val="Normal"/>
    <w:next w:val="Normal"/>
    <w:autoRedefine/>
    <w:uiPriority w:val="39"/>
    <w:rsid w:val="00DB403C"/>
    <w:pPr>
      <w:spacing w:before="120" w:after="100" w:line="240" w:lineRule="auto"/>
      <w:ind w:left="440" w:firstLine="567"/>
      <w:jc w:val="both"/>
    </w:pPr>
    <w:rPr>
      <w:rFonts w:ascii="Arial" w:eastAsia="Times New Roman" w:hAnsi="Arial" w:cs="Times New Roman"/>
      <w:sz w:val="20"/>
    </w:rPr>
  </w:style>
  <w:style w:type="character" w:customStyle="1" w:styleId="FontStyle13">
    <w:name w:val="Font Style13"/>
    <w:rsid w:val="00DB403C"/>
    <w:rPr>
      <w:rFonts w:ascii="Times New Roman" w:hAnsi="Times New Roman"/>
      <w:sz w:val="24"/>
    </w:rPr>
  </w:style>
  <w:style w:type="table" w:customStyle="1" w:styleId="TableGrid1">
    <w:name w:val="Table Grid1"/>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11">
    <w:name w:val="Light List - Accent 11"/>
    <w:uiPriority w:val="99"/>
    <w:rsid w:val="00DB403C"/>
    <w:pPr>
      <w:spacing w:after="0" w:line="240" w:lineRule="auto"/>
    </w:pPr>
    <w:rPr>
      <w:rFonts w:ascii="Calibri" w:eastAsia="Times New Roman" w:hAnsi="Calibri" w:cs="Times New Roman"/>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Shading2">
    <w:name w:val="Light Shading2"/>
    <w:basedOn w:val="TableNormal"/>
    <w:uiPriority w:val="99"/>
    <w:rsid w:val="00DB403C"/>
    <w:pPr>
      <w:spacing w:after="0" w:line="240" w:lineRule="auto"/>
    </w:pPr>
    <w:rPr>
      <w:rFonts w:ascii="Calibri" w:eastAsia="Batang" w:hAnsi="Calibri" w:cs="Times New Roman"/>
      <w:color w:val="000000"/>
      <w:sz w:val="20"/>
      <w:szCs w:val="20"/>
      <w:lang w:eastAsia="bg-BG"/>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character" w:customStyle="1" w:styleId="IntenseEmphasis1">
    <w:name w:val="Intense Emphasis1"/>
    <w:uiPriority w:val="21"/>
    <w:qFormat/>
    <w:rsid w:val="00DB403C"/>
    <w:rPr>
      <w:rFonts w:ascii="Arial" w:hAnsi="Arial" w:cs="Times New Roman"/>
      <w:i/>
      <w:sz w:val="16"/>
      <w:lang w:val="bg-BG" w:eastAsia="bg-BG"/>
    </w:rPr>
  </w:style>
  <w:style w:type="paragraph" w:customStyle="1" w:styleId="a3">
    <w:name w:val="ТАБЛИЦА"/>
    <w:basedOn w:val="Normal"/>
    <w:qFormat/>
    <w:rsid w:val="00DB403C"/>
    <w:pPr>
      <w:spacing w:before="120" w:after="0" w:line="240" w:lineRule="auto"/>
      <w:jc w:val="both"/>
    </w:pPr>
    <w:rPr>
      <w:rFonts w:ascii="Arial" w:eastAsia="Batang" w:hAnsi="Arial" w:cs="Arial"/>
      <w:bCs/>
      <w:sz w:val="20"/>
    </w:rPr>
  </w:style>
  <w:style w:type="paragraph" w:styleId="TOC1">
    <w:name w:val="toc 1"/>
    <w:basedOn w:val="Normal"/>
    <w:next w:val="Normal"/>
    <w:autoRedefine/>
    <w:uiPriority w:val="39"/>
    <w:rsid w:val="00DB403C"/>
    <w:pPr>
      <w:spacing w:before="120" w:after="100" w:line="240" w:lineRule="auto"/>
      <w:ind w:firstLine="567"/>
      <w:jc w:val="both"/>
    </w:pPr>
    <w:rPr>
      <w:rFonts w:ascii="Arial" w:eastAsia="Times New Roman" w:hAnsi="Arial" w:cs="Times New Roman"/>
      <w:sz w:val="20"/>
    </w:rPr>
  </w:style>
  <w:style w:type="paragraph" w:customStyle="1" w:styleId="FreeForm">
    <w:name w:val="Free Form"/>
    <w:rsid w:val="00DB403C"/>
    <w:pPr>
      <w:spacing w:after="0" w:line="240" w:lineRule="auto"/>
    </w:pPr>
    <w:rPr>
      <w:rFonts w:ascii="Times New Roman" w:eastAsia="Batang" w:hAnsi="Times New Roman" w:cs="Times New Roman"/>
      <w:color w:val="000000"/>
      <w:sz w:val="20"/>
      <w:szCs w:val="20"/>
      <w:lang w:eastAsia="bg-BG"/>
    </w:rPr>
  </w:style>
  <w:style w:type="character" w:customStyle="1" w:styleId="Hyperlink1">
    <w:name w:val="Hyperlink1"/>
    <w:rsid w:val="00DB403C"/>
    <w:rPr>
      <w:color w:val="0000FF"/>
      <w:sz w:val="20"/>
      <w:u w:val="single"/>
    </w:rPr>
  </w:style>
  <w:style w:type="paragraph" w:customStyle="1" w:styleId="Header1">
    <w:name w:val="Header1"/>
    <w:rsid w:val="00DB403C"/>
    <w:pPr>
      <w:tabs>
        <w:tab w:val="center" w:pos="4536"/>
        <w:tab w:val="right" w:pos="9072"/>
      </w:tabs>
      <w:spacing w:after="0" w:line="240" w:lineRule="auto"/>
    </w:pPr>
    <w:rPr>
      <w:rFonts w:ascii="Times New Roman" w:eastAsia="Batang" w:hAnsi="Times New Roman" w:cs="Times New Roman"/>
      <w:color w:val="000000"/>
      <w:sz w:val="24"/>
      <w:szCs w:val="24"/>
      <w:lang w:eastAsia="bg-BG"/>
    </w:rPr>
  </w:style>
  <w:style w:type="paragraph" w:customStyle="1" w:styleId="Footer1">
    <w:name w:val="Footer1"/>
    <w:rsid w:val="00DB403C"/>
    <w:pPr>
      <w:tabs>
        <w:tab w:val="center" w:pos="4536"/>
        <w:tab w:val="right" w:pos="9072"/>
      </w:tabs>
      <w:spacing w:after="0" w:line="240" w:lineRule="auto"/>
    </w:pPr>
    <w:rPr>
      <w:rFonts w:ascii="Times New Roman" w:eastAsia="Batang" w:hAnsi="Times New Roman" w:cs="Times New Roman"/>
      <w:color w:val="000000"/>
      <w:sz w:val="24"/>
      <w:szCs w:val="24"/>
      <w:lang w:eastAsia="bg-BG"/>
    </w:rPr>
  </w:style>
  <w:style w:type="paragraph" w:customStyle="1" w:styleId="FootnoteTextA">
    <w:name w:val="Footnote Text A"/>
    <w:rsid w:val="00DB403C"/>
    <w:pPr>
      <w:spacing w:after="0" w:line="240" w:lineRule="auto"/>
    </w:pPr>
    <w:rPr>
      <w:rFonts w:ascii="Times New Roman" w:eastAsia="Batang" w:hAnsi="Times New Roman" w:cs="Times New Roman"/>
      <w:color w:val="000000"/>
      <w:sz w:val="20"/>
      <w:szCs w:val="20"/>
      <w:lang w:eastAsia="bg-BG"/>
    </w:rPr>
  </w:style>
  <w:style w:type="character" w:customStyle="1" w:styleId="FootnoteTextChar1">
    <w:name w:val="Footnote Text Char1"/>
    <w:locked/>
    <w:rsid w:val="00DB403C"/>
    <w:rPr>
      <w:rFonts w:ascii="Times New Roman" w:hAnsi="Times New Roman"/>
      <w:sz w:val="20"/>
      <w:lang w:eastAsia="bg-BG"/>
    </w:rPr>
  </w:style>
  <w:style w:type="character" w:customStyle="1" w:styleId="itemdescriptiontext2">
    <w:name w:val="item_description_text2"/>
    <w:rsid w:val="00DB403C"/>
  </w:style>
  <w:style w:type="paragraph" w:customStyle="1" w:styleId="Style13">
    <w:name w:val="Style13"/>
    <w:basedOn w:val="Normal"/>
    <w:rsid w:val="00DB403C"/>
    <w:pPr>
      <w:widowControl w:val="0"/>
      <w:autoSpaceDE w:val="0"/>
      <w:autoSpaceDN w:val="0"/>
      <w:adjustRightInd w:val="0"/>
      <w:spacing w:before="120" w:after="0" w:line="275" w:lineRule="exact"/>
      <w:ind w:firstLine="567"/>
      <w:jc w:val="both"/>
    </w:pPr>
    <w:rPr>
      <w:rFonts w:ascii="Times New Roman" w:eastAsia="Times New Roman" w:hAnsi="Times New Roman" w:cs="Times New Roman"/>
      <w:sz w:val="24"/>
      <w:szCs w:val="24"/>
      <w:lang w:val="en-US"/>
    </w:rPr>
  </w:style>
  <w:style w:type="character" w:customStyle="1" w:styleId="FontStyle20">
    <w:name w:val="Font Style20"/>
    <w:rsid w:val="00DB403C"/>
    <w:rPr>
      <w:rFonts w:ascii="Times New Roman" w:hAnsi="Times New Roman"/>
      <w:sz w:val="22"/>
    </w:rPr>
  </w:style>
  <w:style w:type="paragraph" w:customStyle="1" w:styleId="CharCharCharCharChar">
    <w:name w:val="Char Char Char Знак Char Char Знак"/>
    <w:basedOn w:val="Normal"/>
    <w:semiHidden/>
    <w:rsid w:val="00DB403C"/>
    <w:pPr>
      <w:tabs>
        <w:tab w:val="left" w:pos="709"/>
      </w:tabs>
      <w:spacing w:before="120" w:after="0" w:line="240" w:lineRule="auto"/>
      <w:ind w:firstLine="567"/>
      <w:jc w:val="both"/>
    </w:pPr>
    <w:rPr>
      <w:rFonts w:ascii="Futura Bk" w:eastAsia="Times New Roman" w:hAnsi="Futura Bk" w:cs="Times New Roman"/>
      <w:sz w:val="24"/>
      <w:szCs w:val="24"/>
      <w:lang w:val="pl-PL" w:eastAsia="pl-PL"/>
    </w:rPr>
  </w:style>
  <w:style w:type="paragraph" w:styleId="TOC4">
    <w:name w:val="toc 4"/>
    <w:basedOn w:val="Normal"/>
    <w:next w:val="Normal"/>
    <w:autoRedefine/>
    <w:uiPriority w:val="39"/>
    <w:rsid w:val="00DB403C"/>
    <w:pPr>
      <w:spacing w:before="120" w:after="100" w:line="240" w:lineRule="auto"/>
      <w:ind w:left="660" w:firstLine="567"/>
      <w:jc w:val="both"/>
    </w:pPr>
    <w:rPr>
      <w:rFonts w:ascii="Arial" w:eastAsia="Times New Roman" w:hAnsi="Arial" w:cs="Arial"/>
      <w:sz w:val="20"/>
      <w:lang w:eastAsia="bg-BG"/>
    </w:rPr>
  </w:style>
  <w:style w:type="paragraph" w:styleId="TOC5">
    <w:name w:val="toc 5"/>
    <w:basedOn w:val="Normal"/>
    <w:next w:val="Normal"/>
    <w:autoRedefine/>
    <w:uiPriority w:val="39"/>
    <w:rsid w:val="00DB403C"/>
    <w:pPr>
      <w:spacing w:before="120" w:after="100" w:line="240" w:lineRule="auto"/>
      <w:ind w:left="880" w:firstLine="567"/>
      <w:jc w:val="both"/>
    </w:pPr>
    <w:rPr>
      <w:rFonts w:ascii="Arial" w:eastAsia="Times New Roman" w:hAnsi="Arial" w:cs="Arial"/>
      <w:lang w:eastAsia="bg-BG"/>
    </w:rPr>
  </w:style>
  <w:style w:type="paragraph" w:styleId="TOC6">
    <w:name w:val="toc 6"/>
    <w:basedOn w:val="Normal"/>
    <w:next w:val="Normal"/>
    <w:autoRedefine/>
    <w:uiPriority w:val="39"/>
    <w:rsid w:val="00DB403C"/>
    <w:pPr>
      <w:spacing w:before="120" w:after="100" w:line="240" w:lineRule="auto"/>
      <w:ind w:left="1100" w:firstLine="567"/>
      <w:jc w:val="both"/>
    </w:pPr>
    <w:rPr>
      <w:rFonts w:ascii="Arial" w:eastAsia="Times New Roman" w:hAnsi="Arial" w:cs="Arial"/>
      <w:lang w:eastAsia="bg-BG"/>
    </w:rPr>
  </w:style>
  <w:style w:type="paragraph" w:styleId="TOC7">
    <w:name w:val="toc 7"/>
    <w:basedOn w:val="Normal"/>
    <w:next w:val="Normal"/>
    <w:autoRedefine/>
    <w:uiPriority w:val="39"/>
    <w:rsid w:val="00DB403C"/>
    <w:pPr>
      <w:spacing w:before="120" w:after="100" w:line="240" w:lineRule="auto"/>
      <w:ind w:left="1320" w:firstLine="567"/>
      <w:jc w:val="both"/>
    </w:pPr>
    <w:rPr>
      <w:rFonts w:ascii="Arial" w:eastAsia="Times New Roman" w:hAnsi="Arial" w:cs="Arial"/>
      <w:lang w:eastAsia="bg-BG"/>
    </w:rPr>
  </w:style>
  <w:style w:type="paragraph" w:styleId="TOC8">
    <w:name w:val="toc 8"/>
    <w:basedOn w:val="Normal"/>
    <w:next w:val="Normal"/>
    <w:autoRedefine/>
    <w:uiPriority w:val="39"/>
    <w:rsid w:val="00DB403C"/>
    <w:pPr>
      <w:spacing w:before="120" w:after="100" w:line="240" w:lineRule="auto"/>
      <w:ind w:left="1540" w:firstLine="567"/>
      <w:jc w:val="both"/>
    </w:pPr>
    <w:rPr>
      <w:rFonts w:ascii="Arial" w:eastAsia="Times New Roman" w:hAnsi="Arial" w:cs="Arial"/>
      <w:lang w:eastAsia="bg-BG"/>
    </w:rPr>
  </w:style>
  <w:style w:type="paragraph" w:styleId="TOC9">
    <w:name w:val="toc 9"/>
    <w:basedOn w:val="Normal"/>
    <w:next w:val="Normal"/>
    <w:autoRedefine/>
    <w:uiPriority w:val="39"/>
    <w:rsid w:val="00DB403C"/>
    <w:pPr>
      <w:spacing w:before="120" w:after="100" w:line="240" w:lineRule="auto"/>
      <w:ind w:left="1760" w:firstLine="567"/>
      <w:jc w:val="both"/>
    </w:pPr>
    <w:rPr>
      <w:rFonts w:ascii="Arial" w:eastAsia="Times New Roman" w:hAnsi="Arial" w:cs="Arial"/>
      <w:lang w:eastAsia="bg-BG"/>
    </w:rPr>
  </w:style>
  <w:style w:type="paragraph" w:styleId="Caption">
    <w:name w:val="caption"/>
    <w:aliases w:val="ФИГУРА"/>
    <w:basedOn w:val="Normal"/>
    <w:next w:val="Normal"/>
    <w:qFormat/>
    <w:rsid w:val="00DB403C"/>
    <w:pPr>
      <w:keepNext/>
      <w:spacing w:before="120" w:after="0" w:line="240" w:lineRule="auto"/>
      <w:ind w:firstLine="567"/>
      <w:jc w:val="both"/>
    </w:pPr>
    <w:rPr>
      <w:rFonts w:ascii="Arial" w:eastAsia="Batang" w:hAnsi="Arial" w:cs="Arial"/>
      <w:bCs/>
      <w:i/>
      <w:sz w:val="20"/>
      <w:szCs w:val="20"/>
    </w:rPr>
  </w:style>
  <w:style w:type="paragraph" w:styleId="Subtitle">
    <w:name w:val="Subtitle"/>
    <w:basedOn w:val="Normal"/>
    <w:next w:val="Normal"/>
    <w:link w:val="SubtitleChar"/>
    <w:qFormat/>
    <w:rsid w:val="00DB403C"/>
    <w:pPr>
      <w:tabs>
        <w:tab w:val="center" w:pos="4536"/>
        <w:tab w:val="right" w:pos="9072"/>
      </w:tabs>
      <w:suppressAutoHyphens/>
      <w:spacing w:before="120" w:after="0" w:line="240" w:lineRule="auto"/>
      <w:ind w:firstLine="567"/>
    </w:pPr>
    <w:rPr>
      <w:rFonts w:ascii="Arial" w:eastAsia="Batang" w:hAnsi="Arial" w:cs="Times New Roman"/>
      <w:b/>
      <w:color w:val="002060"/>
      <w:sz w:val="14"/>
      <w:szCs w:val="14"/>
      <w:lang w:eastAsia="ar-SA"/>
    </w:rPr>
  </w:style>
  <w:style w:type="character" w:customStyle="1" w:styleId="SubtitleChar">
    <w:name w:val="Subtitle Char"/>
    <w:basedOn w:val="DefaultParagraphFont"/>
    <w:link w:val="Subtitle"/>
    <w:rsid w:val="00DB403C"/>
    <w:rPr>
      <w:rFonts w:ascii="Arial" w:eastAsia="Batang" w:hAnsi="Arial" w:cs="Times New Roman"/>
      <w:b/>
      <w:color w:val="002060"/>
      <w:sz w:val="14"/>
      <w:szCs w:val="14"/>
      <w:lang w:eastAsia="ar-SA"/>
    </w:rPr>
  </w:style>
  <w:style w:type="character" w:customStyle="1" w:styleId="SubtleEmphasis1">
    <w:name w:val="Subtle Emphasis1"/>
    <w:uiPriority w:val="19"/>
    <w:qFormat/>
    <w:rsid w:val="00DB403C"/>
    <w:rPr>
      <w:rFonts w:cs="Times New Roman"/>
    </w:rPr>
  </w:style>
  <w:style w:type="table" w:customStyle="1" w:styleId="LightList-Accent13">
    <w:name w:val="Light List - Accent 13"/>
    <w:basedOn w:val="TableNormal"/>
    <w:uiPriority w:val="99"/>
    <w:rsid w:val="00DB403C"/>
    <w:pPr>
      <w:spacing w:after="0" w:line="240" w:lineRule="auto"/>
    </w:pPr>
    <w:rPr>
      <w:rFonts w:ascii="Arial" w:eastAsia="Batang" w:hAnsi="Arial" w:cs="Times New Roman"/>
      <w:sz w:val="20"/>
      <w:szCs w:val="20"/>
      <w:lang w:eastAsia="bg-BG"/>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TableofFigures">
    <w:name w:val="table of figures"/>
    <w:basedOn w:val="Normal"/>
    <w:next w:val="Normal"/>
    <w:uiPriority w:val="99"/>
    <w:rsid w:val="00DB403C"/>
    <w:pPr>
      <w:spacing w:before="120" w:after="0" w:line="240" w:lineRule="auto"/>
      <w:ind w:firstLine="567"/>
      <w:jc w:val="both"/>
    </w:pPr>
    <w:rPr>
      <w:rFonts w:ascii="Arial" w:eastAsia="Batang" w:hAnsi="Arial" w:cs="Arial"/>
      <w:sz w:val="20"/>
    </w:rPr>
  </w:style>
  <w:style w:type="table" w:customStyle="1" w:styleId="LightList2">
    <w:name w:val="Light List2"/>
    <w:basedOn w:val="TableNormal"/>
    <w:uiPriority w:val="99"/>
    <w:rsid w:val="00DB403C"/>
    <w:pPr>
      <w:spacing w:after="0" w:line="240" w:lineRule="auto"/>
    </w:pPr>
    <w:rPr>
      <w:rFonts w:ascii="Calibri" w:eastAsia="Batang" w:hAnsi="Calibri" w:cs="Times New Roman"/>
      <w:sz w:val="20"/>
      <w:szCs w:val="20"/>
      <w:lang w:eastAsia="bg-BG"/>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MediumList1-Accent3">
    <w:name w:val="Medium List 1 Accent 3"/>
    <w:basedOn w:val="TableNormal"/>
    <w:uiPriority w:val="99"/>
    <w:rsid w:val="00DB403C"/>
    <w:pPr>
      <w:spacing w:after="0" w:line="240" w:lineRule="auto"/>
    </w:pPr>
    <w:rPr>
      <w:rFonts w:ascii="Calibri" w:eastAsia="Batang" w:hAnsi="Calibri" w:cs="Times New Roman"/>
      <w:sz w:val="20"/>
      <w:szCs w:val="20"/>
      <w:lang w:eastAsia="bg-BG"/>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Style1">
    <w:name w:val="Style1"/>
    <w:basedOn w:val="LightList-Accent13"/>
    <w:uiPriority w:val="99"/>
    <w:rsid w:val="00DB403C"/>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blStylePr w:type="firstRow">
      <w:pPr>
        <w:keepNext/>
        <w:spacing w:before="0" w:beforeAutospacing="0" w:after="0" w:afterAutospacing="0"/>
        <w:jc w:val="left"/>
      </w:pPr>
      <w:rPr>
        <w:rFonts w:ascii="Arial" w:hAnsi="Arial" w:cs="Times New Roman"/>
        <w:b/>
        <w:bCs/>
        <w:color w:val="FFFFFF"/>
        <w:sz w:val="20"/>
      </w:rPr>
      <w:tblPr/>
      <w:trPr>
        <w:cantSplit/>
        <w:tblHeader/>
      </w:trPr>
      <w:tcPr>
        <w:tcBorders>
          <w:top w:val="single" w:sz="4" w:space="0" w:color="4F81BD"/>
          <w:left w:val="single" w:sz="4" w:space="0" w:color="4F81BD"/>
          <w:bottom w:val="single" w:sz="4" w:space="0" w:color="4F81BD"/>
          <w:right w:val="single" w:sz="4" w:space="0" w:color="4F81BD"/>
          <w:insideH w:val="single" w:sz="4" w:space="0" w:color="FFFFFF"/>
          <w:insideV w:val="single" w:sz="4" w:space="0" w:color="FFFFFF"/>
        </w:tcBorders>
        <w:shd w:val="clear" w:color="auto" w:fill="4F81BD"/>
      </w:tcPr>
    </w:tblStylePr>
    <w:tblStylePr w:type="lastRow">
      <w:pPr>
        <w:spacing w:before="0" w:after="0"/>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val="0"/>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EndnoteText">
    <w:name w:val="endnote text"/>
    <w:basedOn w:val="Normal"/>
    <w:link w:val="EndnoteTextChar"/>
    <w:rsid w:val="00DB403C"/>
    <w:pPr>
      <w:spacing w:before="120" w:after="0" w:line="240" w:lineRule="auto"/>
      <w:ind w:firstLine="567"/>
      <w:jc w:val="both"/>
    </w:pPr>
    <w:rPr>
      <w:rFonts w:ascii="Arial" w:eastAsia="Batang" w:hAnsi="Arial" w:cs="Times New Roman"/>
      <w:sz w:val="20"/>
      <w:szCs w:val="20"/>
    </w:rPr>
  </w:style>
  <w:style w:type="character" w:customStyle="1" w:styleId="EndnoteTextChar">
    <w:name w:val="Endnote Text Char"/>
    <w:basedOn w:val="DefaultParagraphFont"/>
    <w:link w:val="EndnoteText"/>
    <w:rsid w:val="00DB403C"/>
    <w:rPr>
      <w:rFonts w:ascii="Arial" w:eastAsia="Batang" w:hAnsi="Arial" w:cs="Times New Roman"/>
      <w:sz w:val="20"/>
      <w:szCs w:val="20"/>
    </w:rPr>
  </w:style>
  <w:style w:type="paragraph" w:customStyle="1" w:styleId="Body">
    <w:name w:val="Body"/>
    <w:link w:val="BodyChar"/>
    <w:rsid w:val="00DB403C"/>
    <w:pPr>
      <w:spacing w:after="0" w:line="240" w:lineRule="auto"/>
    </w:pPr>
    <w:rPr>
      <w:rFonts w:ascii="Arial Unicode MS" w:eastAsia="Arial Unicode MS" w:hAnsi="Times New Roman" w:cs="Times New Roman"/>
      <w:color w:val="000000"/>
      <w:sz w:val="24"/>
      <w:szCs w:val="24"/>
      <w:u w:color="000000"/>
      <w:lang w:val="ru-RU" w:eastAsia="bg-BG"/>
    </w:rPr>
  </w:style>
  <w:style w:type="character" w:customStyle="1" w:styleId="12">
    <w:name w:val="Заглавие на книга1"/>
    <w:aliases w:val="ЗАГЛАВИЕ ДОКУМЕНТ"/>
    <w:uiPriority w:val="33"/>
    <w:qFormat/>
    <w:rsid w:val="00DB403C"/>
    <w:rPr>
      <w:rFonts w:ascii="Arial" w:hAnsi="Arial" w:cs="Times New Roman"/>
      <w:b/>
      <w:color w:val="1F497D"/>
      <w:sz w:val="22"/>
    </w:rPr>
  </w:style>
  <w:style w:type="paragraph" w:customStyle="1" w:styleId="CharCharCharCharChar1">
    <w:name w:val="Char Char Char Знак Char Char Знак1"/>
    <w:basedOn w:val="Normal"/>
    <w:uiPriority w:val="99"/>
    <w:semiHidden/>
    <w:rsid w:val="00DB403C"/>
    <w:pPr>
      <w:tabs>
        <w:tab w:val="left" w:pos="709"/>
      </w:tabs>
      <w:spacing w:before="120" w:after="0" w:line="240" w:lineRule="auto"/>
    </w:pPr>
    <w:rPr>
      <w:rFonts w:ascii="Futura Bk" w:eastAsia="Times New Roman" w:hAnsi="Futura Bk" w:cs="Times New Roman"/>
      <w:sz w:val="24"/>
      <w:szCs w:val="24"/>
      <w:lang w:val="pl-PL" w:eastAsia="pl-PL"/>
    </w:rPr>
  </w:style>
  <w:style w:type="paragraph" w:customStyle="1" w:styleId="PreformattedText">
    <w:name w:val="Preformatted Text"/>
    <w:basedOn w:val="Normal"/>
    <w:rsid w:val="00DB403C"/>
    <w:pPr>
      <w:widowControl w:val="0"/>
      <w:autoSpaceDN w:val="0"/>
      <w:adjustRightInd w:val="0"/>
      <w:spacing w:before="120" w:after="0" w:line="240" w:lineRule="auto"/>
    </w:pPr>
    <w:rPr>
      <w:rFonts w:ascii="Courier New" w:eastAsia="Times New Roman" w:hAnsi="Courier New" w:cs="Courier New"/>
      <w:sz w:val="20"/>
      <w:szCs w:val="20"/>
    </w:rPr>
  </w:style>
  <w:style w:type="character" w:customStyle="1" w:styleId="IntenseReference1">
    <w:name w:val="Intense Reference1"/>
    <w:uiPriority w:val="32"/>
    <w:qFormat/>
    <w:rsid w:val="00DB403C"/>
    <w:rPr>
      <w:rFonts w:cs="Times New Roman"/>
      <w:b/>
      <w:bCs/>
      <w:smallCaps/>
      <w:color w:val="C0504D"/>
      <w:spacing w:val="5"/>
      <w:u w:val="single"/>
    </w:rPr>
  </w:style>
  <w:style w:type="paragraph" w:customStyle="1" w:styleId="a4">
    <w:name w:val="СЪДЪРЖАНИЕ"/>
    <w:basedOn w:val="TableofFigures"/>
    <w:qFormat/>
    <w:rsid w:val="00DB403C"/>
    <w:pPr>
      <w:tabs>
        <w:tab w:val="right" w:leader="dot" w:pos="9911"/>
      </w:tabs>
      <w:ind w:firstLine="0"/>
    </w:pPr>
  </w:style>
  <w:style w:type="paragraph" w:customStyle="1" w:styleId="Normalbold">
    <w:name w:val="Normal bold"/>
    <w:basedOn w:val="Normal"/>
    <w:qFormat/>
    <w:rsid w:val="00DB403C"/>
    <w:pPr>
      <w:spacing w:before="120" w:after="0" w:line="240" w:lineRule="auto"/>
      <w:ind w:firstLine="567"/>
      <w:jc w:val="both"/>
    </w:pPr>
    <w:rPr>
      <w:rFonts w:ascii="Arial" w:eastAsia="Batang" w:hAnsi="Arial" w:cs="Arial"/>
      <w:b/>
    </w:rPr>
  </w:style>
  <w:style w:type="paragraph" w:customStyle="1" w:styleId="6">
    <w:name w:val="ЗАГЛАВИЕ 6"/>
    <w:basedOn w:val="Normal"/>
    <w:link w:val="6Char"/>
    <w:qFormat/>
    <w:rsid w:val="00DB403C"/>
    <w:pPr>
      <w:spacing w:before="120" w:after="0" w:line="240" w:lineRule="auto"/>
      <w:ind w:left="142" w:firstLine="709"/>
      <w:jc w:val="both"/>
    </w:pPr>
    <w:rPr>
      <w:rFonts w:ascii="Arial Bold" w:eastAsia="Batang" w:hAnsi="Arial Bold" w:cs="Times New Roman"/>
      <w:b/>
      <w:color w:val="4F81BD"/>
    </w:rPr>
  </w:style>
  <w:style w:type="character" w:customStyle="1" w:styleId="6Char">
    <w:name w:val="ЗАГЛАВИЕ 6 Char"/>
    <w:link w:val="6"/>
    <w:locked/>
    <w:rsid w:val="00DB403C"/>
    <w:rPr>
      <w:rFonts w:ascii="Arial Bold" w:eastAsia="Batang" w:hAnsi="Arial Bold" w:cs="Times New Roman"/>
      <w:b/>
      <w:color w:val="4F81BD"/>
    </w:rPr>
  </w:style>
  <w:style w:type="paragraph" w:customStyle="1" w:styleId="1">
    <w:name w:val="1.НЕСЕБЪР"/>
    <w:basedOn w:val="Normal"/>
    <w:rsid w:val="00DB403C"/>
    <w:pPr>
      <w:numPr>
        <w:numId w:val="14"/>
      </w:numPr>
      <w:spacing w:before="120" w:after="120" w:line="240" w:lineRule="auto"/>
      <w:ind w:left="1418" w:hanging="567"/>
      <w:jc w:val="both"/>
    </w:pPr>
    <w:rPr>
      <w:rFonts w:ascii="Arial" w:eastAsia="Times New Roman" w:hAnsi="Arial" w:cs="Arial"/>
      <w:b/>
      <w:sz w:val="28"/>
      <w:szCs w:val="24"/>
      <w:lang w:eastAsia="bg-BG"/>
    </w:rPr>
  </w:style>
  <w:style w:type="paragraph" w:customStyle="1" w:styleId="2">
    <w:name w:val="2.НЕСЕБЪР"/>
    <w:basedOn w:val="1"/>
    <w:qFormat/>
    <w:rsid w:val="00DB403C"/>
    <w:pPr>
      <w:numPr>
        <w:ilvl w:val="1"/>
      </w:numPr>
      <w:ind w:left="1571"/>
    </w:pPr>
    <w:rPr>
      <w:rFonts w:ascii="Arial Narrow" w:hAnsi="Arial Narrow"/>
      <w:sz w:val="24"/>
    </w:rPr>
  </w:style>
  <w:style w:type="paragraph" w:customStyle="1" w:styleId="3">
    <w:name w:val="3.НЕСЕБЪР"/>
    <w:basedOn w:val="1"/>
    <w:link w:val="3Char"/>
    <w:qFormat/>
    <w:rsid w:val="00DB403C"/>
    <w:pPr>
      <w:numPr>
        <w:ilvl w:val="2"/>
      </w:numPr>
      <w:ind w:left="1571"/>
    </w:pPr>
    <w:rPr>
      <w:rFonts w:ascii="Arial Narrow" w:eastAsia="Batang" w:hAnsi="Arial Narrow" w:cs="Times New Roman"/>
      <w:i/>
      <w:sz w:val="24"/>
      <w:szCs w:val="20"/>
    </w:rPr>
  </w:style>
  <w:style w:type="character" w:customStyle="1" w:styleId="3Char">
    <w:name w:val="3.НЕСЕБЪР Char"/>
    <w:link w:val="3"/>
    <w:locked/>
    <w:rsid w:val="00DB403C"/>
    <w:rPr>
      <w:rFonts w:ascii="Arial Narrow" w:eastAsia="Batang" w:hAnsi="Arial Narrow" w:cs="Times New Roman"/>
      <w:b/>
      <w:i/>
      <w:sz w:val="24"/>
      <w:szCs w:val="20"/>
    </w:rPr>
  </w:style>
  <w:style w:type="paragraph" w:customStyle="1" w:styleId="BULLET">
    <w:name w:val="BULLET"/>
    <w:basedOn w:val="TOC1"/>
    <w:link w:val="BULLETChar"/>
    <w:qFormat/>
    <w:rsid w:val="00DB403C"/>
    <w:pPr>
      <w:numPr>
        <w:numId w:val="15"/>
      </w:numPr>
      <w:overflowPunct w:val="0"/>
      <w:autoSpaceDE w:val="0"/>
      <w:autoSpaceDN w:val="0"/>
      <w:adjustRightInd w:val="0"/>
      <w:spacing w:before="0" w:after="120"/>
      <w:textAlignment w:val="baseline"/>
    </w:pPr>
    <w:rPr>
      <w:rFonts w:eastAsia="Batang"/>
      <w:szCs w:val="20"/>
    </w:rPr>
  </w:style>
  <w:style w:type="character" w:customStyle="1" w:styleId="BULLETChar">
    <w:name w:val="BULLET Char"/>
    <w:link w:val="BULLET"/>
    <w:locked/>
    <w:rsid w:val="00DB403C"/>
    <w:rPr>
      <w:rFonts w:ascii="Arial" w:eastAsia="Batang" w:hAnsi="Arial" w:cs="Times New Roman"/>
      <w:sz w:val="20"/>
      <w:szCs w:val="20"/>
    </w:rPr>
  </w:style>
  <w:style w:type="character" w:customStyle="1" w:styleId="a5">
    <w:name w:val="Основен текст_"/>
    <w:link w:val="13"/>
    <w:locked/>
    <w:rsid w:val="00DB403C"/>
    <w:rPr>
      <w:rFonts w:ascii="Arial" w:hAnsi="Arial"/>
      <w:sz w:val="19"/>
      <w:shd w:val="clear" w:color="auto" w:fill="FFFFFF"/>
    </w:rPr>
  </w:style>
  <w:style w:type="paragraph" w:customStyle="1" w:styleId="13">
    <w:name w:val="Основен текст1"/>
    <w:basedOn w:val="Normal"/>
    <w:link w:val="a5"/>
    <w:rsid w:val="00DB403C"/>
    <w:pPr>
      <w:shd w:val="clear" w:color="auto" w:fill="FFFFFF"/>
      <w:spacing w:before="240" w:after="240" w:line="341" w:lineRule="exact"/>
      <w:ind w:hanging="580"/>
      <w:jc w:val="both"/>
    </w:pPr>
    <w:rPr>
      <w:rFonts w:ascii="Arial" w:hAnsi="Arial"/>
      <w:sz w:val="19"/>
    </w:rPr>
  </w:style>
  <w:style w:type="paragraph" w:customStyle="1" w:styleId="BoldTitle">
    <w:name w:val="Bold Title"/>
    <w:basedOn w:val="Normal"/>
    <w:qFormat/>
    <w:rsid w:val="00DB403C"/>
    <w:pPr>
      <w:tabs>
        <w:tab w:val="left" w:pos="1701"/>
      </w:tabs>
      <w:overflowPunct w:val="0"/>
      <w:autoSpaceDE w:val="0"/>
      <w:autoSpaceDN w:val="0"/>
      <w:adjustRightInd w:val="0"/>
      <w:spacing w:before="240" w:after="120" w:line="240" w:lineRule="auto"/>
      <w:jc w:val="both"/>
      <w:textAlignment w:val="baseline"/>
    </w:pPr>
    <w:rPr>
      <w:rFonts w:ascii="Arial" w:eastAsia="PMingLiU" w:hAnsi="Arial" w:cs="Arial"/>
      <w:b/>
      <w:bCs/>
      <w:lang w:eastAsia="ja-JP"/>
    </w:rPr>
  </w:style>
  <w:style w:type="numbering" w:customStyle="1" w:styleId="List1">
    <w:name w:val="List 1"/>
    <w:rsid w:val="00DB403C"/>
    <w:pPr>
      <w:numPr>
        <w:numId w:val="11"/>
      </w:numPr>
    </w:pPr>
  </w:style>
  <w:style w:type="numbering" w:customStyle="1" w:styleId="List31">
    <w:name w:val="List 31"/>
    <w:rsid w:val="00DB403C"/>
    <w:pPr>
      <w:numPr>
        <w:numId w:val="13"/>
      </w:numPr>
    </w:pPr>
  </w:style>
  <w:style w:type="numbering" w:customStyle="1" w:styleId="List21">
    <w:name w:val="List 21"/>
    <w:rsid w:val="00DB403C"/>
    <w:pPr>
      <w:numPr>
        <w:numId w:val="12"/>
      </w:numPr>
    </w:pPr>
  </w:style>
  <w:style w:type="numbering" w:customStyle="1" w:styleId="List0">
    <w:name w:val="List 0"/>
    <w:rsid w:val="00DB403C"/>
    <w:pPr>
      <w:numPr>
        <w:numId w:val="10"/>
      </w:numPr>
    </w:pPr>
  </w:style>
  <w:style w:type="table" w:customStyle="1" w:styleId="TableGrid2">
    <w:name w:val="Table Grid2"/>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DB403C"/>
  </w:style>
  <w:style w:type="numbering" w:customStyle="1" w:styleId="NoList111">
    <w:name w:val="No List111"/>
    <w:next w:val="NoList"/>
    <w:semiHidden/>
    <w:rsid w:val="00DB403C"/>
  </w:style>
  <w:style w:type="table" w:customStyle="1" w:styleId="TableGrid5">
    <w:name w:val="Table Grid5"/>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111">
    <w:name w:val="Light List - Accent 111"/>
    <w:rsid w:val="00DB403C"/>
    <w:pPr>
      <w:spacing w:after="0" w:line="240" w:lineRule="auto"/>
    </w:pPr>
    <w:rPr>
      <w:rFonts w:ascii="Calibri" w:eastAsia="Times New Roman" w:hAnsi="Calibri" w:cs="Times New Roman"/>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Shading1">
    <w:name w:val="Light Shading1"/>
    <w:basedOn w:val="TableNormal"/>
    <w:next w:val="LightShading2"/>
    <w:uiPriority w:val="60"/>
    <w:rsid w:val="00DB403C"/>
    <w:pPr>
      <w:spacing w:after="0" w:line="240" w:lineRule="auto"/>
    </w:pPr>
    <w:rPr>
      <w:rFonts w:ascii="Calibri" w:eastAsia="Batang"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12">
    <w:name w:val="Light List - Accent 12"/>
    <w:basedOn w:val="TableNormal"/>
    <w:next w:val="LightList-Accent13"/>
    <w:uiPriority w:val="61"/>
    <w:rsid w:val="00DB403C"/>
    <w:pPr>
      <w:spacing w:after="0" w:line="240" w:lineRule="auto"/>
    </w:pPr>
    <w:rPr>
      <w:rFonts w:ascii="Arial" w:eastAsia="Batang" w:hAnsi="Arial" w:cs="Times New Roman"/>
      <w:sz w:val="20"/>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cPr>
      <w:shd w:val="clear" w:color="auto" w:fill="auto"/>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b/>
        <w:bCs/>
      </w:rPr>
      <w:tblPr/>
      <w:tcPr>
        <w:shd w:val="clear" w:color="auto" w:fill="auto"/>
      </w:tc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1">
    <w:name w:val="Light List1"/>
    <w:basedOn w:val="TableNormal"/>
    <w:next w:val="LightList2"/>
    <w:uiPriority w:val="61"/>
    <w:rsid w:val="00DB403C"/>
    <w:pPr>
      <w:spacing w:after="0" w:line="240" w:lineRule="auto"/>
    </w:pPr>
    <w:rPr>
      <w:rFonts w:ascii="Calibri" w:eastAsia="Batang" w:hAnsi="Calibri"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21">
    <w:name w:val="Light List - Accent 21"/>
    <w:basedOn w:val="TableNormal"/>
    <w:next w:val="MediumList1-Accent3"/>
    <w:uiPriority w:val="61"/>
    <w:rsid w:val="00DB403C"/>
    <w:pPr>
      <w:spacing w:after="0" w:line="240" w:lineRule="auto"/>
    </w:pPr>
    <w:rPr>
      <w:rFonts w:ascii="Calibri" w:eastAsia="Batang" w:hAnsi="Calibri" w:cs="Times New Roman"/>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Style11">
    <w:name w:val="Style11"/>
    <w:basedOn w:val="LightList-Accent13"/>
    <w:uiPriority w:val="99"/>
    <w:rsid w:val="00DB403C"/>
    <w:rPr>
      <w:szCs w:val="22"/>
      <w:lang w:eastAsia="en-US"/>
    </w:rPr>
    <w:tblPr>
      <w:tblStyleRowBandSize w:val="1"/>
      <w:tblStyleColBandSize w:val="1"/>
      <w:tblInd w:w="0"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CellMar>
        <w:top w:w="0" w:type="dxa"/>
        <w:left w:w="108" w:type="dxa"/>
        <w:bottom w:w="0" w:type="dxa"/>
        <w:right w:w="108" w:type="dxa"/>
      </w:tblCellMar>
    </w:tblPr>
    <w:tcPr>
      <w:shd w:val="clear" w:color="auto" w:fill="auto"/>
    </w:tcPr>
    <w:tblStylePr w:type="firstRow">
      <w:pPr>
        <w:keepNext/>
        <w:wordWrap/>
        <w:spacing w:before="0" w:beforeAutospacing="0" w:after="0" w:afterAutospacing="0" w:line="240" w:lineRule="auto"/>
        <w:jc w:val="left"/>
      </w:pPr>
      <w:rPr>
        <w:rFonts w:ascii="Arial" w:hAnsi="Arial" w:cs="Times New Roman"/>
        <w:b/>
        <w:bCs/>
        <w:color w:val="FFFFFF"/>
        <w:sz w:val="20"/>
      </w:rPr>
      <w:tblPr/>
      <w:trPr>
        <w:cantSplit/>
        <w:tblHeader/>
      </w:trPr>
      <w:tcPr>
        <w:tcBorders>
          <w:top w:val="single" w:sz="4" w:space="0" w:color="4F81BD"/>
          <w:left w:val="single" w:sz="4" w:space="0" w:color="4F81BD"/>
          <w:bottom w:val="single" w:sz="4" w:space="0" w:color="4F81BD"/>
          <w:right w:val="single" w:sz="4" w:space="0" w:color="4F81BD"/>
          <w:insideH w:val="single" w:sz="4" w:space="0" w:color="FFFFFF"/>
          <w:insideV w:val="single" w:sz="4" w:space="0" w:color="FFFFFF"/>
        </w:tcBorders>
        <w:shd w:val="clear" w:color="auto" w:fill="4F81BD"/>
      </w:tcPr>
    </w:tblStylePr>
    <w:tblStylePr w:type="lastRow">
      <w:pPr>
        <w:spacing w:before="0" w:after="0" w:line="240" w:lineRule="auto"/>
      </w:pPr>
      <w:rPr>
        <w:rFonts w:cs="Times New Roman"/>
        <w:b w:val="0"/>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Arial" w:hAnsi="Arial" w:cs="Times New Roman"/>
        <w:b w:val="0"/>
        <w:bCs/>
      </w:rPr>
      <w:tblPr/>
      <w:tcPr>
        <w:shd w:val="clear" w:color="auto" w:fill="auto"/>
      </w:tcPr>
    </w:tblStylePr>
    <w:tblStylePr w:type="lastCol">
      <w:rPr>
        <w:rFonts w:cs="Times New Roman"/>
        <w:b w:val="0"/>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numbering" w:customStyle="1" w:styleId="List01">
    <w:name w:val="List 01"/>
    <w:rsid w:val="00DB403C"/>
  </w:style>
  <w:style w:type="numbering" w:customStyle="1" w:styleId="List11">
    <w:name w:val="List 11"/>
    <w:rsid w:val="00DB403C"/>
  </w:style>
  <w:style w:type="numbering" w:customStyle="1" w:styleId="List211">
    <w:name w:val="List 211"/>
    <w:basedOn w:val="NoList"/>
    <w:rsid w:val="00DB403C"/>
  </w:style>
  <w:style w:type="numbering" w:customStyle="1" w:styleId="List311">
    <w:name w:val="List 311"/>
    <w:basedOn w:val="NoList"/>
    <w:rsid w:val="00DB403C"/>
  </w:style>
  <w:style w:type="table" w:customStyle="1" w:styleId="TableGrid6">
    <w:name w:val="Table Grid6"/>
    <w:basedOn w:val="TableNormal"/>
    <w:next w:val="TableGrid"/>
    <w:rsid w:val="00DB403C"/>
    <w:pPr>
      <w:spacing w:after="0" w:line="240" w:lineRule="auto"/>
    </w:pPr>
    <w:rPr>
      <w:rFonts w:ascii="Times New Roman" w:eastAsia="Batang"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
    <w:name w:val="Char Char Char Char Char Char Char Char Char Char Char Char Char Char Char Char Char Знак Знак Знак Знак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Heading2Char1">
    <w:name w:val="Heading 2 Char1"/>
    <w:locked/>
    <w:rsid w:val="00DB403C"/>
    <w:rPr>
      <w:rFonts w:ascii="Arial" w:hAnsi="Arial"/>
      <w:b/>
      <w:i/>
      <w:sz w:val="24"/>
      <w:lang w:val="en-GB" w:eastAsia="en-US" w:bidi="ar-SA"/>
    </w:rPr>
  </w:style>
  <w:style w:type="paragraph" w:customStyle="1" w:styleId="CharCharCharCharCharCharCharCharCharCharCharCharCharCharChar">
    <w:name w:val="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table" w:customStyle="1" w:styleId="TableGrid7">
    <w:name w:val="Table Grid7"/>
    <w:basedOn w:val="TableNormal"/>
    <w:next w:val="TableGrid"/>
    <w:rsid w:val="00DB403C"/>
    <w:pPr>
      <w:spacing w:after="0" w:line="240" w:lineRule="auto"/>
    </w:pPr>
    <w:rPr>
      <w:rFonts w:ascii="Times New Roman" w:eastAsia="Times New Roman" w:hAnsi="Times New Roman" w:cs="Times New Roman"/>
      <w:sz w:val="20"/>
      <w:szCs w:val="20"/>
      <w:lang w:eastAsia="bg-B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
    <w:name w:val="Знак Char Char Знак Char Char Знак"/>
    <w:basedOn w:val="Normal"/>
    <w:rsid w:val="00DB403C"/>
    <w:pPr>
      <w:spacing w:line="240" w:lineRule="exact"/>
    </w:pPr>
    <w:rPr>
      <w:rFonts w:ascii="Tahoma" w:eastAsia="Times New Roman" w:hAnsi="Tahoma" w:cs="Times New Roman"/>
      <w:sz w:val="20"/>
      <w:szCs w:val="20"/>
      <w:lang w:val="en-US"/>
    </w:rPr>
  </w:style>
  <w:style w:type="paragraph" w:customStyle="1" w:styleId="CharCharCharCharCharCharCharCharCharCharCharChar">
    <w:name w:val="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Application1">
    <w:name w:val="Application1"/>
    <w:basedOn w:val="Heading1"/>
    <w:next w:val="Application2"/>
    <w:rsid w:val="00DB403C"/>
    <w:pPr>
      <w:pageBreakBefore/>
      <w:widowControl w:val="0"/>
      <w:tabs>
        <w:tab w:val="num" w:pos="720"/>
      </w:tabs>
      <w:spacing w:after="480"/>
      <w:ind w:left="360" w:hanging="360"/>
      <w:jc w:val="left"/>
    </w:pPr>
    <w:rPr>
      <w:rFonts w:ascii="Arial" w:hAnsi="Arial"/>
      <w:caps/>
      <w:kern w:val="28"/>
      <w:sz w:val="28"/>
      <w:szCs w:val="24"/>
      <w:u w:val="none"/>
    </w:rPr>
  </w:style>
  <w:style w:type="paragraph" w:customStyle="1" w:styleId="Application2">
    <w:name w:val="Application2"/>
    <w:basedOn w:val="Normal"/>
    <w:autoRedefine/>
    <w:rsid w:val="00DB403C"/>
    <w:pPr>
      <w:widowControl w:val="0"/>
      <w:suppressAutoHyphens/>
      <w:spacing w:before="120" w:after="120" w:line="240" w:lineRule="auto"/>
    </w:pPr>
    <w:rPr>
      <w:rFonts w:ascii="Arial" w:eastAsia="Times New Roman" w:hAnsi="Arial" w:cs="Arial"/>
      <w:spacing w:val="-2"/>
      <w:lang w:eastAsia="bg-BG"/>
    </w:rPr>
  </w:style>
  <w:style w:type="paragraph" w:customStyle="1" w:styleId="Application3">
    <w:name w:val="Application3"/>
    <w:basedOn w:val="Normal"/>
    <w:autoRedefine/>
    <w:rsid w:val="00DB403C"/>
    <w:pPr>
      <w:tabs>
        <w:tab w:val="left" w:pos="426"/>
      </w:tabs>
      <w:spacing w:before="100" w:beforeAutospacing="1" w:after="0" w:line="276" w:lineRule="auto"/>
      <w:ind w:left="360"/>
      <w:jc w:val="both"/>
    </w:pPr>
    <w:rPr>
      <w:rFonts w:ascii="Cambria" w:eastAsia="Times New Roman" w:hAnsi="Cambria" w:cs="Times New Roman"/>
      <w:b/>
      <w:i/>
      <w:spacing w:val="-2"/>
      <w:sz w:val="24"/>
      <w:szCs w:val="24"/>
      <w:lang w:eastAsia="bg-BG"/>
    </w:rPr>
  </w:style>
  <w:style w:type="paragraph" w:customStyle="1" w:styleId="Text1">
    <w:name w:val="Text 1"/>
    <w:rsid w:val="00DB403C"/>
    <w:pPr>
      <w:widowControl w:val="0"/>
      <w:tabs>
        <w:tab w:val="left" w:pos="-720"/>
      </w:tabs>
      <w:suppressAutoHyphens/>
      <w:spacing w:after="0" w:line="240" w:lineRule="auto"/>
      <w:jc w:val="both"/>
    </w:pPr>
    <w:rPr>
      <w:rFonts w:ascii="Courier New" w:eastAsia="Times New Roman" w:hAnsi="Courier New" w:cs="Times New Roman"/>
      <w:spacing w:val="-3"/>
      <w:sz w:val="24"/>
      <w:szCs w:val="20"/>
      <w:lang w:val="en-GB"/>
    </w:rPr>
  </w:style>
  <w:style w:type="character" w:styleId="LineNumber">
    <w:name w:val="line number"/>
    <w:rsid w:val="00DB403C"/>
    <w:rPr>
      <w:rFonts w:cs="Times New Roman"/>
    </w:rPr>
  </w:style>
  <w:style w:type="paragraph" w:customStyle="1" w:styleId="SubTitle1">
    <w:name w:val="SubTitle 1"/>
    <w:basedOn w:val="Normal"/>
    <w:next w:val="Normal"/>
    <w:rsid w:val="00DB403C"/>
    <w:pPr>
      <w:spacing w:after="240" w:line="240" w:lineRule="auto"/>
      <w:jc w:val="center"/>
    </w:pPr>
    <w:rPr>
      <w:rFonts w:ascii="Times New Roman" w:eastAsia="Times New Roman" w:hAnsi="Times New Roman" w:cs="Times New Roman"/>
      <w:b/>
      <w:sz w:val="40"/>
      <w:szCs w:val="24"/>
      <w:lang w:eastAsia="bg-BG"/>
    </w:rPr>
  </w:style>
  <w:style w:type="paragraph" w:customStyle="1" w:styleId="Application4">
    <w:name w:val="Application4"/>
    <w:basedOn w:val="Application3"/>
    <w:autoRedefine/>
    <w:rsid w:val="00DB403C"/>
    <w:pPr>
      <w:tabs>
        <w:tab w:val="num" w:pos="900"/>
      </w:tabs>
      <w:ind w:left="900" w:hanging="360"/>
    </w:pPr>
  </w:style>
  <w:style w:type="paragraph" w:customStyle="1" w:styleId="Application5">
    <w:name w:val="Application5"/>
    <w:basedOn w:val="Application2"/>
    <w:autoRedefine/>
    <w:rsid w:val="00DB403C"/>
    <w:pPr>
      <w:ind w:left="567" w:hanging="567"/>
    </w:pPr>
    <w:rPr>
      <w:b/>
      <w:sz w:val="24"/>
    </w:rPr>
  </w:style>
  <w:style w:type="paragraph" w:customStyle="1" w:styleId="CharCharCharCharCharCharChar1CharCharCharCharCharCharCharChar1CharCharCharCharCharCharCharCharCharCharCharCharCharCharChar">
    <w:name w:val="Char Char Char Char Char Char Char1 Char Char Char Char Char Char Char Char1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
    <w:name w:val="Char Char Char Char Char Char Char1 Char Char Char Char Char Char Char Char1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styleId="DocumentMap">
    <w:name w:val="Document Map"/>
    <w:basedOn w:val="Normal"/>
    <w:link w:val="DocumentMapChar"/>
    <w:rsid w:val="00DB403C"/>
    <w:pPr>
      <w:shd w:val="clear" w:color="auto" w:fill="000080"/>
      <w:spacing w:after="0" w:line="240" w:lineRule="auto"/>
    </w:pPr>
    <w:rPr>
      <w:rFonts w:ascii="Tahoma" w:eastAsia="Times New Roman" w:hAnsi="Tahoma" w:cs="Times New Roman"/>
      <w:sz w:val="20"/>
      <w:szCs w:val="24"/>
    </w:rPr>
  </w:style>
  <w:style w:type="character" w:customStyle="1" w:styleId="DocumentMapChar">
    <w:name w:val="Document Map Char"/>
    <w:basedOn w:val="DefaultParagraphFont"/>
    <w:link w:val="DocumentMap"/>
    <w:rsid w:val="00DB403C"/>
    <w:rPr>
      <w:rFonts w:ascii="Tahoma" w:eastAsia="Times New Roman" w:hAnsi="Tahoma" w:cs="Times New Roman"/>
      <w:sz w:val="20"/>
      <w:szCs w:val="24"/>
      <w:shd w:val="clear" w:color="auto" w:fill="000080"/>
    </w:rPr>
  </w:style>
  <w:style w:type="paragraph" w:customStyle="1" w:styleId="CharCharCharCharCharCharChar">
    <w:name w:val="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
    <w:name w:val="Char Char Char1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
    <w:name w:val="Char Char Char Char Char Char Char1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3">
    <w:name w:val="Char Char Char Char Char Char Char3"/>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24">
    <w:name w:val="Нормален (уеб)2"/>
    <w:basedOn w:val="Normal"/>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spelle">
    <w:name w:val="spelle"/>
    <w:rsid w:val="00DB403C"/>
    <w:rPr>
      <w:rFonts w:cs="Times New Roman"/>
    </w:rPr>
  </w:style>
  <w:style w:type="character" w:customStyle="1" w:styleId="grame">
    <w:name w:val="grame"/>
    <w:rsid w:val="00DB403C"/>
    <w:rPr>
      <w:rFonts w:cs="Times New Roman"/>
    </w:rPr>
  </w:style>
  <w:style w:type="paragraph" w:customStyle="1" w:styleId="Annexetitle">
    <w:name w:val="Annexe_title"/>
    <w:basedOn w:val="Heading1"/>
    <w:next w:val="Normal"/>
    <w:autoRedefine/>
    <w:rsid w:val="00DB403C"/>
    <w:pPr>
      <w:keepNext w:val="0"/>
      <w:pageBreakBefore/>
      <w:tabs>
        <w:tab w:val="left" w:pos="1701"/>
        <w:tab w:val="left" w:pos="2552"/>
      </w:tabs>
      <w:spacing w:before="240" w:after="240"/>
      <w:outlineLvl w:val="9"/>
    </w:pPr>
    <w:rPr>
      <w:caps/>
      <w:sz w:val="28"/>
      <w:szCs w:val="28"/>
      <w:u w:val="none"/>
      <w:lang w:val="en-US"/>
    </w:rPr>
  </w:style>
  <w:style w:type="paragraph" w:customStyle="1" w:styleId="CharCharCharCharCharCharChar1CharCharCharCharCharCharCharCharCharCharCharCharCharCharCharCharCharCharCharCharCharCharCharCharCharCharCharCharCharCharCharChar">
    <w:name w:val="Char Char Char Char Char Char Char1 Char Char Char Char Char Char Char Char Char Char Char Char Char Char Char Char Char Char Char Char Char Char Char Char Char Char Char Char Char Char Char Char"/>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Text2">
    <w:name w:val="Text 2"/>
    <w:basedOn w:val="Normal"/>
    <w:rsid w:val="00DB403C"/>
    <w:pPr>
      <w:tabs>
        <w:tab w:val="left" w:pos="2161"/>
      </w:tabs>
      <w:spacing w:after="240" w:line="240" w:lineRule="auto"/>
      <w:ind w:left="1202"/>
      <w:jc w:val="both"/>
    </w:pPr>
    <w:rPr>
      <w:rFonts w:ascii="Times New Roman" w:eastAsia="Times New Roman" w:hAnsi="Times New Roman" w:cs="Times New Roman"/>
      <w:sz w:val="24"/>
      <w:szCs w:val="24"/>
      <w:lang w:eastAsia="en-GB"/>
    </w:rPr>
  </w:style>
  <w:style w:type="paragraph" w:customStyle="1" w:styleId="Normalenglish">
    <w:name w:val="Normalenglish"/>
    <w:basedOn w:val="Normal"/>
    <w:autoRedefine/>
    <w:rsid w:val="00DB403C"/>
    <w:pPr>
      <w:tabs>
        <w:tab w:val="left" w:pos="1455"/>
      </w:tabs>
      <w:spacing w:after="0" w:line="240" w:lineRule="auto"/>
    </w:pPr>
    <w:rPr>
      <w:rFonts w:ascii="Arial" w:eastAsia="Times New Roman" w:hAnsi="Arial" w:cs="Arial"/>
      <w:lang w:eastAsia="pl-PL"/>
    </w:rPr>
  </w:style>
  <w:style w:type="character" w:customStyle="1" w:styleId="Keyboard">
    <w:name w:val="Keyboard"/>
    <w:rsid w:val="00DB403C"/>
    <w:rPr>
      <w:rFonts w:ascii="Courier New" w:hAnsi="Courier New"/>
      <w:b/>
      <w:sz w:val="20"/>
    </w:rPr>
  </w:style>
  <w:style w:type="paragraph" w:customStyle="1" w:styleId="Preformatted">
    <w:name w:val="Preformatted"/>
    <w:basedOn w:val="Normal"/>
    <w:rsid w:val="00DB403C"/>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4"/>
      <w:lang w:val="fr-FR" w:eastAsia="bg-BG"/>
    </w:rPr>
  </w:style>
  <w:style w:type="paragraph" w:customStyle="1" w:styleId="CharCharChar1CharCharChar">
    <w:name w:val="Char Char Char1 Char Char Char"/>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CharCharChar1CharCharCharCharCharCharCharCharChar">
    <w:name w:val="Char Char Char Char Char Char Char1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
    <w:name w:val="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
    <w:name w:val="Char Char Char Char Char Char Char1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
    <w:name w:val="Char1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CharCharCharCharCharChar">
    <w:name w:val="Char1 Char Char Char Char Char Char Char Char1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CharChar2">
    <w:name w:val="Char Char Char1 Char Char Char Char Char Char2"/>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HTML2">
    <w:name w:val="HTML стандартен2"/>
    <w:basedOn w:val="Normal"/>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4"/>
      <w:lang w:eastAsia="bg-BG"/>
    </w:rPr>
  </w:style>
  <w:style w:type="paragraph" w:customStyle="1" w:styleId="a6">
    <w:name w:val="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ListParagraph2">
    <w:name w:val="List Paragraph2"/>
    <w:basedOn w:val="Normal"/>
    <w:qFormat/>
    <w:rsid w:val="00DB403C"/>
    <w:pPr>
      <w:spacing w:after="0" w:line="240" w:lineRule="auto"/>
      <w:ind w:left="708"/>
    </w:pPr>
    <w:rPr>
      <w:rFonts w:ascii="Times New Roman" w:eastAsia="Times New Roman" w:hAnsi="Times New Roman" w:cs="Times New Roman"/>
      <w:sz w:val="24"/>
      <w:szCs w:val="24"/>
      <w:lang w:eastAsia="bg-BG"/>
    </w:rPr>
  </w:style>
  <w:style w:type="paragraph" w:customStyle="1" w:styleId="CharCharChar1">
    <w:name w:val="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1CharChar">
    <w:name w:val="Char Char Char Char Char Char Char1 Char Char Char Char Char Char Char Char Char Char Char Char Char Char1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4">
    <w:name w:val="Char4"/>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Char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0">
    <w:name w:val="Знак Знак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
    <w:name w:val="Char Char Char Char Char Char Char1 Char Char Char Char Char Char Char Char1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titre4">
    <w:name w:val="titre4"/>
    <w:basedOn w:val="Normal"/>
    <w:rsid w:val="00DB403C"/>
    <w:pPr>
      <w:numPr>
        <w:numId w:val="2"/>
      </w:numPr>
      <w:tabs>
        <w:tab w:val="decimal" w:pos="357"/>
      </w:tabs>
      <w:snapToGrid w:val="0"/>
      <w:spacing w:after="0" w:line="240" w:lineRule="auto"/>
      <w:ind w:left="357" w:hanging="357"/>
    </w:pPr>
    <w:rPr>
      <w:rFonts w:ascii="Arial" w:eastAsia="Times New Roman" w:hAnsi="Arial" w:cs="Times New Roman"/>
      <w:b/>
      <w:sz w:val="24"/>
      <w:szCs w:val="24"/>
      <w:lang w:eastAsia="bg-BG"/>
    </w:rPr>
  </w:style>
  <w:style w:type="paragraph" w:customStyle="1" w:styleId="CharCharCharCharCharCharChar1CharCharCharCharCharCharCharChar1CharCharCharCharCharCharCharCharCharCharCharCharCharCharChar1">
    <w:name w:val="Char Char Char Char Char Char Char1 Char Char Char Char Char Char Char Char1 Char Char Char Char Char Char Char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1">
    <w:name w:val="Char Char Char Char Char Char Char1 Char Char Char Char Char Char Char Char1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1">
    <w:name w:val="Char Char Char1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1">
    <w:name w:val="Char Char Char Char Char Char Char1 Char Char Char Char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2">
    <w:name w:val="Char Char Char Char Char Char Char2"/>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CharCharCharCharCharCharCharCharCharCharCharCharCharCharCharCharCharChar1">
    <w:name w:val="Char Char Char Char Char Char Char1 Char Char Char Char Char Char Char Char Char Char Char Char Char Char Char Char Char Char Char Char Char Char Char Char Char Char Char Char Char Char Char Char1"/>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1CharCharChar1">
    <w:name w:val="Char Char Char1 Char Char Char1"/>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1">
    <w:name w:val="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
    <w:name w:val="Char Char Char Char Char Char Char1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1">
    <w:name w:val="Char1 Char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
    <w:name w:val="Char1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1CharCharCharCharCharChar1">
    <w:name w:val="Char1 Char Char Char Char Char Char Char Char1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CharCharChar21">
    <w:name w:val="Char Char Char1 Char Char Char Char Char Char21"/>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21">
    <w:name w:val="Char2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4">
    <w:name w:val="Знак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1">
    <w:name w:val="Char Char Char1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CharCharCharCharCharChar1CharChar1">
    <w:name w:val="Char Char Char Char Char Char Char1 Char Char Char Char Char Char Char Char Char Char Char Char Char Char1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3">
    <w:name w:val="Char3"/>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
    <w:name w:val="Char Char Знак Знак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0">
    <w:name w:val="Знак Знак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1">
    <w:name w:val="Char Char Char Char Char Char Char1 Char Char Char Char Char Char Char Char1 Char Char Char Char Char Char Char Char Char Char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
    <w:name w:val="Char Char Char Char Char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a7">
    <w:name w:val="Знак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6">
    <w:name w:val="Char Char6"/>
    <w:rsid w:val="00DB403C"/>
    <w:rPr>
      <w:sz w:val="16"/>
      <w:szCs w:val="16"/>
      <w:lang w:val="en-AU"/>
    </w:rPr>
  </w:style>
  <w:style w:type="character" w:customStyle="1" w:styleId="FontStyle50">
    <w:name w:val="Font Style50"/>
    <w:rsid w:val="00DB403C"/>
    <w:rPr>
      <w:rFonts w:ascii="Times New Roman" w:hAnsi="Times New Roman" w:cs="Times New Roman"/>
      <w:sz w:val="22"/>
      <w:szCs w:val="22"/>
    </w:rPr>
  </w:style>
  <w:style w:type="character" w:customStyle="1" w:styleId="CharChar13">
    <w:name w:val="Char Char13"/>
    <w:rsid w:val="00DB403C"/>
    <w:rPr>
      <w:rFonts w:ascii="Tahoma" w:hAnsi="Tahoma"/>
      <w:b/>
      <w:spacing w:val="20"/>
      <w:sz w:val="22"/>
    </w:rPr>
  </w:style>
  <w:style w:type="paragraph" w:styleId="HTMLPreformatted">
    <w:name w:val="HTML Preformatted"/>
    <w:basedOn w:val="Normal"/>
    <w:link w:val="HTMLPreformattedChar"/>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4"/>
    </w:rPr>
  </w:style>
  <w:style w:type="character" w:customStyle="1" w:styleId="HTMLPreformattedChar">
    <w:name w:val="HTML Preformatted Char"/>
    <w:basedOn w:val="DefaultParagraphFont"/>
    <w:link w:val="HTMLPreformatted"/>
    <w:rsid w:val="00DB403C"/>
    <w:rPr>
      <w:rFonts w:ascii="Courier New" w:eastAsia="Times New Roman" w:hAnsi="Courier New" w:cs="Times New Roman"/>
      <w:sz w:val="20"/>
      <w:szCs w:val="24"/>
    </w:rPr>
  </w:style>
  <w:style w:type="paragraph" w:customStyle="1" w:styleId="2CharCharCharChar">
    <w:name w:val="2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CharChar">
    <w:name w:val="Char1 Char Char Char1 Char Char Char Char Char Char Char Char Знак Знак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8">
    <w:name w:val="Char Char8"/>
    <w:rsid w:val="00DB403C"/>
    <w:rPr>
      <w:rFonts w:ascii="Tahoma" w:hAnsi="Tahoma"/>
      <w:spacing w:val="20"/>
      <w:sz w:val="22"/>
    </w:rPr>
  </w:style>
  <w:style w:type="character" w:customStyle="1" w:styleId="CharChar7">
    <w:name w:val="Char Char7"/>
    <w:rsid w:val="00DB403C"/>
    <w:rPr>
      <w:lang w:val="en-AU"/>
    </w:rPr>
  </w:style>
  <w:style w:type="character" w:customStyle="1" w:styleId="small1">
    <w:name w:val="small1"/>
    <w:rsid w:val="00DB403C"/>
    <w:rPr>
      <w:rFonts w:ascii="Verdana" w:hAnsi="Verdana" w:hint="default"/>
      <w:sz w:val="17"/>
      <w:szCs w:val="17"/>
    </w:rPr>
  </w:style>
  <w:style w:type="paragraph" w:customStyle="1" w:styleId="Title3">
    <w:name w:val="Title 3"/>
    <w:basedOn w:val="Heading3"/>
    <w:rsid w:val="00DB403C"/>
    <w:pPr>
      <w:keepLines w:val="0"/>
      <w:numPr>
        <w:numId w:val="3"/>
      </w:numPr>
      <w:spacing w:before="240"/>
      <w:jc w:val="both"/>
    </w:pPr>
    <w:rPr>
      <w:rFonts w:ascii="Times New Roman" w:eastAsia="Times New Roman" w:hAnsi="Times New Roman"/>
      <w:bCs/>
      <w:color w:val="auto"/>
      <w:sz w:val="28"/>
    </w:rPr>
  </w:style>
  <w:style w:type="paragraph" w:customStyle="1" w:styleId="A8">
    <w:name w:val="A"/>
    <w:basedOn w:val="Normal"/>
    <w:rsid w:val="00DB403C"/>
    <w:pPr>
      <w:numPr>
        <w:ilvl w:val="12"/>
      </w:numPr>
      <w:spacing w:after="120" w:line="240" w:lineRule="auto"/>
      <w:ind w:left="567"/>
      <w:jc w:val="both"/>
    </w:pPr>
    <w:rPr>
      <w:rFonts w:ascii="Arial" w:eastAsia="Times New Roman" w:hAnsi="Arial" w:cs="Times New Roman"/>
      <w:szCs w:val="24"/>
      <w:lang w:eastAsia="bg-BG"/>
    </w:rPr>
  </w:style>
  <w:style w:type="paragraph" w:customStyle="1" w:styleId="oddl-nadpis">
    <w:name w:val="oddíl-nadpis"/>
    <w:basedOn w:val="Normal"/>
    <w:rsid w:val="00DB403C"/>
    <w:pPr>
      <w:keepNext/>
      <w:widowControl w:val="0"/>
      <w:tabs>
        <w:tab w:val="left" w:pos="567"/>
      </w:tabs>
      <w:spacing w:before="240" w:after="0" w:line="240" w:lineRule="exact"/>
    </w:pPr>
    <w:rPr>
      <w:rFonts w:ascii="Arial" w:eastAsia="Times New Roman" w:hAnsi="Arial" w:cs="Times New Roman"/>
      <w:b/>
      <w:sz w:val="24"/>
      <w:szCs w:val="24"/>
      <w:lang w:val="cs-CZ" w:eastAsia="bg-BG"/>
    </w:rPr>
  </w:style>
  <w:style w:type="character" w:customStyle="1" w:styleId="CharChar3">
    <w:name w:val="Char Char3"/>
    <w:rsid w:val="00DB403C"/>
    <w:rPr>
      <w:rFonts w:ascii="Courier New" w:hAnsi="Courier New"/>
      <w:lang w:val="en-US" w:eastAsia="en-US"/>
    </w:rPr>
  </w:style>
  <w:style w:type="paragraph" w:customStyle="1" w:styleId="2CharCharCharCharCharCharChar">
    <w:name w:val="2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
    <w:name w:val="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
    <w:name w:val="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5">
    <w:name w:val="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CharCharChar1">
    <w:name w:val="1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
    <w:name w:val="Char Char Char Char Char Char Char Char Char Char Char Char1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
    <w:name w:val="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
    <w:name w:val="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
    <w:name w:val="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CharCharChar1CharCharCharCharCharChar">
    <w:name w:val="1 Char Char Char1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2Char">
    <w:name w:val="2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
    <w:name w:val="Char Char Char Char Char Char Char Char Char Char Char Char1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CharChar0">
    <w:name w:val="Char1 Char Char Char1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1">
    <w:name w:val="Char Char Char Char Char Char Char Char Char Char Char Char1 Char Char Char Char Char Char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2CharCharChar1Char">
    <w:name w:val="Char Char Char Char Char Char Char Char Char Char Char Char2 Char Char Char1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CharCharChar1Char1">
    <w:name w:val="Char Char Char Char Char Char Char Char Char Char Char Char Char Char Char Char Char Char Char Char Char Char Char Char1 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0">
    <w:name w:val="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1CharCharCharCharCharCharCharChar1CharCharCharCharCharCharCharCharCharCharCharCharCharCharCharCharCharChar0">
    <w:name w:val="Char Char Char Char Char Char Char1 Char Char Char Char Char Char Char Char1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1Char">
    <w:name w:val="Char Char Char Char Char Char1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24">
    <w:name w:val="Font Style24"/>
    <w:rsid w:val="00DB403C"/>
    <w:rPr>
      <w:rFonts w:ascii="Times New Roman" w:hAnsi="Times New Roman" w:cs="Times New Roman"/>
      <w:sz w:val="22"/>
      <w:szCs w:val="22"/>
    </w:rPr>
  </w:style>
  <w:style w:type="paragraph" w:customStyle="1" w:styleId="Style18">
    <w:name w:val="Style18"/>
    <w:basedOn w:val="Normal"/>
    <w:rsid w:val="00DB403C"/>
    <w:pPr>
      <w:spacing w:before="120" w:after="120" w:line="280" w:lineRule="atLeast"/>
      <w:ind w:left="360"/>
      <w:jc w:val="center"/>
    </w:pPr>
    <w:rPr>
      <w:rFonts w:ascii="Times New Roman" w:eastAsia="Times New Roman" w:hAnsi="Times New Roman" w:cs="Times New Roman"/>
      <w:bCs/>
      <w:sz w:val="28"/>
      <w:szCs w:val="32"/>
      <w:lang w:eastAsia="bg-BG"/>
    </w:rPr>
  </w:style>
  <w:style w:type="paragraph" w:customStyle="1" w:styleId="BodyText21">
    <w:name w:val="Body Text 21"/>
    <w:basedOn w:val="Normal"/>
    <w:rsid w:val="00DB403C"/>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4"/>
      <w:szCs w:val="24"/>
      <w:lang w:val="en-US" w:eastAsia="bg-BG"/>
    </w:rPr>
  </w:style>
  <w:style w:type="paragraph" w:customStyle="1" w:styleId="Style8">
    <w:name w:val="Style8"/>
    <w:basedOn w:val="Normal"/>
    <w:rsid w:val="00DB403C"/>
    <w:pPr>
      <w:spacing w:before="120" w:after="120" w:line="240" w:lineRule="auto"/>
      <w:ind w:right="20"/>
      <w:jc w:val="both"/>
    </w:pPr>
    <w:rPr>
      <w:rFonts w:ascii="Times New Roman" w:eastAsia="Arial Unicode MS" w:hAnsi="Times New Roman" w:cs="Times New Roman"/>
      <w:sz w:val="24"/>
      <w:szCs w:val="24"/>
      <w:lang w:val="ru-RU" w:eastAsia="bg-BG"/>
    </w:rPr>
  </w:style>
  <w:style w:type="paragraph" w:customStyle="1" w:styleId="Style2">
    <w:name w:val="Style2"/>
    <w:basedOn w:val="Normal"/>
    <w:rsid w:val="00DB403C"/>
    <w:pPr>
      <w:widowControl w:val="0"/>
      <w:autoSpaceDE w:val="0"/>
      <w:autoSpaceDN w:val="0"/>
      <w:adjustRightInd w:val="0"/>
      <w:spacing w:after="0" w:line="265" w:lineRule="exact"/>
      <w:ind w:firstLine="713"/>
      <w:jc w:val="both"/>
    </w:pPr>
    <w:rPr>
      <w:rFonts w:ascii="Times New Roman" w:eastAsia="Times New Roman" w:hAnsi="Times New Roman" w:cs="Times New Roman"/>
      <w:sz w:val="24"/>
      <w:szCs w:val="24"/>
      <w:lang w:eastAsia="bg-BG"/>
    </w:rPr>
  </w:style>
  <w:style w:type="paragraph" w:customStyle="1" w:styleId="Style4">
    <w:name w:val="Style4"/>
    <w:basedOn w:val="Normal"/>
    <w:rsid w:val="00DB403C"/>
    <w:pPr>
      <w:widowControl w:val="0"/>
      <w:autoSpaceDE w:val="0"/>
      <w:autoSpaceDN w:val="0"/>
      <w:adjustRightInd w:val="0"/>
      <w:spacing w:after="0" w:line="277" w:lineRule="exact"/>
      <w:ind w:hanging="140"/>
    </w:pPr>
    <w:rPr>
      <w:rFonts w:ascii="Times New Roman" w:eastAsia="Times New Roman" w:hAnsi="Times New Roman" w:cs="Times New Roman"/>
      <w:sz w:val="24"/>
      <w:szCs w:val="24"/>
      <w:lang w:eastAsia="bg-BG"/>
    </w:rPr>
  </w:style>
  <w:style w:type="paragraph" w:customStyle="1" w:styleId="Style12">
    <w:name w:val="Style12"/>
    <w:basedOn w:val="Normal"/>
    <w:rsid w:val="00DB403C"/>
    <w:pPr>
      <w:widowControl w:val="0"/>
      <w:autoSpaceDE w:val="0"/>
      <w:autoSpaceDN w:val="0"/>
      <w:adjustRightInd w:val="0"/>
      <w:spacing w:after="0" w:line="247" w:lineRule="exact"/>
      <w:ind w:firstLine="720"/>
      <w:jc w:val="both"/>
    </w:pPr>
    <w:rPr>
      <w:rFonts w:ascii="Times New Roman" w:eastAsia="Times New Roman" w:hAnsi="Times New Roman" w:cs="Times New Roman"/>
      <w:sz w:val="24"/>
      <w:szCs w:val="24"/>
      <w:lang w:eastAsia="bg-BG"/>
    </w:rPr>
  </w:style>
  <w:style w:type="paragraph" w:customStyle="1" w:styleId="Style5">
    <w:name w:val="Style5"/>
    <w:basedOn w:val="Normal"/>
    <w:rsid w:val="00DB403C"/>
    <w:pPr>
      <w:widowControl w:val="0"/>
      <w:autoSpaceDE w:val="0"/>
      <w:autoSpaceDN w:val="0"/>
      <w:adjustRightInd w:val="0"/>
      <w:spacing w:after="0" w:line="263" w:lineRule="exact"/>
      <w:ind w:firstLine="626"/>
      <w:jc w:val="both"/>
    </w:pPr>
    <w:rPr>
      <w:rFonts w:ascii="Times New Roman" w:eastAsia="Times New Roman" w:hAnsi="Times New Roman" w:cs="Times New Roman"/>
      <w:sz w:val="24"/>
      <w:szCs w:val="24"/>
      <w:lang w:eastAsia="bg-BG"/>
    </w:rPr>
  </w:style>
  <w:style w:type="paragraph" w:customStyle="1" w:styleId="Style3">
    <w:name w:val="Style3"/>
    <w:basedOn w:val="Normal"/>
    <w:rsid w:val="00DB403C"/>
    <w:pPr>
      <w:widowControl w:val="0"/>
      <w:autoSpaceDE w:val="0"/>
      <w:autoSpaceDN w:val="0"/>
      <w:adjustRightInd w:val="0"/>
      <w:spacing w:after="0" w:line="209" w:lineRule="exact"/>
      <w:jc w:val="both"/>
    </w:pPr>
    <w:rPr>
      <w:rFonts w:ascii="Times New Roman" w:eastAsia="Times New Roman" w:hAnsi="Times New Roman" w:cs="Times New Roman"/>
      <w:sz w:val="24"/>
      <w:szCs w:val="24"/>
      <w:lang w:eastAsia="bg-BG"/>
    </w:rPr>
  </w:style>
  <w:style w:type="paragraph" w:customStyle="1" w:styleId="Style7">
    <w:name w:val="Style7"/>
    <w:basedOn w:val="Normal"/>
    <w:rsid w:val="00DB403C"/>
    <w:pPr>
      <w:widowControl w:val="0"/>
      <w:autoSpaceDE w:val="0"/>
      <w:autoSpaceDN w:val="0"/>
      <w:adjustRightInd w:val="0"/>
      <w:spacing w:after="0" w:line="295" w:lineRule="exact"/>
      <w:ind w:hanging="349"/>
      <w:jc w:val="both"/>
    </w:pPr>
    <w:rPr>
      <w:rFonts w:ascii="Times New Roman" w:eastAsia="Times New Roman" w:hAnsi="Times New Roman" w:cs="Times New Roman"/>
      <w:sz w:val="24"/>
      <w:szCs w:val="24"/>
      <w:lang w:eastAsia="bg-BG"/>
    </w:rPr>
  </w:style>
  <w:style w:type="character" w:customStyle="1" w:styleId="FontStyle16">
    <w:name w:val="Font Style16"/>
    <w:rsid w:val="00DB403C"/>
    <w:rPr>
      <w:rFonts w:ascii="Times New Roman" w:hAnsi="Times New Roman" w:cs="Times New Roman"/>
      <w:b/>
      <w:bCs/>
      <w:spacing w:val="10"/>
      <w:sz w:val="24"/>
      <w:szCs w:val="24"/>
    </w:rPr>
  </w:style>
  <w:style w:type="character" w:customStyle="1" w:styleId="FontStyle18">
    <w:name w:val="Font Style18"/>
    <w:rsid w:val="00DB403C"/>
    <w:rPr>
      <w:rFonts w:ascii="Times New Roman" w:hAnsi="Times New Roman" w:cs="Times New Roman"/>
      <w:b/>
      <w:bCs/>
      <w:spacing w:val="10"/>
      <w:sz w:val="24"/>
      <w:szCs w:val="24"/>
    </w:rPr>
  </w:style>
  <w:style w:type="character" w:customStyle="1" w:styleId="FontStyle19">
    <w:name w:val="Font Style19"/>
    <w:rsid w:val="00DB403C"/>
    <w:rPr>
      <w:rFonts w:ascii="Times New Roman" w:hAnsi="Times New Roman" w:cs="Times New Roman"/>
      <w:i/>
      <w:iCs/>
      <w:spacing w:val="10"/>
      <w:sz w:val="20"/>
      <w:szCs w:val="20"/>
    </w:rPr>
  </w:style>
  <w:style w:type="paragraph" w:customStyle="1" w:styleId="NoSpacing2">
    <w:name w:val="No Spacing2"/>
    <w:qFormat/>
    <w:rsid w:val="00DB403C"/>
    <w:pPr>
      <w:spacing w:after="0" w:line="240" w:lineRule="auto"/>
    </w:pPr>
    <w:rPr>
      <w:rFonts w:ascii="Courier New" w:eastAsia="Batang" w:hAnsi="Courier New" w:cs="Times New Roman"/>
      <w:sz w:val="20"/>
    </w:rPr>
  </w:style>
  <w:style w:type="character" w:customStyle="1" w:styleId="FontStyle122">
    <w:name w:val="Font Style122"/>
    <w:rsid w:val="00DB403C"/>
    <w:rPr>
      <w:rFonts w:ascii="Times New Roman" w:hAnsi="Times New Roman" w:cs="Times New Roman"/>
      <w:sz w:val="20"/>
      <w:szCs w:val="20"/>
    </w:rPr>
  </w:style>
  <w:style w:type="character" w:customStyle="1" w:styleId="FontStyle124">
    <w:name w:val="Font Style124"/>
    <w:rsid w:val="00DB403C"/>
    <w:rPr>
      <w:rFonts w:ascii="Times New Roman" w:hAnsi="Times New Roman" w:cs="Times New Roman"/>
      <w:i/>
      <w:iCs/>
      <w:sz w:val="20"/>
      <w:szCs w:val="20"/>
    </w:rPr>
  </w:style>
  <w:style w:type="paragraph" w:customStyle="1" w:styleId="Style87">
    <w:name w:val="Style87"/>
    <w:basedOn w:val="Normal"/>
    <w:rsid w:val="00DB403C"/>
    <w:pPr>
      <w:widowControl w:val="0"/>
      <w:autoSpaceDE w:val="0"/>
      <w:autoSpaceDN w:val="0"/>
      <w:adjustRightInd w:val="0"/>
      <w:spacing w:after="0" w:line="277" w:lineRule="exact"/>
      <w:jc w:val="both"/>
    </w:pPr>
    <w:rPr>
      <w:rFonts w:ascii="Times New Roman" w:eastAsia="Times New Roman" w:hAnsi="Times New Roman" w:cs="Times New Roman"/>
      <w:sz w:val="24"/>
      <w:szCs w:val="24"/>
      <w:lang w:eastAsia="bg-BG"/>
    </w:rPr>
  </w:style>
  <w:style w:type="paragraph" w:customStyle="1" w:styleId="a9">
    <w:basedOn w:val="Normal"/>
    <w:next w:val="Normal"/>
    <w:autoRedefine/>
    <w:rsid w:val="00DB403C"/>
    <w:pPr>
      <w:widowControl w:val="0"/>
      <w:tabs>
        <w:tab w:val="right" w:leader="dot" w:pos="9360"/>
      </w:tabs>
      <w:suppressAutoHyphens/>
      <w:spacing w:after="0" w:line="240" w:lineRule="auto"/>
      <w:ind w:left="1440" w:right="720" w:hanging="1440"/>
    </w:pPr>
    <w:rPr>
      <w:rFonts w:ascii="Courier New" w:eastAsia="Times New Roman" w:hAnsi="Courier New" w:cs="Times New Roman"/>
      <w:sz w:val="24"/>
      <w:szCs w:val="24"/>
      <w:lang w:val="en-US" w:eastAsia="bg-BG"/>
    </w:rPr>
  </w:style>
  <w:style w:type="paragraph" w:customStyle="1" w:styleId="25">
    <w:name w:val="Изнесен текст2"/>
    <w:basedOn w:val="Normal"/>
    <w:semiHidden/>
    <w:rsid w:val="00DB403C"/>
    <w:pPr>
      <w:spacing w:after="0" w:line="240" w:lineRule="auto"/>
    </w:pPr>
    <w:rPr>
      <w:rFonts w:ascii="Tahoma" w:eastAsia="Times New Roman" w:hAnsi="Tahoma" w:cs="Tahoma"/>
      <w:sz w:val="16"/>
      <w:szCs w:val="16"/>
      <w:lang w:eastAsia="bg-BG"/>
    </w:rPr>
  </w:style>
  <w:style w:type="paragraph" w:customStyle="1" w:styleId="26">
    <w:name w:val="Предмет на коментар2"/>
    <w:basedOn w:val="CommentText"/>
    <w:next w:val="CommentText"/>
    <w:semiHidden/>
    <w:rsid w:val="00DB403C"/>
    <w:rPr>
      <w:rFonts w:eastAsia="Times New Roman"/>
      <w:b/>
      <w:bCs/>
      <w:szCs w:val="24"/>
      <w:lang w:val="bg-BG"/>
    </w:rPr>
  </w:style>
  <w:style w:type="paragraph" w:customStyle="1" w:styleId="CharCharCharCharCharCharChar1CharCharCharCharCharCharCharCharChar1">
    <w:name w:val="Char Char Char Char Char Char Char1 Char Char Char Char Char Char Char Char Char1"/>
    <w:basedOn w:val="Normal"/>
    <w:semiHidden/>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OPACtext">
    <w:name w:val="OPAC text"/>
    <w:basedOn w:val="Normal"/>
    <w:semiHidden/>
    <w:rsid w:val="00DB403C"/>
    <w:pPr>
      <w:spacing w:before="120" w:after="120" w:line="240" w:lineRule="auto"/>
      <w:ind w:firstLine="709"/>
      <w:jc w:val="both"/>
    </w:pPr>
    <w:rPr>
      <w:rFonts w:ascii="Times New Roman" w:eastAsia="MS Mincho" w:hAnsi="Times New Roman" w:cs="Times New Roman"/>
      <w:sz w:val="24"/>
      <w:szCs w:val="16"/>
      <w:lang w:eastAsia="bg-BG"/>
    </w:rPr>
  </w:style>
  <w:style w:type="paragraph" w:customStyle="1" w:styleId="CharCharCharCharCharCharCharCharCharCharCharCharCharChar">
    <w:name w:val="Char Char Char Char 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
    <w:name w:val="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0">
    <w:name w:val="Знак Знак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182">
    <w:name w:val="Font Style182"/>
    <w:rsid w:val="00DB403C"/>
    <w:rPr>
      <w:rFonts w:ascii="Times New Roman" w:hAnsi="Times New Roman" w:cs="Times New Roman"/>
      <w:sz w:val="22"/>
      <w:szCs w:val="22"/>
    </w:rPr>
  </w:style>
  <w:style w:type="paragraph" w:customStyle="1" w:styleId="CharCharChar2CharCharCharCharCharCharCharCharCharCharCharCharCharCharCharCharCharCharCharCharChar">
    <w:name w:val="Char Char Char2 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1">
    <w:name w:val="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FontStyle32">
    <w:name w:val="Font Style32"/>
    <w:rsid w:val="00DB403C"/>
    <w:rPr>
      <w:rFonts w:ascii="Arial" w:hAnsi="Arial" w:cs="Arial"/>
      <w:sz w:val="18"/>
      <w:szCs w:val="18"/>
    </w:rPr>
  </w:style>
  <w:style w:type="paragraph" w:customStyle="1" w:styleId="CharCharChar2CharCharCharCharCharCharCharCharCharCharCharCharCharCharCharCharCharCharCharCharCharChar">
    <w:name w:val="Char Char Char2 Char 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1">
    <w:name w:val="Char Char1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1CharCharCharCharCharChar">
    <w:name w:val="Char1 Char Char Char1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1CharCharCharCharCharCharCharCharCharCharChar1Char">
    <w:name w:val="Char1 Char Char Char Char Char Char Знак Знак1 Char Char Знак Знак Char Char Char Char Char Char Char Char Char1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23">
    <w:name w:val="Font Style23"/>
    <w:rsid w:val="00DB403C"/>
    <w:rPr>
      <w:rFonts w:ascii="Times New Roman" w:hAnsi="Times New Roman" w:cs="Times New Roman"/>
      <w:b/>
      <w:bCs/>
      <w:i/>
      <w:iCs/>
      <w:sz w:val="24"/>
      <w:szCs w:val="24"/>
    </w:rPr>
  </w:style>
  <w:style w:type="paragraph" w:customStyle="1" w:styleId="CharCharChar2CharCharCharCharCharCharCharCharCharChar">
    <w:name w:val="Char Char Char2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CharCharCharCharCharCharCharCharCharChar">
    <w:name w:val="Char1 Char Char Char Char Char Char Знак Знак Char Char Char Char Знак Знак Char Char Знак Знак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Normal"/>
    <w:rsid w:val="00DB403C"/>
    <w:pPr>
      <w:tabs>
        <w:tab w:val="left" w:pos="709"/>
      </w:tabs>
      <w:spacing w:after="0" w:line="36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0">
    <w:name w:val="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6">
    <w:name w:val="Знак Знак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newdocreference">
    <w:name w:val="newdocreference"/>
    <w:rsid w:val="00DB403C"/>
  </w:style>
  <w:style w:type="character" w:customStyle="1" w:styleId="FontStyle63">
    <w:name w:val="Font Style63"/>
    <w:rsid w:val="00DB403C"/>
    <w:rPr>
      <w:rFonts w:ascii="Verdana" w:hAnsi="Verdana"/>
      <w:sz w:val="20"/>
    </w:rPr>
  </w:style>
  <w:style w:type="paragraph" w:customStyle="1" w:styleId="5Text">
    <w:name w:val="5 Text"/>
    <w:basedOn w:val="Normal"/>
    <w:link w:val="5TextChar"/>
    <w:rsid w:val="00DB403C"/>
    <w:pPr>
      <w:spacing w:after="0" w:line="360" w:lineRule="auto"/>
      <w:ind w:firstLine="680"/>
      <w:jc w:val="both"/>
    </w:pPr>
    <w:rPr>
      <w:rFonts w:ascii="Times New Roman" w:eastAsia="Batang" w:hAnsi="Times New Roman" w:cs="Times New Roman"/>
      <w:sz w:val="24"/>
      <w:szCs w:val="24"/>
      <w14:shadow w14:blurRad="50800" w14:dist="38100" w14:dir="2700000" w14:sx="100000" w14:sy="100000" w14:kx="0" w14:ky="0" w14:algn="tl">
        <w14:srgbClr w14:val="000000">
          <w14:alpha w14:val="60000"/>
        </w14:srgbClr>
      </w14:shadow>
    </w:rPr>
  </w:style>
  <w:style w:type="character" w:customStyle="1" w:styleId="5TextChar">
    <w:name w:val="5 Text Char"/>
    <w:link w:val="5Text"/>
    <w:locked/>
    <w:rsid w:val="00DB403C"/>
    <w:rPr>
      <w:rFonts w:ascii="Times New Roman" w:eastAsia="Batang" w:hAnsi="Times New Roman" w:cs="Times New Roman"/>
      <w:sz w:val="24"/>
      <w:szCs w:val="24"/>
      <w14:shadow w14:blurRad="50800" w14:dist="38100" w14:dir="2700000" w14:sx="100000" w14:sy="100000" w14:kx="0" w14:ky="0" w14:algn="tl">
        <w14:srgbClr w14:val="000000">
          <w14:alpha w14:val="60000"/>
        </w14:srgbClr>
      </w14:shadow>
    </w:rPr>
  </w:style>
  <w:style w:type="paragraph" w:customStyle="1" w:styleId="newStyle1">
    <w:name w:val="new Style1"/>
    <w:basedOn w:val="Normal"/>
    <w:link w:val="newStyle1Char1"/>
    <w:rsid w:val="00DB403C"/>
    <w:pPr>
      <w:widowControl w:val="0"/>
      <w:tabs>
        <w:tab w:val="right" w:pos="8789"/>
      </w:tabs>
      <w:suppressAutoHyphens/>
      <w:spacing w:before="120" w:after="0" w:line="280" w:lineRule="atLeast"/>
      <w:ind w:left="360" w:firstLine="709"/>
      <w:jc w:val="both"/>
    </w:pPr>
    <w:rPr>
      <w:rFonts w:ascii="Arial" w:eastAsia="Batang" w:hAnsi="Arial" w:cs="Times New Roman"/>
      <w:snapToGrid w:val="0"/>
      <w:spacing w:val="-2"/>
      <w:sz w:val="20"/>
      <w:szCs w:val="24"/>
    </w:rPr>
  </w:style>
  <w:style w:type="character" w:customStyle="1" w:styleId="newStyle1Char1">
    <w:name w:val="new Style1 Char1"/>
    <w:link w:val="newStyle1"/>
    <w:locked/>
    <w:rsid w:val="00DB403C"/>
    <w:rPr>
      <w:rFonts w:ascii="Arial" w:eastAsia="Batang" w:hAnsi="Arial" w:cs="Times New Roman"/>
      <w:snapToGrid w:val="0"/>
      <w:spacing w:val="-2"/>
      <w:sz w:val="20"/>
      <w:szCs w:val="24"/>
    </w:rPr>
  </w:style>
  <w:style w:type="character" w:customStyle="1" w:styleId="BodyChar">
    <w:name w:val="Body Char"/>
    <w:link w:val="Body"/>
    <w:locked/>
    <w:rsid w:val="00DB403C"/>
    <w:rPr>
      <w:rFonts w:ascii="Arial Unicode MS" w:eastAsia="Arial Unicode MS" w:hAnsi="Times New Roman" w:cs="Times New Roman"/>
      <w:color w:val="000000"/>
      <w:sz w:val="24"/>
      <w:szCs w:val="24"/>
      <w:u w:color="000000"/>
      <w:lang w:val="ru-RU" w:eastAsia="bg-BG"/>
    </w:rPr>
  </w:style>
  <w:style w:type="paragraph" w:customStyle="1" w:styleId="Normal1">
    <w:name w:val="Normal 1"/>
    <w:basedOn w:val="Normal"/>
    <w:link w:val="Normal1Char"/>
    <w:qFormat/>
    <w:rsid w:val="00DB403C"/>
    <w:pPr>
      <w:spacing w:after="0" w:line="240" w:lineRule="auto"/>
      <w:ind w:firstLine="720"/>
      <w:jc w:val="both"/>
    </w:pPr>
    <w:rPr>
      <w:rFonts w:ascii="Arial" w:eastAsia="Batang" w:hAnsi="Arial" w:cs="Times New Roman"/>
    </w:rPr>
  </w:style>
  <w:style w:type="character" w:customStyle="1" w:styleId="Normal1Char">
    <w:name w:val="Normal 1 Char"/>
    <w:link w:val="Normal1"/>
    <w:rsid w:val="00DB403C"/>
    <w:rPr>
      <w:rFonts w:ascii="Arial" w:eastAsia="Batang" w:hAnsi="Arial" w:cs="Times New Roman"/>
    </w:rPr>
  </w:style>
  <w:style w:type="paragraph" w:customStyle="1" w:styleId="default0">
    <w:name w:val="default"/>
    <w:basedOn w:val="Normal"/>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FontStyle11">
    <w:name w:val="Font Style11"/>
    <w:rsid w:val="00DB403C"/>
    <w:rPr>
      <w:rFonts w:ascii="Times New Roman" w:hAnsi="Times New Roman" w:cs="Times New Roman"/>
      <w:sz w:val="30"/>
      <w:szCs w:val="30"/>
    </w:rPr>
  </w:style>
  <w:style w:type="paragraph" w:customStyle="1" w:styleId="17">
    <w:name w:val="Нормален (уеб)1"/>
    <w:basedOn w:val="Normal"/>
    <w:rsid w:val="00DB403C"/>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HTML1">
    <w:name w:val="HTML стандартен1"/>
    <w:basedOn w:val="Normal"/>
    <w:rsid w:val="00DB4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4"/>
      <w:lang w:eastAsia="bg-BG"/>
    </w:rPr>
  </w:style>
  <w:style w:type="paragraph" w:customStyle="1" w:styleId="aa">
    <w:name w:val="Знак Знак Знак"/>
    <w:basedOn w:val="Normal"/>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CharChar60">
    <w:name w:val="Char Char6"/>
    <w:rsid w:val="00DB403C"/>
    <w:rPr>
      <w:sz w:val="16"/>
      <w:lang w:val="en-AU"/>
    </w:rPr>
  </w:style>
  <w:style w:type="character" w:customStyle="1" w:styleId="CharChar130">
    <w:name w:val="Char Char13"/>
    <w:rsid w:val="00DB403C"/>
    <w:rPr>
      <w:rFonts w:ascii="Tahoma" w:hAnsi="Tahoma"/>
      <w:b/>
      <w:spacing w:val="20"/>
      <w:sz w:val="22"/>
    </w:rPr>
  </w:style>
  <w:style w:type="paragraph" w:customStyle="1" w:styleId="Char1CharCharChar1CharCharCharCharCharCharCharChar1">
    <w:name w:val="Char1 Char Char Char1 Char Char Char Char Char Char Char Char Знак Знак Знак Знак"/>
    <w:basedOn w:val="Normal"/>
    <w:rsid w:val="00DB403C"/>
    <w:pPr>
      <w:tabs>
        <w:tab w:val="left" w:pos="709"/>
      </w:tabs>
      <w:spacing w:after="0" w:line="240" w:lineRule="auto"/>
    </w:pPr>
    <w:rPr>
      <w:rFonts w:ascii="Tahoma" w:eastAsia="Times New Roman" w:hAnsi="Tahoma" w:cs="Tahoma"/>
      <w:sz w:val="24"/>
      <w:szCs w:val="24"/>
      <w:lang w:val="pl-PL" w:eastAsia="pl-PL"/>
    </w:rPr>
  </w:style>
  <w:style w:type="character" w:customStyle="1" w:styleId="CharChar80">
    <w:name w:val="Char Char8"/>
    <w:rsid w:val="00DB403C"/>
    <w:rPr>
      <w:rFonts w:ascii="Tahoma" w:hAnsi="Tahoma"/>
      <w:spacing w:val="20"/>
      <w:sz w:val="22"/>
    </w:rPr>
  </w:style>
  <w:style w:type="character" w:customStyle="1" w:styleId="CharChar70">
    <w:name w:val="Char Char7"/>
    <w:rsid w:val="00DB403C"/>
    <w:rPr>
      <w:lang w:val="en-AU"/>
    </w:rPr>
  </w:style>
  <w:style w:type="character" w:customStyle="1" w:styleId="CharChar30">
    <w:name w:val="Char Char3"/>
    <w:rsid w:val="00DB403C"/>
    <w:rPr>
      <w:rFonts w:ascii="Courier New" w:hAnsi="Courier New"/>
      <w:lang w:val="en-US" w:eastAsia="en-US"/>
    </w:rPr>
  </w:style>
  <w:style w:type="paragraph" w:customStyle="1" w:styleId="CharCharCharCharCharCharCharCharCharChar0">
    <w:name w:val="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CharChar0">
    <w:name w:val="Char Char Char Char Char Char Char Char Char Char Char Char1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0">
    <w:name w:val="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0">
    <w:name w:val="Char Char Char Char Char Char Char Char Char Char Char Char1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1CharCharCharCharCharCharChar10">
    <w:name w:val="Char Char Char Char Char Char Char Char Char Char Char Char1 Char Char Char Char Char Char Char1"/>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2CharCharChar1Char0">
    <w:name w:val="Char Char Char Char Char Char Char Char Char Char Char Char2 Char Char Char1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CharCharChar1Char10">
    <w:name w:val="Char Char Char Char Char Char Char Char Char Char Char Char Char Char Char Char Char Char Char Char Char Char Char Char1 Char1"/>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2">
    <w:name w:val="Char Char Char Char Char Char Char Char Char Char Char Char2"/>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1CharCharCharCharCharCharCharChar1CharCharCharCharCharCharCharCharCharCharCharCharCharCharCharCharCharChar2">
    <w:name w:val="Char Char Char Char Char Char Char1 Char Char Char Char Char Char Char Char1 Char Char Char Char Char Char Char Char Char Char Char Char Char Char Char Char Char Char2"/>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1Char0">
    <w:name w:val="Char Char Char Char Char Char1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5">
    <w:name w:val="Char5"/>
    <w:basedOn w:val="Normal"/>
    <w:rsid w:val="00DB403C"/>
    <w:pPr>
      <w:tabs>
        <w:tab w:val="left" w:pos="709"/>
      </w:tabs>
      <w:spacing w:before="120" w:after="120" w:line="240" w:lineRule="auto"/>
      <w:ind w:left="360"/>
      <w:jc w:val="center"/>
    </w:pPr>
    <w:rPr>
      <w:rFonts w:ascii="Tahoma" w:eastAsia="Times New Roman" w:hAnsi="Tahoma" w:cs="Tahoma"/>
      <w:b/>
      <w:bCs/>
      <w:sz w:val="24"/>
      <w:szCs w:val="24"/>
      <w:lang w:val="pl-PL" w:eastAsia="pl-PL"/>
    </w:rPr>
  </w:style>
  <w:style w:type="paragraph" w:customStyle="1" w:styleId="NoSpacing1">
    <w:name w:val="No Spacing1"/>
    <w:rsid w:val="00DB403C"/>
    <w:pPr>
      <w:spacing w:after="0" w:line="240" w:lineRule="auto"/>
    </w:pPr>
    <w:rPr>
      <w:rFonts w:ascii="Courier New" w:eastAsia="Times New Roman" w:hAnsi="Courier New" w:cs="Times New Roman"/>
      <w:szCs w:val="20"/>
    </w:rPr>
  </w:style>
  <w:style w:type="paragraph" w:customStyle="1" w:styleId="18">
    <w:name w:val="Изнесен текст1"/>
    <w:basedOn w:val="Normal"/>
    <w:semiHidden/>
    <w:rsid w:val="00DB403C"/>
    <w:pPr>
      <w:spacing w:after="0" w:line="240" w:lineRule="auto"/>
    </w:pPr>
    <w:rPr>
      <w:rFonts w:ascii="Tahoma" w:eastAsia="Times New Roman" w:hAnsi="Tahoma" w:cs="Tahoma"/>
      <w:sz w:val="16"/>
      <w:szCs w:val="16"/>
      <w:lang w:eastAsia="bg-BG"/>
    </w:rPr>
  </w:style>
  <w:style w:type="paragraph" w:customStyle="1" w:styleId="19">
    <w:name w:val="Предмет на коментар1"/>
    <w:basedOn w:val="CommentText"/>
    <w:next w:val="CommentText"/>
    <w:semiHidden/>
    <w:rsid w:val="00DB403C"/>
    <w:rPr>
      <w:rFonts w:eastAsia="Times New Roman"/>
      <w:b/>
      <w:bCs/>
      <w:szCs w:val="24"/>
      <w:lang w:val="bg-BG"/>
    </w:rPr>
  </w:style>
  <w:style w:type="paragraph" w:customStyle="1" w:styleId="CharCharCharCharCharCharCharCharChar2">
    <w:name w:val="Знак Знак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CharCharCharCharCharCharCharCharCharCharChar0">
    <w:name w:val="Char Char Char2 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10">
    <w:name w:val="Char Char Char Char Char Char Char Char Char1"/>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CharCharCharCharCharCharCharCharCharCharCharChar0">
    <w:name w:val="Char Char Char2 Char Char Char Char Char Char Char Char Char Char Char Char 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12">
    <w:name w:val="Char Char1 Знак Знак"/>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1CharCharCharCharCharChar0">
    <w:name w:val="Char1 Char Char Char1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CharCharChar1CharCharCharCharCharCharCharCharCharCharChar1Char0">
    <w:name w:val="Char1 Char Char Char Char Char Char Знак Знак1 Char Char Знак Знак Char Char Char Char Char Char Char Char Char1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2CharCharCharCharCharCharCharCharCharChar0">
    <w:name w:val="Char Char Char2 Char Char Char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1CharCharCharCharCharCharCharCharCharCharCharCharCharCharCharCharCharCharChar0">
    <w:name w:val="Char1 Char Char Char Char Char Char Знак Знак Char Char Char Char Знак Знак Char Char Знак Знак Char Char Char Char Char Char Char"/>
    <w:basedOn w:val="Normal"/>
    <w:rsid w:val="00DB403C"/>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4">
    <w:name w:val="Char Char Char Char Char Char Char4"/>
    <w:basedOn w:val="Normal"/>
    <w:rsid w:val="00DB403C"/>
    <w:pPr>
      <w:tabs>
        <w:tab w:val="left" w:pos="709"/>
      </w:tabs>
      <w:spacing w:after="0" w:line="360" w:lineRule="auto"/>
    </w:pPr>
    <w:rPr>
      <w:rFonts w:ascii="Tahoma" w:eastAsia="Times New Roman" w:hAnsi="Tahoma" w:cs="Tahoma"/>
      <w:sz w:val="24"/>
      <w:szCs w:val="24"/>
      <w:lang w:val="pl-PL" w:eastAsia="pl-PL"/>
    </w:rPr>
  </w:style>
  <w:style w:type="paragraph" w:customStyle="1" w:styleId="CharCharCharCharCharCharCharCharCharCharCharCharChar">
    <w:name w:val="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CharCharCharCharCharChar">
    <w:name w:val="Char Char Char Char Char Char Char Char Char Char Char Char1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
    <w:name w:val="Char1"/>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2CharCharCharChar">
    <w:name w:val="Char Char Char2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ldef">
    <w:name w:val="ldef"/>
    <w:rsid w:val="00DB403C"/>
  </w:style>
  <w:style w:type="paragraph" w:customStyle="1" w:styleId="CharCharCharCharCharChar1CharCharCharCharCharCharCharCharChar1CharCharCharCharCharCharCharCharChar4Char">
    <w:name w:val="Char Char Char Char Char Char1 Char Char Char Char Char Char Char Char Char1 Char Char Char Char Char Char Char Char Char4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60">
    <w:name w:val="Font Style60"/>
    <w:rsid w:val="00DB403C"/>
    <w:rPr>
      <w:rFonts w:ascii="Verdana" w:hAnsi="Verdana"/>
      <w:b/>
      <w:sz w:val="20"/>
    </w:rPr>
  </w:style>
  <w:style w:type="character" w:customStyle="1" w:styleId="FontStyle22">
    <w:name w:val="Font Style22"/>
    <w:rsid w:val="00DB403C"/>
    <w:rPr>
      <w:rFonts w:ascii="Times New Roman" w:hAnsi="Times New Roman" w:cs="Times New Roman"/>
      <w:sz w:val="24"/>
      <w:szCs w:val="24"/>
    </w:rPr>
  </w:style>
  <w:style w:type="character" w:customStyle="1" w:styleId="FontStyle21">
    <w:name w:val="Font Style21"/>
    <w:rsid w:val="00DB403C"/>
    <w:rPr>
      <w:rFonts w:ascii="Times New Roman" w:hAnsi="Times New Roman" w:cs="Times New Roman"/>
      <w:b/>
      <w:bCs/>
      <w:i/>
      <w:iCs/>
      <w:sz w:val="24"/>
      <w:szCs w:val="24"/>
    </w:rPr>
  </w:style>
  <w:style w:type="character" w:customStyle="1" w:styleId="81">
    <w:name w:val="Основен текст81"/>
    <w:rsid w:val="00DB403C"/>
    <w:rPr>
      <w:sz w:val="21"/>
      <w:szCs w:val="21"/>
      <w:shd w:val="clear" w:color="auto" w:fill="FFFFFF"/>
      <w:lang w:bidi="ar-SA"/>
    </w:rPr>
  </w:style>
  <w:style w:type="character" w:customStyle="1" w:styleId="4">
    <w:name w:val="Основен текст (4)_"/>
    <w:link w:val="41"/>
    <w:uiPriority w:val="99"/>
    <w:rsid w:val="00DB403C"/>
    <w:rPr>
      <w:b/>
      <w:bCs/>
      <w:sz w:val="21"/>
      <w:szCs w:val="21"/>
      <w:shd w:val="clear" w:color="auto" w:fill="FFFFFF"/>
    </w:rPr>
  </w:style>
  <w:style w:type="paragraph" w:customStyle="1" w:styleId="41">
    <w:name w:val="Основен текст (4)1"/>
    <w:basedOn w:val="Normal"/>
    <w:link w:val="4"/>
    <w:uiPriority w:val="99"/>
    <w:rsid w:val="00DB403C"/>
    <w:pPr>
      <w:shd w:val="clear" w:color="auto" w:fill="FFFFFF"/>
      <w:spacing w:after="180" w:line="274" w:lineRule="exact"/>
      <w:ind w:hanging="440"/>
      <w:jc w:val="both"/>
    </w:pPr>
    <w:rPr>
      <w:b/>
      <w:bCs/>
      <w:sz w:val="21"/>
      <w:szCs w:val="21"/>
      <w:shd w:val="clear" w:color="auto" w:fill="FFFFFF"/>
    </w:rPr>
  </w:style>
  <w:style w:type="character" w:customStyle="1" w:styleId="414">
    <w:name w:val="Основен текст (4)14"/>
    <w:rsid w:val="00DB403C"/>
  </w:style>
  <w:style w:type="character" w:customStyle="1" w:styleId="33">
    <w:name w:val="Основен текст33"/>
    <w:rsid w:val="00DB403C"/>
    <w:rPr>
      <w:sz w:val="21"/>
      <w:szCs w:val="21"/>
      <w:shd w:val="clear" w:color="auto" w:fill="FFFFFF"/>
      <w:lang w:bidi="ar-SA"/>
    </w:rPr>
  </w:style>
  <w:style w:type="character" w:customStyle="1" w:styleId="210">
    <w:name w:val="Основен текст21"/>
    <w:rsid w:val="00DB403C"/>
    <w:rPr>
      <w:sz w:val="21"/>
      <w:szCs w:val="21"/>
      <w:shd w:val="clear" w:color="auto" w:fill="FFFFFF"/>
      <w:lang w:bidi="ar-SA"/>
    </w:rPr>
  </w:style>
  <w:style w:type="paragraph" w:customStyle="1" w:styleId="WW-BodyTextIndent3">
    <w:name w:val="WW-Body Text Indent 3"/>
    <w:basedOn w:val="Normal"/>
    <w:rsid w:val="00DB403C"/>
    <w:pPr>
      <w:suppressAutoHyphens/>
      <w:overflowPunct w:val="0"/>
      <w:spacing w:after="120" w:line="240" w:lineRule="auto"/>
      <w:ind w:left="283"/>
    </w:pPr>
    <w:rPr>
      <w:rFonts w:ascii="Times New Roman" w:eastAsia="Times New Roman" w:hAnsi="Times New Roman" w:cs="Times New Roman"/>
      <w:sz w:val="16"/>
      <w:szCs w:val="16"/>
      <w:lang w:eastAsia="ar-SA"/>
    </w:rPr>
  </w:style>
  <w:style w:type="character" w:customStyle="1" w:styleId="420">
    <w:name w:val="Основен текст (4)20"/>
    <w:rsid w:val="00DB403C"/>
    <w:rPr>
      <w:rFonts w:ascii="Times New Roman" w:hAnsi="Times New Roman" w:cs="Times New Roman"/>
      <w:b/>
      <w:bCs/>
      <w:sz w:val="21"/>
      <w:szCs w:val="21"/>
      <w:shd w:val="clear" w:color="auto" w:fill="FFFFFF"/>
    </w:rPr>
  </w:style>
  <w:style w:type="character" w:customStyle="1" w:styleId="160">
    <w:name w:val="Основен текст + Удебелен16"/>
    <w:rsid w:val="00DB403C"/>
    <w:rPr>
      <w:b/>
      <w:bCs/>
      <w:sz w:val="21"/>
      <w:szCs w:val="21"/>
      <w:shd w:val="clear" w:color="auto" w:fill="FFFFFF"/>
      <w:lang w:bidi="ar-SA"/>
    </w:rPr>
  </w:style>
  <w:style w:type="paragraph" w:customStyle="1" w:styleId="Bulets">
    <w:name w:val="Bulets"/>
    <w:basedOn w:val="Normal"/>
    <w:rsid w:val="00DB403C"/>
    <w:pPr>
      <w:numPr>
        <w:numId w:val="4"/>
      </w:numPr>
      <w:spacing w:before="120" w:after="0" w:line="240" w:lineRule="auto"/>
      <w:jc w:val="both"/>
    </w:pPr>
    <w:rPr>
      <w:rFonts w:ascii="Arial" w:eastAsia="Times New Roman" w:hAnsi="Arial" w:cs="Times New Roman"/>
      <w:sz w:val="24"/>
      <w:szCs w:val="24"/>
      <w:lang w:eastAsia="bg-BG"/>
    </w:rPr>
  </w:style>
  <w:style w:type="character" w:customStyle="1" w:styleId="FontStyle33">
    <w:name w:val="Font Style33"/>
    <w:rsid w:val="00DB403C"/>
    <w:rPr>
      <w:rFonts w:ascii="Cambria" w:hAnsi="Cambria" w:cs="Cambria"/>
      <w:sz w:val="16"/>
      <w:szCs w:val="16"/>
    </w:rPr>
  </w:style>
  <w:style w:type="character" w:customStyle="1" w:styleId="Bodytext0">
    <w:name w:val="Body text_"/>
    <w:link w:val="Bodytext1"/>
    <w:rsid w:val="00DB403C"/>
    <w:rPr>
      <w:rFonts w:ascii="Arial" w:hAnsi="Arial"/>
      <w:sz w:val="13"/>
      <w:szCs w:val="13"/>
      <w:shd w:val="clear" w:color="auto" w:fill="FFFFFF"/>
    </w:rPr>
  </w:style>
  <w:style w:type="paragraph" w:customStyle="1" w:styleId="Bodytext1">
    <w:name w:val="Body text1"/>
    <w:basedOn w:val="Normal"/>
    <w:link w:val="Bodytext0"/>
    <w:rsid w:val="00DB403C"/>
    <w:pPr>
      <w:shd w:val="clear" w:color="auto" w:fill="FFFFFF"/>
      <w:spacing w:after="0" w:line="240" w:lineRule="atLeast"/>
    </w:pPr>
    <w:rPr>
      <w:rFonts w:ascii="Arial" w:hAnsi="Arial"/>
      <w:sz w:val="13"/>
      <w:szCs w:val="13"/>
    </w:rPr>
  </w:style>
  <w:style w:type="character" w:customStyle="1" w:styleId="Bodytext11">
    <w:name w:val="Body text (11)_"/>
    <w:link w:val="Bodytext111"/>
    <w:rsid w:val="00DB403C"/>
    <w:rPr>
      <w:rFonts w:ascii="Arial" w:hAnsi="Arial"/>
      <w:i/>
      <w:iCs/>
      <w:spacing w:val="-10"/>
      <w:shd w:val="clear" w:color="auto" w:fill="FFFFFF"/>
    </w:rPr>
  </w:style>
  <w:style w:type="paragraph" w:customStyle="1" w:styleId="Bodytext111">
    <w:name w:val="Body text (11)1"/>
    <w:basedOn w:val="Normal"/>
    <w:link w:val="Bodytext11"/>
    <w:rsid w:val="00DB403C"/>
    <w:pPr>
      <w:shd w:val="clear" w:color="auto" w:fill="FFFFFF"/>
      <w:spacing w:before="60" w:after="0" w:line="240" w:lineRule="atLeast"/>
    </w:pPr>
    <w:rPr>
      <w:rFonts w:ascii="Arial" w:hAnsi="Arial"/>
      <w:i/>
      <w:iCs/>
      <w:spacing w:val="-10"/>
    </w:rPr>
  </w:style>
  <w:style w:type="character" w:customStyle="1" w:styleId="Bodytext110">
    <w:name w:val="Body text (11)"/>
    <w:rsid w:val="00DB403C"/>
  </w:style>
  <w:style w:type="character" w:customStyle="1" w:styleId="Bodytext1165pt">
    <w:name w:val="Body text (11) + 6.5 pt"/>
    <w:aliases w:val="Not Italic,Spacing 0 pt6"/>
    <w:rsid w:val="00DB403C"/>
    <w:rPr>
      <w:rFonts w:ascii="Arial" w:hAnsi="Arial"/>
      <w:i/>
      <w:iCs/>
      <w:spacing w:val="0"/>
      <w:sz w:val="13"/>
      <w:szCs w:val="13"/>
      <w:lang w:bidi="ar-SA"/>
    </w:rPr>
  </w:style>
  <w:style w:type="character" w:customStyle="1" w:styleId="Bodytext118pt">
    <w:name w:val="Body text (11) + 8 pt"/>
    <w:aliases w:val="Not Italic2,Spacing 0 pt5"/>
    <w:rsid w:val="00DB403C"/>
    <w:rPr>
      <w:rFonts w:ascii="Arial" w:hAnsi="Arial"/>
      <w:i/>
      <w:iCs/>
      <w:spacing w:val="0"/>
      <w:sz w:val="16"/>
      <w:szCs w:val="16"/>
      <w:lang w:bidi="ar-SA"/>
    </w:rPr>
  </w:style>
  <w:style w:type="character" w:customStyle="1" w:styleId="31">
    <w:name w:val="Основен текст3"/>
    <w:rsid w:val="00DB403C"/>
  </w:style>
  <w:style w:type="character" w:customStyle="1" w:styleId="Bodytext8pt">
    <w:name w:val="Body text + 8 pt"/>
    <w:rsid w:val="00DB403C"/>
    <w:rPr>
      <w:rFonts w:ascii="Arial" w:hAnsi="Arial"/>
      <w:sz w:val="16"/>
      <w:szCs w:val="16"/>
      <w:lang w:val="en-US" w:eastAsia="en-US" w:bidi="ar-SA"/>
    </w:rPr>
  </w:style>
  <w:style w:type="paragraph" w:customStyle="1" w:styleId="ecxmsonormal">
    <w:name w:val="ecxmsonormal"/>
    <w:basedOn w:val="Normal"/>
    <w:rsid w:val="00DB403C"/>
    <w:pPr>
      <w:spacing w:before="100" w:beforeAutospacing="1" w:after="100" w:afterAutospacing="1" w:line="240" w:lineRule="auto"/>
    </w:pPr>
    <w:rPr>
      <w:rFonts w:ascii="Times New Roman" w:eastAsia="Batang" w:hAnsi="Times New Roman" w:cs="Times New Roman"/>
      <w:sz w:val="24"/>
      <w:szCs w:val="24"/>
      <w:lang w:eastAsia="bg-BG"/>
    </w:rPr>
  </w:style>
  <w:style w:type="character" w:customStyle="1" w:styleId="nomark">
    <w:name w:val="nomark"/>
    <w:rsid w:val="00DB403C"/>
  </w:style>
  <w:style w:type="paragraph" w:customStyle="1" w:styleId="CharCharCharChar0">
    <w:name w:val="Char Знак Знак Char Char Знак Знак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CharChar29">
    <w:name w:val="Char Char29"/>
    <w:locked/>
    <w:rsid w:val="00DB403C"/>
    <w:rPr>
      <w:rFonts w:ascii="Arial" w:hAnsi="Arial"/>
      <w:b/>
      <w:kern w:val="28"/>
      <w:sz w:val="28"/>
      <w:lang w:val="en-GB" w:eastAsia="en-US" w:bidi="ar-SA"/>
    </w:rPr>
  </w:style>
  <w:style w:type="character" w:styleId="HTMLTypewriter">
    <w:name w:val="HTML Typewriter"/>
    <w:rsid w:val="00DB403C"/>
    <w:rPr>
      <w:rFonts w:ascii="Verdana" w:eastAsia="Times New Roman" w:hAnsi="Verdana" w:cs="Courier New" w:hint="default"/>
      <w:sz w:val="13"/>
      <w:szCs w:val="13"/>
    </w:rPr>
  </w:style>
  <w:style w:type="paragraph" w:customStyle="1" w:styleId="NormalWeb1">
    <w:name w:val="Normal (Web)1"/>
    <w:basedOn w:val="Default"/>
    <w:next w:val="Default"/>
    <w:rsid w:val="00DB403C"/>
    <w:pPr>
      <w:spacing w:before="120"/>
    </w:pPr>
    <w:rPr>
      <w:color w:val="auto"/>
      <w:lang w:val="en-US"/>
    </w:rPr>
  </w:style>
  <w:style w:type="paragraph" w:customStyle="1" w:styleId="NumPar2">
    <w:name w:val="NumPar 2"/>
    <w:basedOn w:val="Default"/>
    <w:next w:val="Default"/>
    <w:rsid w:val="00DB403C"/>
    <w:pPr>
      <w:spacing w:after="240"/>
    </w:pPr>
    <w:rPr>
      <w:color w:val="auto"/>
      <w:lang w:val="en-US"/>
    </w:rPr>
  </w:style>
  <w:style w:type="paragraph" w:customStyle="1" w:styleId="190">
    <w:name w:val="Знак Знак19"/>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Style9pt">
    <w:name w:val="Style 9 pt"/>
    <w:rsid w:val="00DB403C"/>
    <w:rPr>
      <w:rFonts w:ascii="Arial" w:hAnsi="Arial"/>
      <w:sz w:val="18"/>
      <w:szCs w:val="18"/>
    </w:rPr>
  </w:style>
  <w:style w:type="paragraph" w:customStyle="1" w:styleId="32">
    <w:name w:val="Знак Знак3"/>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0">
    <w:name w:val="Char Char Char Char Char Char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5CharCharChar1Char">
    <w:name w:val="Char Char5 Char Char Char1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3CharChar">
    <w:name w:val="Знак Знак3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19CharCharCharChar">
    <w:name w:val="Знак Знак19 Char Char Знак Знак Char Char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apple-style-span">
    <w:name w:val="apple-style-span"/>
    <w:rsid w:val="00DB403C"/>
  </w:style>
  <w:style w:type="character" w:customStyle="1" w:styleId="FontStyle158">
    <w:name w:val="Font Style158"/>
    <w:rsid w:val="00DB403C"/>
    <w:rPr>
      <w:rFonts w:ascii="Times New Roman" w:hAnsi="Times New Roman" w:cs="Times New Roman"/>
      <w:sz w:val="22"/>
      <w:szCs w:val="22"/>
    </w:rPr>
  </w:style>
  <w:style w:type="character" w:customStyle="1" w:styleId="FontStyle25">
    <w:name w:val="Font Style25"/>
    <w:rsid w:val="00DB403C"/>
    <w:rPr>
      <w:rFonts w:ascii="Times New Roman" w:hAnsi="Times New Roman" w:cs="Times New Roman"/>
      <w:b/>
      <w:bCs/>
      <w:sz w:val="20"/>
      <w:szCs w:val="20"/>
    </w:rPr>
  </w:style>
  <w:style w:type="character" w:customStyle="1" w:styleId="FontStyle233">
    <w:name w:val="Font Style233"/>
    <w:rsid w:val="00DB403C"/>
    <w:rPr>
      <w:rFonts w:ascii="Arial" w:hAnsi="Arial" w:cs="Arial"/>
      <w:sz w:val="20"/>
      <w:szCs w:val="20"/>
    </w:rPr>
  </w:style>
  <w:style w:type="paragraph" w:customStyle="1" w:styleId="Style58">
    <w:name w:val="Style58"/>
    <w:basedOn w:val="Normal"/>
    <w:rsid w:val="00DB403C"/>
    <w:pPr>
      <w:widowControl w:val="0"/>
      <w:autoSpaceDE w:val="0"/>
      <w:autoSpaceDN w:val="0"/>
      <w:adjustRightInd w:val="0"/>
      <w:spacing w:after="0" w:line="252" w:lineRule="exact"/>
      <w:ind w:hanging="696"/>
      <w:jc w:val="both"/>
    </w:pPr>
    <w:rPr>
      <w:rFonts w:ascii="Arial" w:eastAsia="Times New Roman" w:hAnsi="Arial" w:cs="Times New Roman"/>
      <w:sz w:val="24"/>
      <w:szCs w:val="24"/>
      <w:lang w:eastAsia="bg-BG"/>
    </w:rPr>
  </w:style>
  <w:style w:type="paragraph" w:customStyle="1" w:styleId="CharCharCharCharCharCharCharCharCharCharCharCharCharCharCharCharChar1">
    <w:name w:val="Char Char Char Char Char Char Char Char Char Char Char Char Char Char Char Char Char Знак Знак Знак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2">
    <w:name w:val="Char Char Char Char Char Char Char Char Char Char Char Char Char Char Char Char Char Знак Знак Знак Знак"/>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character" w:customStyle="1" w:styleId="newdocreference1">
    <w:name w:val="newdocreference1"/>
    <w:rsid w:val="00DB403C"/>
    <w:rPr>
      <w:i w:val="0"/>
      <w:iCs w:val="0"/>
      <w:color w:val="0000FF"/>
      <w:u w:val="single"/>
    </w:rPr>
  </w:style>
  <w:style w:type="character" w:customStyle="1" w:styleId="samedocreference1">
    <w:name w:val="samedocreference1"/>
    <w:rsid w:val="00DB403C"/>
    <w:rPr>
      <w:i w:val="0"/>
      <w:iCs w:val="0"/>
      <w:color w:val="8B0000"/>
      <w:u w:val="single"/>
    </w:rPr>
  </w:style>
  <w:style w:type="character" w:customStyle="1" w:styleId="Char1CharChar">
    <w:name w:val="Char1 Char Char Знак"/>
    <w:aliases w:val=" Char1 Char Знак, Char Знак, Char1 Знак, Char2 Char Char Знак, Char2 Знак,Char2 Знак Знак Знак, Char1 Знак Знак Знак,Char2 Знак Знак Знак1"/>
    <w:rsid w:val="00DB403C"/>
    <w:rPr>
      <w:sz w:val="16"/>
      <w:szCs w:val="16"/>
      <w:lang w:val="bg-BG" w:eastAsia="en-US" w:bidi="ar-SA"/>
    </w:rPr>
  </w:style>
  <w:style w:type="character" w:customStyle="1" w:styleId="insertedtext1">
    <w:name w:val="insertedtext1"/>
    <w:rsid w:val="00DB403C"/>
    <w:rPr>
      <w:color w:val="1057D8"/>
    </w:rPr>
  </w:style>
  <w:style w:type="paragraph" w:customStyle="1" w:styleId="34">
    <w:name w:val="Знак Знак3 Знак Знак Знак"/>
    <w:basedOn w:val="Normal"/>
    <w:semiHidden/>
    <w:rsid w:val="00DB403C"/>
    <w:pPr>
      <w:tabs>
        <w:tab w:val="left" w:pos="709"/>
      </w:tabs>
      <w:spacing w:after="0" w:line="240" w:lineRule="auto"/>
    </w:pPr>
    <w:rPr>
      <w:rFonts w:ascii="Futura Bk" w:eastAsia="Times New Roman" w:hAnsi="Futura Bk" w:cs="Times New Roman"/>
      <w:noProof/>
      <w:sz w:val="20"/>
      <w:szCs w:val="24"/>
      <w:lang w:val="pl-PL" w:eastAsia="pl-PL"/>
    </w:rPr>
  </w:style>
  <w:style w:type="character" w:customStyle="1" w:styleId="newdocreference2">
    <w:name w:val="newdocreference2"/>
    <w:rsid w:val="00DB403C"/>
    <w:rPr>
      <w:i w:val="0"/>
      <w:iCs w:val="0"/>
      <w:color w:val="0000FF"/>
      <w:u w:val="single"/>
    </w:rPr>
  </w:style>
  <w:style w:type="character" w:customStyle="1" w:styleId="newdocreference3">
    <w:name w:val="newdocreference3"/>
    <w:rsid w:val="00DB403C"/>
    <w:rPr>
      <w:i w:val="0"/>
      <w:iCs w:val="0"/>
      <w:color w:val="0000FF"/>
      <w:u w:val="single"/>
    </w:rPr>
  </w:style>
  <w:style w:type="paragraph" w:customStyle="1" w:styleId="CharChar1CharCharCharCharCharCharCharCharCharCharChar">
    <w:name w:val="Char Char1 Знак Знак Char Char Char Char Char Char Char Char Char Char Char"/>
    <w:basedOn w:val="Normal"/>
    <w:rsid w:val="00DB403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9">
    <w:name w:val="Style9"/>
    <w:basedOn w:val="Normal"/>
    <w:rsid w:val="00DB403C"/>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customStyle="1" w:styleId="Style14">
    <w:name w:val="Style14"/>
    <w:basedOn w:val="Normal"/>
    <w:rsid w:val="00DB403C"/>
    <w:pPr>
      <w:widowControl w:val="0"/>
      <w:autoSpaceDE w:val="0"/>
      <w:autoSpaceDN w:val="0"/>
      <w:adjustRightInd w:val="0"/>
      <w:spacing w:after="0" w:line="278" w:lineRule="exact"/>
      <w:ind w:firstLine="725"/>
      <w:jc w:val="both"/>
    </w:pPr>
    <w:rPr>
      <w:rFonts w:ascii="Times New Roman" w:eastAsia="Times New Roman" w:hAnsi="Times New Roman" w:cs="Times New Roman"/>
      <w:sz w:val="24"/>
      <w:szCs w:val="24"/>
      <w:lang w:eastAsia="bg-BG"/>
    </w:rPr>
  </w:style>
  <w:style w:type="numbering" w:customStyle="1" w:styleId="NoList2">
    <w:name w:val="No List2"/>
    <w:next w:val="NoList"/>
    <w:uiPriority w:val="99"/>
    <w:semiHidden/>
    <w:unhideWhenUsed/>
    <w:rsid w:val="00DB403C"/>
  </w:style>
  <w:style w:type="paragraph" w:customStyle="1" w:styleId="0BodyText01CharCharCharCharChar1CharChar">
    <w:name w:val="0 Body Text 01 Char Char Char Char Char1 Char Char"/>
    <w:rsid w:val="00DB403C"/>
    <w:pPr>
      <w:tabs>
        <w:tab w:val="left" w:pos="0"/>
      </w:tabs>
      <w:suppressAutoHyphens/>
      <w:spacing w:before="60" w:after="0" w:line="276" w:lineRule="auto"/>
      <w:ind w:left="142"/>
      <w:jc w:val="both"/>
    </w:pPr>
    <w:rPr>
      <w:rFonts w:ascii="Arial" w:eastAsia="Times New Roman" w:hAnsi="Arial" w:cs="Times New Roman"/>
      <w:kern w:val="12"/>
      <w:szCs w:val="20"/>
      <w:lang w:val="en-GB" w:eastAsia="it-IT"/>
    </w:rPr>
  </w:style>
  <w:style w:type="numbering" w:customStyle="1" w:styleId="NoList3">
    <w:name w:val="No List3"/>
    <w:next w:val="NoList"/>
    <w:uiPriority w:val="99"/>
    <w:semiHidden/>
    <w:unhideWhenUsed/>
    <w:rsid w:val="00DB403C"/>
  </w:style>
  <w:style w:type="numbering" w:customStyle="1" w:styleId="NoList12">
    <w:name w:val="No List12"/>
    <w:next w:val="NoList"/>
    <w:uiPriority w:val="99"/>
    <w:semiHidden/>
    <w:unhideWhenUsed/>
    <w:rsid w:val="00DB403C"/>
  </w:style>
  <w:style w:type="paragraph" w:customStyle="1" w:styleId="27">
    <w:name w:val="Списък на абзаци2"/>
    <w:basedOn w:val="Normal"/>
    <w:uiPriority w:val="99"/>
    <w:rsid w:val="00DB403C"/>
    <w:pPr>
      <w:spacing w:after="0" w:line="240" w:lineRule="auto"/>
      <w:ind w:left="720"/>
    </w:pPr>
    <w:rPr>
      <w:rFonts w:ascii="Calibri" w:eastAsia="Times New Roman" w:hAnsi="Calibri" w:cs="Calibri"/>
      <w:color w:val="000000"/>
      <w:sz w:val="24"/>
      <w:szCs w:val="24"/>
      <w:lang w:val="en-US" w:eastAsia="ja-JP"/>
    </w:rPr>
  </w:style>
  <w:style w:type="character" w:customStyle="1" w:styleId="1a">
    <w:name w:val="Заглавие #1_"/>
    <w:link w:val="1b"/>
    <w:locked/>
    <w:rsid w:val="00DB403C"/>
    <w:rPr>
      <w:rFonts w:ascii="Arial" w:eastAsia="Arial" w:hAnsi="Arial" w:cs="Arial"/>
      <w:sz w:val="21"/>
      <w:szCs w:val="21"/>
      <w:shd w:val="clear" w:color="auto" w:fill="FFFFFF"/>
    </w:rPr>
  </w:style>
  <w:style w:type="paragraph" w:customStyle="1" w:styleId="1b">
    <w:name w:val="Заглавие #1"/>
    <w:basedOn w:val="Normal"/>
    <w:link w:val="1a"/>
    <w:rsid w:val="00DB403C"/>
    <w:pPr>
      <w:shd w:val="clear" w:color="auto" w:fill="FFFFFF"/>
      <w:spacing w:after="0" w:line="384" w:lineRule="exact"/>
      <w:ind w:hanging="720"/>
      <w:jc w:val="both"/>
      <w:outlineLvl w:val="0"/>
    </w:pPr>
    <w:rPr>
      <w:rFonts w:ascii="Arial" w:eastAsia="Arial" w:hAnsi="Arial" w:cs="Arial"/>
      <w:sz w:val="21"/>
      <w:szCs w:val="21"/>
    </w:rPr>
  </w:style>
  <w:style w:type="character" w:customStyle="1" w:styleId="ab">
    <w:name w:val="Горен или долен колонтитул_"/>
    <w:link w:val="ac"/>
    <w:locked/>
    <w:rsid w:val="00DB403C"/>
    <w:rPr>
      <w:rFonts w:ascii="Times New Roman" w:eastAsia="Times New Roman" w:hAnsi="Times New Roman"/>
      <w:shd w:val="clear" w:color="auto" w:fill="FFFFFF"/>
    </w:rPr>
  </w:style>
  <w:style w:type="paragraph" w:customStyle="1" w:styleId="ac">
    <w:name w:val="Горен или долен колонтитул"/>
    <w:basedOn w:val="Normal"/>
    <w:link w:val="ab"/>
    <w:rsid w:val="00DB403C"/>
    <w:pPr>
      <w:shd w:val="clear" w:color="auto" w:fill="FFFFFF"/>
      <w:spacing w:after="0" w:line="240" w:lineRule="auto"/>
    </w:pPr>
    <w:rPr>
      <w:rFonts w:ascii="Times New Roman" w:eastAsia="Times New Roman" w:hAnsi="Times New Roman"/>
    </w:rPr>
  </w:style>
  <w:style w:type="character" w:customStyle="1" w:styleId="35">
    <w:name w:val="Основен текст (3)_"/>
    <w:link w:val="36"/>
    <w:locked/>
    <w:rsid w:val="00DB403C"/>
    <w:rPr>
      <w:rFonts w:ascii="Arial" w:eastAsia="Arial" w:hAnsi="Arial" w:cs="Arial"/>
      <w:sz w:val="21"/>
      <w:szCs w:val="21"/>
      <w:shd w:val="clear" w:color="auto" w:fill="FFFFFF"/>
    </w:rPr>
  </w:style>
  <w:style w:type="paragraph" w:customStyle="1" w:styleId="36">
    <w:name w:val="Основен текст (3)"/>
    <w:basedOn w:val="Normal"/>
    <w:link w:val="35"/>
    <w:rsid w:val="00DB403C"/>
    <w:pPr>
      <w:shd w:val="clear" w:color="auto" w:fill="FFFFFF"/>
      <w:spacing w:before="60" w:after="180" w:line="0" w:lineRule="atLeast"/>
      <w:jc w:val="both"/>
    </w:pPr>
    <w:rPr>
      <w:rFonts w:ascii="Arial" w:eastAsia="Arial" w:hAnsi="Arial" w:cs="Arial"/>
      <w:sz w:val="21"/>
      <w:szCs w:val="21"/>
    </w:rPr>
  </w:style>
  <w:style w:type="paragraph" w:customStyle="1" w:styleId="1c">
    <w:name w:val="Списък на абзаци1"/>
    <w:basedOn w:val="Normal"/>
    <w:uiPriority w:val="34"/>
    <w:qFormat/>
    <w:rsid w:val="00DB403C"/>
    <w:pPr>
      <w:spacing w:after="0" w:line="240" w:lineRule="auto"/>
      <w:ind w:left="720"/>
      <w:contextualSpacing/>
    </w:pPr>
    <w:rPr>
      <w:rFonts w:ascii="Arial Unicode MS" w:eastAsia="Arial Unicode MS" w:hAnsi="Arial Unicode MS" w:cs="Arial Unicode MS"/>
      <w:color w:val="000000"/>
      <w:sz w:val="24"/>
      <w:szCs w:val="24"/>
      <w:lang w:eastAsia="bg-BG"/>
    </w:rPr>
  </w:style>
  <w:style w:type="character" w:customStyle="1" w:styleId="28">
    <w:name w:val="Основен текст (2)_"/>
    <w:rsid w:val="00DB403C"/>
    <w:rPr>
      <w:rFonts w:ascii="Arial" w:eastAsia="Arial" w:hAnsi="Arial" w:cs="Arial" w:hint="default"/>
      <w:b w:val="0"/>
      <w:bCs w:val="0"/>
      <w:i w:val="0"/>
      <w:iCs w:val="0"/>
      <w:smallCaps w:val="0"/>
      <w:strike w:val="0"/>
      <w:dstrike w:val="0"/>
      <w:sz w:val="58"/>
      <w:szCs w:val="58"/>
      <w:u w:val="none"/>
      <w:effect w:val="none"/>
    </w:rPr>
  </w:style>
  <w:style w:type="character" w:customStyle="1" w:styleId="29">
    <w:name w:val="Основен текст (2)"/>
    <w:rsid w:val="00DB403C"/>
  </w:style>
  <w:style w:type="character" w:customStyle="1" w:styleId="Arial">
    <w:name w:val="Горен или долен колонтитул + Arial"/>
    <w:aliases w:val="10,5 pt,Курсив"/>
    <w:rsid w:val="00DB403C"/>
    <w:rPr>
      <w:rFonts w:ascii="Arial" w:eastAsia="Arial" w:hAnsi="Arial" w:cs="Arial" w:hint="default"/>
      <w:b w:val="0"/>
      <w:bCs w:val="0"/>
      <w:i w:val="0"/>
      <w:iCs w:val="0"/>
      <w:smallCaps w:val="0"/>
      <w:strike w:val="0"/>
      <w:dstrike w:val="0"/>
      <w:spacing w:val="0"/>
      <w:sz w:val="21"/>
      <w:szCs w:val="21"/>
      <w:u w:val="none"/>
      <w:effect w:val="none"/>
      <w:lang w:val="en-US"/>
    </w:rPr>
  </w:style>
  <w:style w:type="character" w:customStyle="1" w:styleId="ad">
    <w:name w:val="Основен текст + Удебелен"/>
    <w:rsid w:val="00DB403C"/>
    <w:rPr>
      <w:rFonts w:ascii="Arial" w:eastAsia="Arial" w:hAnsi="Arial" w:cs="Arial" w:hint="default"/>
      <w:b/>
      <w:bCs/>
      <w:i w:val="0"/>
      <w:iCs w:val="0"/>
      <w:smallCaps w:val="0"/>
      <w:strike w:val="0"/>
      <w:dstrike w:val="0"/>
      <w:spacing w:val="0"/>
      <w:sz w:val="21"/>
      <w:szCs w:val="21"/>
      <w:u w:val="none"/>
      <w:effect w:val="none"/>
    </w:rPr>
  </w:style>
  <w:style w:type="character" w:customStyle="1" w:styleId="10pt">
    <w:name w:val="Основен текст + 10 pt"/>
    <w:rsid w:val="00DB403C"/>
    <w:rPr>
      <w:rFonts w:ascii="Arial" w:eastAsia="Arial" w:hAnsi="Arial" w:cs="Arial" w:hint="default"/>
      <w:b w:val="0"/>
      <w:bCs w:val="0"/>
      <w:i w:val="0"/>
      <w:iCs w:val="0"/>
      <w:smallCaps w:val="0"/>
      <w:strike w:val="0"/>
      <w:dstrike w:val="0"/>
      <w:spacing w:val="0"/>
      <w:sz w:val="20"/>
      <w:szCs w:val="20"/>
      <w:u w:val="none"/>
      <w:effect w:val="none"/>
    </w:rPr>
  </w:style>
  <w:style w:type="character" w:customStyle="1" w:styleId="ACharChar">
    <w:name w:val="A Char Char Знак"/>
    <w:link w:val="ACharChar0"/>
    <w:uiPriority w:val="99"/>
    <w:locked/>
    <w:rsid w:val="00DB403C"/>
    <w:rPr>
      <w:rFonts w:ascii="Arial" w:hAnsi="Arial"/>
      <w:lang w:val="en-GB"/>
    </w:rPr>
  </w:style>
  <w:style w:type="paragraph" w:customStyle="1" w:styleId="ACharChar0">
    <w:name w:val="A Char Char"/>
    <w:basedOn w:val="Normal"/>
    <w:link w:val="ACharChar"/>
    <w:uiPriority w:val="99"/>
    <w:rsid w:val="00DB403C"/>
    <w:pPr>
      <w:snapToGrid w:val="0"/>
      <w:spacing w:after="0" w:line="240" w:lineRule="auto"/>
      <w:jc w:val="both"/>
    </w:pPr>
    <w:rPr>
      <w:rFonts w:ascii="Arial" w:hAnsi="Arial"/>
      <w:lang w:val="en-GB"/>
    </w:rPr>
  </w:style>
  <w:style w:type="character" w:customStyle="1" w:styleId="ae">
    <w:name w:val="Основной текст_"/>
    <w:link w:val="1d"/>
    <w:uiPriority w:val="99"/>
    <w:locked/>
    <w:rsid w:val="00DB403C"/>
    <w:rPr>
      <w:rFonts w:ascii="Times New Roman" w:hAnsi="Times New Roman"/>
      <w:sz w:val="23"/>
      <w:szCs w:val="23"/>
      <w:shd w:val="clear" w:color="auto" w:fill="FFFFFF"/>
    </w:rPr>
  </w:style>
  <w:style w:type="paragraph" w:customStyle="1" w:styleId="1d">
    <w:name w:val="Основной текст1"/>
    <w:basedOn w:val="Normal"/>
    <w:link w:val="ae"/>
    <w:uiPriority w:val="99"/>
    <w:rsid w:val="00DB403C"/>
    <w:pPr>
      <w:widowControl w:val="0"/>
      <w:shd w:val="clear" w:color="auto" w:fill="FFFFFF"/>
      <w:spacing w:before="1020" w:after="0" w:line="394" w:lineRule="exact"/>
      <w:ind w:hanging="380"/>
    </w:pPr>
    <w:rPr>
      <w:rFonts w:ascii="Times New Roman" w:hAnsi="Times New Roman"/>
      <w:sz w:val="23"/>
      <w:szCs w:val="23"/>
    </w:rPr>
  </w:style>
  <w:style w:type="character" w:customStyle="1" w:styleId="af">
    <w:name w:val="Основной текст + Полужирный"/>
    <w:uiPriority w:val="99"/>
    <w:rsid w:val="00DB403C"/>
    <w:rPr>
      <w:rFonts w:ascii="Times New Roman" w:hAnsi="Times New Roman" w:cs="Times New Roman"/>
      <w:b/>
      <w:bCs/>
      <w:sz w:val="23"/>
      <w:szCs w:val="23"/>
      <w:u w:val="none"/>
      <w:shd w:val="clear" w:color="auto" w:fill="FFFFFF"/>
    </w:rPr>
  </w:style>
  <w:style w:type="character" w:customStyle="1" w:styleId="1e">
    <w:name w:val="Заголовок №1_"/>
    <w:link w:val="1f"/>
    <w:uiPriority w:val="99"/>
    <w:rsid w:val="00DB403C"/>
    <w:rPr>
      <w:rFonts w:ascii="Times New Roman" w:hAnsi="Times New Roman"/>
      <w:b/>
      <w:bCs/>
      <w:shd w:val="clear" w:color="auto" w:fill="FFFFFF"/>
    </w:rPr>
  </w:style>
  <w:style w:type="paragraph" w:customStyle="1" w:styleId="1f">
    <w:name w:val="Заголовок №1"/>
    <w:basedOn w:val="Normal"/>
    <w:link w:val="1e"/>
    <w:uiPriority w:val="99"/>
    <w:rsid w:val="00DB403C"/>
    <w:pPr>
      <w:widowControl w:val="0"/>
      <w:shd w:val="clear" w:color="auto" w:fill="FFFFFF"/>
      <w:spacing w:before="780" w:after="180" w:line="240" w:lineRule="atLeast"/>
      <w:jc w:val="both"/>
      <w:outlineLvl w:val="0"/>
    </w:pPr>
    <w:rPr>
      <w:rFonts w:ascii="Times New Roman" w:hAnsi="Times New Roman"/>
      <w:b/>
      <w:bCs/>
    </w:rPr>
  </w:style>
  <w:style w:type="character" w:customStyle="1" w:styleId="37">
    <w:name w:val="Основной текст (3)_"/>
    <w:link w:val="310"/>
    <w:uiPriority w:val="99"/>
    <w:rsid w:val="00DB403C"/>
    <w:rPr>
      <w:rFonts w:ascii="Times New Roman" w:hAnsi="Times New Roman"/>
      <w:b/>
      <w:bCs/>
      <w:shd w:val="clear" w:color="auto" w:fill="FFFFFF"/>
    </w:rPr>
  </w:style>
  <w:style w:type="character" w:customStyle="1" w:styleId="38">
    <w:name w:val="Основной текст (3)"/>
    <w:uiPriority w:val="99"/>
    <w:rsid w:val="00DB403C"/>
    <w:rPr>
      <w:rFonts w:ascii="Times New Roman" w:hAnsi="Times New Roman" w:cs="Times New Roman"/>
      <w:b/>
      <w:bCs/>
      <w:u w:val="single"/>
      <w:shd w:val="clear" w:color="auto" w:fill="FFFFFF"/>
    </w:rPr>
  </w:style>
  <w:style w:type="character" w:customStyle="1" w:styleId="39">
    <w:name w:val="Основной текст (3) + Не полужирный"/>
    <w:uiPriority w:val="99"/>
    <w:rsid w:val="00DB403C"/>
  </w:style>
  <w:style w:type="paragraph" w:customStyle="1" w:styleId="310">
    <w:name w:val="Основной текст (3)1"/>
    <w:basedOn w:val="Normal"/>
    <w:link w:val="37"/>
    <w:uiPriority w:val="99"/>
    <w:rsid w:val="00DB403C"/>
    <w:pPr>
      <w:widowControl w:val="0"/>
      <w:shd w:val="clear" w:color="auto" w:fill="FFFFFF"/>
      <w:spacing w:after="960" w:line="240" w:lineRule="atLeast"/>
      <w:ind w:hanging="360"/>
    </w:pPr>
    <w:rPr>
      <w:rFonts w:ascii="Times New Roman" w:hAnsi="Times New Roman"/>
      <w:b/>
      <w:bCs/>
    </w:rPr>
  </w:style>
  <w:style w:type="character" w:customStyle="1" w:styleId="120">
    <w:name w:val="Основной текст (12)_"/>
    <w:link w:val="121"/>
    <w:uiPriority w:val="99"/>
    <w:rsid w:val="00DB403C"/>
    <w:rPr>
      <w:rFonts w:ascii="Times New Roman" w:hAnsi="Times New Roman"/>
      <w:i/>
      <w:iCs/>
      <w:sz w:val="23"/>
      <w:szCs w:val="23"/>
      <w:shd w:val="clear" w:color="auto" w:fill="FFFFFF"/>
    </w:rPr>
  </w:style>
  <w:style w:type="character" w:customStyle="1" w:styleId="122">
    <w:name w:val="Основной текст (12) + Не курсив"/>
    <w:uiPriority w:val="99"/>
    <w:rsid w:val="00DB403C"/>
  </w:style>
  <w:style w:type="character" w:customStyle="1" w:styleId="3a">
    <w:name w:val="Заголовок №3_"/>
    <w:link w:val="311"/>
    <w:uiPriority w:val="99"/>
    <w:rsid w:val="00DB403C"/>
    <w:rPr>
      <w:rFonts w:ascii="Times New Roman" w:hAnsi="Times New Roman"/>
      <w:sz w:val="23"/>
      <w:szCs w:val="23"/>
      <w:shd w:val="clear" w:color="auto" w:fill="FFFFFF"/>
    </w:rPr>
  </w:style>
  <w:style w:type="paragraph" w:customStyle="1" w:styleId="121">
    <w:name w:val="Основной текст (12)1"/>
    <w:basedOn w:val="Normal"/>
    <w:link w:val="120"/>
    <w:uiPriority w:val="99"/>
    <w:rsid w:val="00DB403C"/>
    <w:pPr>
      <w:widowControl w:val="0"/>
      <w:shd w:val="clear" w:color="auto" w:fill="FFFFFF"/>
      <w:spacing w:before="240" w:after="240" w:line="274" w:lineRule="exact"/>
      <w:ind w:hanging="720"/>
      <w:jc w:val="both"/>
    </w:pPr>
    <w:rPr>
      <w:rFonts w:ascii="Times New Roman" w:hAnsi="Times New Roman"/>
      <w:i/>
      <w:iCs/>
      <w:sz w:val="23"/>
      <w:szCs w:val="23"/>
    </w:rPr>
  </w:style>
  <w:style w:type="paragraph" w:customStyle="1" w:styleId="311">
    <w:name w:val="Заголовок №31"/>
    <w:basedOn w:val="Normal"/>
    <w:link w:val="3a"/>
    <w:uiPriority w:val="99"/>
    <w:rsid w:val="00DB403C"/>
    <w:pPr>
      <w:widowControl w:val="0"/>
      <w:shd w:val="clear" w:color="auto" w:fill="FFFFFF"/>
      <w:spacing w:before="240" w:after="0" w:line="274" w:lineRule="exact"/>
      <w:ind w:hanging="360"/>
      <w:jc w:val="both"/>
      <w:outlineLvl w:val="2"/>
    </w:pPr>
    <w:rPr>
      <w:rFonts w:ascii="Times New Roman" w:hAnsi="Times New Roman"/>
      <w:sz w:val="23"/>
      <w:szCs w:val="23"/>
    </w:rPr>
  </w:style>
  <w:style w:type="paragraph" w:customStyle="1" w:styleId="xl29">
    <w:name w:val="xl29"/>
    <w:basedOn w:val="Normal"/>
    <w:rsid w:val="00DB403C"/>
    <w:pPr>
      <w:pBdr>
        <w:top w:val="single" w:sz="8" w:space="0" w:color="000000"/>
        <w:bottom w:val="single" w:sz="8" w:space="0" w:color="000000"/>
        <w:right w:val="single" w:sz="8" w:space="0" w:color="000000"/>
      </w:pBdr>
      <w:suppressAutoHyphens/>
      <w:spacing w:before="100" w:after="100" w:line="100" w:lineRule="atLeast"/>
      <w:jc w:val="center"/>
      <w:textAlignment w:val="center"/>
    </w:pPr>
    <w:rPr>
      <w:rFonts w:ascii="Arial" w:eastAsia="Times New Roman" w:hAnsi="Arial" w:cs="Arial"/>
      <w:lang w:eastAsia="ar-SA"/>
    </w:rPr>
  </w:style>
  <w:style w:type="paragraph" w:styleId="ListParagraph">
    <w:name w:val="List Paragraph"/>
    <w:basedOn w:val="Normal"/>
    <w:uiPriority w:val="99"/>
    <w:qFormat/>
    <w:rsid w:val="00DB403C"/>
    <w:pPr>
      <w:spacing w:after="200" w:line="276" w:lineRule="auto"/>
      <w:ind w:left="720"/>
    </w:pPr>
    <w:rPr>
      <w:rFonts w:ascii="Calibri" w:eastAsia="Times New Roman" w:hAnsi="Calibri" w:cs="Calibri"/>
      <w:sz w:val="20"/>
      <w:szCs w:val="20"/>
      <w:lang w:eastAsia="bg-BG"/>
    </w:rPr>
  </w:style>
</w:styles>
</file>

<file path=word/webSettings.xml><?xml version="1.0" encoding="utf-8"?>
<w:webSettings xmlns:r="http://schemas.openxmlformats.org/officeDocument/2006/relationships" xmlns:w="http://schemas.openxmlformats.org/wordprocessingml/2006/main">
  <w:divs>
    <w:div w:id="10493019">
      <w:bodyDiv w:val="1"/>
      <w:marLeft w:val="0"/>
      <w:marRight w:val="0"/>
      <w:marTop w:val="0"/>
      <w:marBottom w:val="0"/>
      <w:divBdr>
        <w:top w:val="none" w:sz="0" w:space="0" w:color="auto"/>
        <w:left w:val="none" w:sz="0" w:space="0" w:color="auto"/>
        <w:bottom w:val="none" w:sz="0" w:space="0" w:color="auto"/>
        <w:right w:val="none" w:sz="0" w:space="0" w:color="auto"/>
      </w:divBdr>
    </w:div>
    <w:div w:id="91903882">
      <w:bodyDiv w:val="1"/>
      <w:marLeft w:val="0"/>
      <w:marRight w:val="0"/>
      <w:marTop w:val="0"/>
      <w:marBottom w:val="0"/>
      <w:divBdr>
        <w:top w:val="none" w:sz="0" w:space="0" w:color="auto"/>
        <w:left w:val="none" w:sz="0" w:space="0" w:color="auto"/>
        <w:bottom w:val="none" w:sz="0" w:space="0" w:color="auto"/>
        <w:right w:val="none" w:sz="0" w:space="0" w:color="auto"/>
      </w:divBdr>
    </w:div>
    <w:div w:id="246773911">
      <w:bodyDiv w:val="1"/>
      <w:marLeft w:val="0"/>
      <w:marRight w:val="0"/>
      <w:marTop w:val="0"/>
      <w:marBottom w:val="0"/>
      <w:divBdr>
        <w:top w:val="none" w:sz="0" w:space="0" w:color="auto"/>
        <w:left w:val="none" w:sz="0" w:space="0" w:color="auto"/>
        <w:bottom w:val="none" w:sz="0" w:space="0" w:color="auto"/>
        <w:right w:val="none" w:sz="0" w:space="0" w:color="auto"/>
      </w:divBdr>
    </w:div>
    <w:div w:id="345403149">
      <w:bodyDiv w:val="1"/>
      <w:marLeft w:val="0"/>
      <w:marRight w:val="0"/>
      <w:marTop w:val="0"/>
      <w:marBottom w:val="0"/>
      <w:divBdr>
        <w:top w:val="none" w:sz="0" w:space="0" w:color="auto"/>
        <w:left w:val="none" w:sz="0" w:space="0" w:color="auto"/>
        <w:bottom w:val="none" w:sz="0" w:space="0" w:color="auto"/>
        <w:right w:val="none" w:sz="0" w:space="0" w:color="auto"/>
      </w:divBdr>
    </w:div>
    <w:div w:id="406537664">
      <w:bodyDiv w:val="1"/>
      <w:marLeft w:val="0"/>
      <w:marRight w:val="0"/>
      <w:marTop w:val="0"/>
      <w:marBottom w:val="0"/>
      <w:divBdr>
        <w:top w:val="none" w:sz="0" w:space="0" w:color="auto"/>
        <w:left w:val="none" w:sz="0" w:space="0" w:color="auto"/>
        <w:bottom w:val="none" w:sz="0" w:space="0" w:color="auto"/>
        <w:right w:val="none" w:sz="0" w:space="0" w:color="auto"/>
      </w:divBdr>
    </w:div>
    <w:div w:id="770974094">
      <w:bodyDiv w:val="1"/>
      <w:marLeft w:val="0"/>
      <w:marRight w:val="0"/>
      <w:marTop w:val="0"/>
      <w:marBottom w:val="0"/>
      <w:divBdr>
        <w:top w:val="none" w:sz="0" w:space="0" w:color="auto"/>
        <w:left w:val="none" w:sz="0" w:space="0" w:color="auto"/>
        <w:bottom w:val="none" w:sz="0" w:space="0" w:color="auto"/>
        <w:right w:val="none" w:sz="0" w:space="0" w:color="auto"/>
      </w:divBdr>
    </w:div>
    <w:div w:id="920485569">
      <w:bodyDiv w:val="1"/>
      <w:marLeft w:val="0"/>
      <w:marRight w:val="0"/>
      <w:marTop w:val="0"/>
      <w:marBottom w:val="0"/>
      <w:divBdr>
        <w:top w:val="none" w:sz="0" w:space="0" w:color="auto"/>
        <w:left w:val="none" w:sz="0" w:space="0" w:color="auto"/>
        <w:bottom w:val="none" w:sz="0" w:space="0" w:color="auto"/>
        <w:right w:val="none" w:sz="0" w:space="0" w:color="auto"/>
      </w:divBdr>
    </w:div>
    <w:div w:id="1041900442">
      <w:bodyDiv w:val="1"/>
      <w:marLeft w:val="0"/>
      <w:marRight w:val="0"/>
      <w:marTop w:val="0"/>
      <w:marBottom w:val="0"/>
      <w:divBdr>
        <w:top w:val="none" w:sz="0" w:space="0" w:color="auto"/>
        <w:left w:val="none" w:sz="0" w:space="0" w:color="auto"/>
        <w:bottom w:val="none" w:sz="0" w:space="0" w:color="auto"/>
        <w:right w:val="none" w:sz="0" w:space="0" w:color="auto"/>
      </w:divBdr>
    </w:div>
    <w:div w:id="1086269616">
      <w:bodyDiv w:val="1"/>
      <w:marLeft w:val="0"/>
      <w:marRight w:val="0"/>
      <w:marTop w:val="0"/>
      <w:marBottom w:val="0"/>
      <w:divBdr>
        <w:top w:val="none" w:sz="0" w:space="0" w:color="auto"/>
        <w:left w:val="none" w:sz="0" w:space="0" w:color="auto"/>
        <w:bottom w:val="none" w:sz="0" w:space="0" w:color="auto"/>
        <w:right w:val="none" w:sz="0" w:space="0" w:color="auto"/>
      </w:divBdr>
    </w:div>
    <w:div w:id="1413548766">
      <w:bodyDiv w:val="1"/>
      <w:marLeft w:val="0"/>
      <w:marRight w:val="0"/>
      <w:marTop w:val="0"/>
      <w:marBottom w:val="0"/>
      <w:divBdr>
        <w:top w:val="none" w:sz="0" w:space="0" w:color="auto"/>
        <w:left w:val="none" w:sz="0" w:space="0" w:color="auto"/>
        <w:bottom w:val="none" w:sz="0" w:space="0" w:color="auto"/>
        <w:right w:val="none" w:sz="0" w:space="0" w:color="auto"/>
      </w:divBdr>
    </w:div>
    <w:div w:id="202921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DF0520-CB08-470F-BF59-68B77FE80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7756</Words>
  <Characters>44215</Characters>
  <Application>Microsoft Office Word</Application>
  <DocSecurity>0</DocSecurity>
  <Lines>368</Lines>
  <Paragraphs>103</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51868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Mariya Hristova</dc:creator>
  <cp:lastModifiedBy>Gabi</cp:lastModifiedBy>
  <cp:revision>8</cp:revision>
  <dcterms:created xsi:type="dcterms:W3CDTF">2018-10-12T11:29:00Z</dcterms:created>
  <dcterms:modified xsi:type="dcterms:W3CDTF">2018-10-17T11:48:00Z</dcterms:modified>
</cp:coreProperties>
</file>